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E33D6F" w14:textId="04689254" w:rsidR="00480954" w:rsidRPr="00F50410" w:rsidRDefault="002D7E2B" w:rsidP="004E1184">
      <w:pPr>
        <w:pStyle w:val="Nagwek1"/>
        <w:numPr>
          <w:ilvl w:val="0"/>
          <w:numId w:val="0"/>
        </w:numPr>
        <w:ind w:left="375" w:hanging="375"/>
        <w:rPr>
          <w:rFonts w:asciiTheme="minorHAnsi" w:hAnsiTheme="minorHAnsi" w:cstheme="minorHAnsi"/>
          <w:b w:val="0"/>
          <w:sz w:val="22"/>
          <w:szCs w:val="22"/>
        </w:rPr>
      </w:pPr>
      <w:r w:rsidRPr="00F50410">
        <w:rPr>
          <w:rFonts w:asciiTheme="minorHAnsi" w:hAnsiTheme="minorHAnsi" w:cstheme="minorHAnsi"/>
          <w:sz w:val="22"/>
          <w:szCs w:val="22"/>
        </w:rPr>
        <w:t xml:space="preserve">UMOWA </w:t>
      </w:r>
      <w:r w:rsidR="000249A2" w:rsidRPr="000249A2">
        <w:rPr>
          <w:rFonts w:asciiTheme="minorHAnsi" w:hAnsiTheme="minorHAnsi" w:cstheme="minorHAnsi"/>
          <w:sz w:val="22"/>
          <w:szCs w:val="22"/>
        </w:rPr>
        <w:t xml:space="preserve">Nr </w:t>
      </w:r>
      <w:r w:rsidR="008E50B3">
        <w:rPr>
          <w:rFonts w:asciiTheme="minorHAnsi" w:hAnsiTheme="minorHAnsi" w:cstheme="minorHAnsi"/>
          <w:sz w:val="22"/>
          <w:szCs w:val="22"/>
        </w:rPr>
        <w:t>……………………………………………………….</w:t>
      </w:r>
    </w:p>
    <w:p w14:paraId="6178EF17" w14:textId="5614A5EB" w:rsidR="001320A7" w:rsidRPr="001320A7" w:rsidRDefault="001320A7" w:rsidP="00F50410">
      <w:pPr>
        <w:spacing w:after="240"/>
        <w:rPr>
          <w:rFonts w:asciiTheme="minorHAnsi" w:hAnsiTheme="minorHAnsi" w:cstheme="minorHAnsi"/>
        </w:rPr>
      </w:pPr>
    </w:p>
    <w:p w14:paraId="2AB8AFA8" w14:textId="2351F331" w:rsidR="00415CA7" w:rsidRPr="00F50410" w:rsidRDefault="001320A7" w:rsidP="00F50410">
      <w:pPr>
        <w:spacing w:after="240"/>
        <w:rPr>
          <w:rFonts w:asciiTheme="minorHAnsi" w:hAnsiTheme="minorHAnsi" w:cstheme="minorHAnsi"/>
        </w:rPr>
      </w:pPr>
      <w:r>
        <w:rPr>
          <w:rFonts w:asciiTheme="minorHAnsi" w:hAnsiTheme="minorHAnsi" w:cstheme="minorHAnsi"/>
        </w:rPr>
        <w:t>Zawarta w</w:t>
      </w:r>
      <w:r w:rsidRPr="001320A7">
        <w:rPr>
          <w:rFonts w:asciiTheme="minorHAnsi" w:hAnsiTheme="minorHAnsi" w:cstheme="minorHAnsi"/>
        </w:rPr>
        <w:t xml:space="preserve"> dniu </w:t>
      </w:r>
      <w:r w:rsidRPr="001320A7">
        <w:rPr>
          <w:rFonts w:asciiTheme="minorHAnsi" w:hAnsiTheme="minorHAnsi" w:cstheme="minorHAnsi"/>
          <w:b/>
          <w:bCs/>
        </w:rPr>
        <w:t>………………………</w:t>
      </w:r>
      <w:r w:rsidRPr="001320A7">
        <w:rPr>
          <w:rFonts w:asciiTheme="minorHAnsi" w:hAnsiTheme="minorHAnsi" w:cstheme="minorHAnsi"/>
          <w:b/>
          <w:bCs/>
          <w:vertAlign w:val="superscript"/>
        </w:rPr>
        <w:footnoteReference w:id="1"/>
      </w:r>
      <w:r w:rsidRPr="001320A7">
        <w:rPr>
          <w:rFonts w:asciiTheme="minorHAnsi" w:hAnsiTheme="minorHAnsi" w:cstheme="minorHAnsi"/>
        </w:rPr>
        <w:t xml:space="preserve">   </w:t>
      </w:r>
      <w:r w:rsidR="00305444" w:rsidRPr="00F50410">
        <w:rPr>
          <w:rFonts w:asciiTheme="minorHAnsi" w:hAnsiTheme="minorHAnsi" w:cstheme="minorHAnsi"/>
        </w:rPr>
        <w:t xml:space="preserve">w Warszawie </w:t>
      </w:r>
      <w:r w:rsidR="002D7E2B" w:rsidRPr="00F50410">
        <w:rPr>
          <w:rFonts w:asciiTheme="minorHAnsi" w:hAnsiTheme="minorHAnsi" w:cstheme="minorHAnsi"/>
        </w:rPr>
        <w:t>pomiędzy:</w:t>
      </w:r>
    </w:p>
    <w:p w14:paraId="4B5D0D8F" w14:textId="6EBA37E2" w:rsidR="00305444" w:rsidRPr="0033111D" w:rsidRDefault="00305444" w:rsidP="00F50410">
      <w:pPr>
        <w:spacing w:after="240"/>
        <w:rPr>
          <w:rFonts w:asciiTheme="minorHAnsi" w:hAnsiTheme="minorHAnsi" w:cstheme="minorHAnsi"/>
          <w:lang w:eastAsia="en-US"/>
        </w:rPr>
      </w:pPr>
      <w:r w:rsidRPr="0033111D">
        <w:rPr>
          <w:rFonts w:asciiTheme="minorHAnsi" w:hAnsiTheme="minorHAnsi" w:cstheme="minorHAnsi"/>
          <w:b/>
          <w:bCs/>
          <w:lang w:eastAsia="en-US"/>
        </w:rPr>
        <w:t>Miastem Stołecznym Warszawa</w:t>
      </w:r>
      <w:r w:rsidRPr="0033111D">
        <w:rPr>
          <w:rFonts w:asciiTheme="minorHAnsi" w:hAnsiTheme="minorHAnsi" w:cstheme="minorHAnsi"/>
          <w:lang w:eastAsia="en-US"/>
        </w:rPr>
        <w:t xml:space="preserve">, pl. Bankowy 3/5, 00-950 Warszawa, NIP 525-22-48-481, </w:t>
      </w:r>
      <w:r w:rsidR="000249A2" w:rsidRPr="000249A2">
        <w:rPr>
          <w:rFonts w:asciiTheme="minorHAnsi" w:hAnsiTheme="minorHAnsi" w:cstheme="minorHAnsi"/>
          <w:lang w:eastAsia="en-US"/>
        </w:rPr>
        <w:t xml:space="preserve">Regon: 015259640, </w:t>
      </w:r>
      <w:r w:rsidRPr="0033111D">
        <w:rPr>
          <w:rFonts w:asciiTheme="minorHAnsi" w:hAnsiTheme="minorHAnsi" w:cstheme="minorHAnsi"/>
          <w:lang w:eastAsia="en-US"/>
        </w:rPr>
        <w:t xml:space="preserve">w ramach którego działa jednostka budżetowa m. st. Warszawy - </w:t>
      </w:r>
      <w:r w:rsidRPr="0033111D">
        <w:rPr>
          <w:rFonts w:asciiTheme="minorHAnsi" w:hAnsiTheme="minorHAnsi" w:cstheme="minorHAnsi"/>
          <w:b/>
          <w:bCs/>
          <w:lang w:eastAsia="en-US"/>
        </w:rPr>
        <w:t>Zarząd Zieleni m.st. Warszawy</w:t>
      </w:r>
      <w:r w:rsidRPr="0033111D">
        <w:rPr>
          <w:rFonts w:asciiTheme="minorHAnsi" w:hAnsiTheme="minorHAnsi" w:cstheme="minorHAnsi"/>
          <w:lang w:eastAsia="en-US"/>
        </w:rPr>
        <w:t xml:space="preserve">, ul.  Hoża 13a, 00-528 </w:t>
      </w:r>
      <w:r w:rsidR="00342503" w:rsidRPr="0033111D">
        <w:rPr>
          <w:rFonts w:asciiTheme="minorHAnsi" w:hAnsiTheme="minorHAnsi" w:cstheme="minorHAnsi"/>
          <w:lang w:eastAsia="en-US"/>
        </w:rPr>
        <w:t>Warszawa, zwany</w:t>
      </w:r>
      <w:r w:rsidRPr="0033111D">
        <w:rPr>
          <w:rFonts w:asciiTheme="minorHAnsi" w:hAnsiTheme="minorHAnsi" w:cstheme="minorHAnsi"/>
          <w:lang w:eastAsia="en-US"/>
        </w:rPr>
        <w:t xml:space="preserve"> dalej </w:t>
      </w:r>
      <w:r w:rsidRPr="0033111D">
        <w:rPr>
          <w:rFonts w:asciiTheme="minorHAnsi" w:hAnsiTheme="minorHAnsi" w:cstheme="minorHAnsi"/>
          <w:b/>
          <w:bCs/>
          <w:lang w:eastAsia="en-US"/>
        </w:rPr>
        <w:t>Zamawiającym</w:t>
      </w:r>
      <w:r w:rsidRPr="0033111D">
        <w:rPr>
          <w:rFonts w:asciiTheme="minorHAnsi" w:hAnsiTheme="minorHAnsi" w:cstheme="minorHAnsi"/>
          <w:lang w:eastAsia="en-US"/>
        </w:rPr>
        <w:t xml:space="preserve"> reprezentowany przez: </w:t>
      </w:r>
    </w:p>
    <w:p w14:paraId="7B230A65" w14:textId="35FB954F" w:rsidR="00BB72A8" w:rsidRPr="00F77D39" w:rsidRDefault="00A86F51" w:rsidP="00F50410">
      <w:pPr>
        <w:spacing w:after="240"/>
        <w:rPr>
          <w:rFonts w:asciiTheme="minorHAnsi" w:hAnsiTheme="minorHAnsi" w:cstheme="minorHAnsi"/>
          <w:b/>
        </w:rPr>
      </w:pPr>
      <w:r>
        <w:rPr>
          <w:rFonts w:asciiTheme="minorHAnsi" w:hAnsiTheme="minorHAnsi" w:cstheme="minorHAnsi"/>
        </w:rPr>
        <w:t>…………………………………………………………………………………………………………………………………………………..</w:t>
      </w:r>
      <w:bookmarkStart w:id="0" w:name="_Hlk72404869"/>
    </w:p>
    <w:p w14:paraId="18CD3EDD" w14:textId="3982FC85" w:rsidR="002D7E2B" w:rsidRPr="00F77D39" w:rsidRDefault="00701D5D" w:rsidP="00F50410">
      <w:pPr>
        <w:spacing w:after="240"/>
        <w:rPr>
          <w:rFonts w:asciiTheme="minorHAnsi" w:hAnsiTheme="minorHAnsi" w:cstheme="minorHAnsi"/>
        </w:rPr>
      </w:pPr>
      <w:r w:rsidRPr="00F77D39">
        <w:rPr>
          <w:rFonts w:asciiTheme="minorHAnsi" w:hAnsiTheme="minorHAnsi" w:cstheme="minorHAnsi"/>
          <w:bCs/>
        </w:rPr>
        <w:t>…</w:t>
      </w:r>
      <w:r w:rsidR="002D7E2B" w:rsidRPr="00F77D39">
        <w:rPr>
          <w:rFonts w:asciiTheme="minorHAnsi" w:hAnsiTheme="minorHAnsi" w:cstheme="minorHAnsi"/>
        </w:rPr>
        <w:t xml:space="preserve"> z siedzibą </w:t>
      </w:r>
      <w:r w:rsidR="00B65297" w:rsidRPr="00F77D39">
        <w:rPr>
          <w:rFonts w:asciiTheme="minorHAnsi" w:hAnsiTheme="minorHAnsi" w:cstheme="minorHAnsi"/>
        </w:rPr>
        <w:t xml:space="preserve">w </w:t>
      </w:r>
      <w:r w:rsidRPr="00F77D39">
        <w:rPr>
          <w:rFonts w:asciiTheme="minorHAnsi" w:hAnsiTheme="minorHAnsi" w:cstheme="minorHAnsi"/>
        </w:rPr>
        <w:t>…</w:t>
      </w:r>
      <w:r w:rsidR="000F2236" w:rsidRPr="00F77D39">
        <w:rPr>
          <w:rFonts w:asciiTheme="minorHAnsi" w:hAnsiTheme="minorHAnsi" w:cstheme="minorHAnsi"/>
        </w:rPr>
        <w:t xml:space="preserve"> przy ul. </w:t>
      </w:r>
      <w:r w:rsidRPr="00F77D39">
        <w:rPr>
          <w:rFonts w:asciiTheme="minorHAnsi" w:hAnsiTheme="minorHAnsi" w:cstheme="minorHAnsi"/>
        </w:rPr>
        <w:t>…</w:t>
      </w:r>
      <w:r w:rsidR="000F2236" w:rsidRPr="00F77D39">
        <w:rPr>
          <w:rFonts w:asciiTheme="minorHAnsi" w:hAnsiTheme="minorHAnsi" w:cstheme="minorHAnsi"/>
        </w:rPr>
        <w:t>,</w:t>
      </w:r>
      <w:r w:rsidR="00B65297" w:rsidRPr="00F77D39">
        <w:rPr>
          <w:rFonts w:asciiTheme="minorHAnsi" w:hAnsiTheme="minorHAnsi" w:cstheme="minorHAnsi"/>
        </w:rPr>
        <w:t xml:space="preserve"> </w:t>
      </w:r>
      <w:r w:rsidR="002D7E2B" w:rsidRPr="00F77D39">
        <w:rPr>
          <w:rFonts w:asciiTheme="minorHAnsi" w:hAnsiTheme="minorHAnsi" w:cstheme="minorHAnsi"/>
        </w:rPr>
        <w:t xml:space="preserve">wpisaną do </w:t>
      </w:r>
      <w:r w:rsidR="00B65297" w:rsidRPr="00F77D39">
        <w:rPr>
          <w:rFonts w:asciiTheme="minorHAnsi" w:hAnsiTheme="minorHAnsi" w:cstheme="minorHAnsi"/>
        </w:rPr>
        <w:t xml:space="preserve">Centralnej Ewidencji i Informacji </w:t>
      </w:r>
      <w:r w:rsidR="00234879" w:rsidRPr="00F77D39">
        <w:rPr>
          <w:rFonts w:asciiTheme="minorHAnsi" w:hAnsiTheme="minorHAnsi" w:cstheme="minorHAnsi"/>
        </w:rPr>
        <w:t>o Działalności</w:t>
      </w:r>
      <w:r w:rsidR="00B65297" w:rsidRPr="00F77D39">
        <w:rPr>
          <w:rFonts w:asciiTheme="minorHAnsi" w:hAnsiTheme="minorHAnsi" w:cstheme="minorHAnsi"/>
        </w:rPr>
        <w:t xml:space="preserve"> Gospodarczej</w:t>
      </w:r>
      <w:r w:rsidR="000F2236" w:rsidRPr="00F77D39">
        <w:rPr>
          <w:rFonts w:asciiTheme="minorHAnsi" w:hAnsiTheme="minorHAnsi" w:cstheme="minorHAnsi"/>
        </w:rPr>
        <w:t>,</w:t>
      </w:r>
      <w:r w:rsidR="002D7E2B" w:rsidRPr="00F77D39">
        <w:rPr>
          <w:rFonts w:asciiTheme="minorHAnsi" w:hAnsiTheme="minorHAnsi" w:cstheme="minorHAnsi"/>
        </w:rPr>
        <w:t xml:space="preserve"> NIP </w:t>
      </w:r>
      <w:r w:rsidRPr="00F77D39">
        <w:rPr>
          <w:rFonts w:asciiTheme="minorHAnsi" w:hAnsiTheme="minorHAnsi" w:cstheme="minorHAnsi"/>
        </w:rPr>
        <w:t>…</w:t>
      </w:r>
      <w:r w:rsidR="002D7E2B" w:rsidRPr="00F77D39">
        <w:rPr>
          <w:rFonts w:asciiTheme="minorHAnsi" w:hAnsiTheme="minorHAnsi" w:cstheme="minorHAnsi"/>
        </w:rPr>
        <w:t>, REGON</w:t>
      </w:r>
      <w:r w:rsidR="00B65297" w:rsidRPr="00F77D39">
        <w:rPr>
          <w:rFonts w:asciiTheme="minorHAnsi" w:hAnsiTheme="minorHAnsi" w:cstheme="minorHAnsi"/>
        </w:rPr>
        <w:t xml:space="preserve"> </w:t>
      </w:r>
      <w:r w:rsidRPr="00F77D39">
        <w:rPr>
          <w:rFonts w:asciiTheme="minorHAnsi" w:hAnsiTheme="minorHAnsi" w:cstheme="minorHAnsi"/>
        </w:rPr>
        <w:t>…</w:t>
      </w:r>
      <w:r w:rsidR="000F2236" w:rsidRPr="00F77D39">
        <w:rPr>
          <w:rFonts w:asciiTheme="minorHAnsi" w:hAnsiTheme="minorHAnsi" w:cstheme="minorHAnsi"/>
        </w:rPr>
        <w:t>,</w:t>
      </w:r>
      <w:r w:rsidR="002D7E2B" w:rsidRPr="00F77D39">
        <w:rPr>
          <w:rFonts w:asciiTheme="minorHAnsi" w:hAnsiTheme="minorHAnsi" w:cstheme="minorHAnsi"/>
        </w:rPr>
        <w:t xml:space="preserve"> zwan</w:t>
      </w:r>
      <w:r w:rsidR="000F2236" w:rsidRPr="00F77D39">
        <w:rPr>
          <w:rFonts w:asciiTheme="minorHAnsi" w:hAnsiTheme="minorHAnsi" w:cstheme="minorHAnsi"/>
        </w:rPr>
        <w:t>ym</w:t>
      </w:r>
      <w:r w:rsidR="002D7E2B" w:rsidRPr="00F77D39">
        <w:rPr>
          <w:rFonts w:asciiTheme="minorHAnsi" w:hAnsiTheme="minorHAnsi" w:cstheme="minorHAnsi"/>
        </w:rPr>
        <w:t xml:space="preserve"> dalej „Wykonawcą”</w:t>
      </w:r>
      <w:r w:rsidR="00305444" w:rsidRPr="00F77D39">
        <w:rPr>
          <w:rFonts w:asciiTheme="minorHAnsi" w:hAnsiTheme="minorHAnsi" w:cstheme="minorHAnsi"/>
        </w:rPr>
        <w:t xml:space="preserve">, </w:t>
      </w:r>
      <w:r w:rsidR="00305444" w:rsidRPr="0033111D">
        <w:rPr>
          <w:rFonts w:asciiTheme="minorHAnsi" w:hAnsiTheme="minorHAnsi" w:cstheme="minorHAnsi"/>
        </w:rPr>
        <w:t>reprezentowanym przez: …. …………………………………………………………….</w:t>
      </w:r>
      <w:r w:rsidR="00305444" w:rsidRPr="0033111D">
        <w:rPr>
          <w:rFonts w:asciiTheme="minorHAnsi" w:hAnsiTheme="minorHAnsi" w:cstheme="minorHAnsi"/>
        </w:rPr>
        <w:br/>
      </w:r>
      <w:r w:rsidR="002D7E2B" w:rsidRPr="00F77D39">
        <w:rPr>
          <w:rFonts w:asciiTheme="minorHAnsi" w:hAnsiTheme="minorHAnsi" w:cstheme="minorHAnsi"/>
        </w:rPr>
        <w:t xml:space="preserve"> </w:t>
      </w:r>
      <w:bookmarkEnd w:id="0"/>
      <w:r w:rsidR="00415CA7" w:rsidRPr="00F77D39">
        <w:rPr>
          <w:rFonts w:asciiTheme="minorHAnsi" w:hAnsiTheme="minorHAnsi" w:cstheme="minorHAnsi"/>
        </w:rPr>
        <w:t>zwanych</w:t>
      </w:r>
      <w:r w:rsidR="00305444" w:rsidRPr="00F77D39">
        <w:rPr>
          <w:rFonts w:asciiTheme="minorHAnsi" w:hAnsiTheme="minorHAnsi" w:cstheme="minorHAnsi"/>
        </w:rPr>
        <w:t xml:space="preserve"> również</w:t>
      </w:r>
      <w:r w:rsidR="00415CA7" w:rsidRPr="00F77D39">
        <w:rPr>
          <w:rFonts w:asciiTheme="minorHAnsi" w:hAnsiTheme="minorHAnsi" w:cstheme="minorHAnsi"/>
        </w:rPr>
        <w:t xml:space="preserve"> z osobna „Stroną”, a łącznie „Stronami”.</w:t>
      </w:r>
    </w:p>
    <w:p w14:paraId="14F16314" w14:textId="63DDB4B6" w:rsidR="008F22B7" w:rsidRDefault="00FD6B09" w:rsidP="00F50410">
      <w:pPr>
        <w:spacing w:after="240"/>
        <w:rPr>
          <w:rFonts w:asciiTheme="minorHAnsi" w:hAnsiTheme="minorHAnsi" w:cstheme="minorHAnsi"/>
        </w:rPr>
      </w:pPr>
      <w:r w:rsidRPr="00F77D39">
        <w:rPr>
          <w:rFonts w:asciiTheme="minorHAnsi" w:hAnsiTheme="minorHAnsi" w:cstheme="minorHAnsi"/>
        </w:rPr>
        <w:t xml:space="preserve">Niniejsza umowa zostaje zawarta w wyniku przeprowadzenia postępowania o udzielenie zamówienia publicznego w trybie </w:t>
      </w:r>
      <w:r w:rsidR="006B7146" w:rsidRPr="00F77D39">
        <w:rPr>
          <w:rFonts w:asciiTheme="minorHAnsi" w:hAnsiTheme="minorHAnsi" w:cstheme="minorHAnsi"/>
        </w:rPr>
        <w:t xml:space="preserve">podstawowym z możliwością negocjacji </w:t>
      </w:r>
      <w:r w:rsidRPr="00F77D39">
        <w:rPr>
          <w:rFonts w:asciiTheme="minorHAnsi" w:hAnsiTheme="minorHAnsi" w:cstheme="minorHAnsi"/>
        </w:rPr>
        <w:t xml:space="preserve">na podstawie art. </w:t>
      </w:r>
      <w:r w:rsidR="006B7146" w:rsidRPr="00F77D39">
        <w:rPr>
          <w:rFonts w:asciiTheme="minorHAnsi" w:hAnsiTheme="minorHAnsi" w:cstheme="minorHAnsi"/>
        </w:rPr>
        <w:t>275 pkt 2) i</w:t>
      </w:r>
      <w:r w:rsidR="000F2236" w:rsidRPr="00F77D39">
        <w:rPr>
          <w:rFonts w:asciiTheme="minorHAnsi" w:hAnsiTheme="minorHAnsi" w:cstheme="minorHAnsi"/>
        </w:rPr>
        <w:t xml:space="preserve"> nast. </w:t>
      </w:r>
      <w:r w:rsidRPr="00F77D39">
        <w:rPr>
          <w:rFonts w:asciiTheme="minorHAnsi" w:hAnsiTheme="minorHAnsi" w:cstheme="minorHAnsi"/>
        </w:rPr>
        <w:t xml:space="preserve">ustawy </w:t>
      </w:r>
      <w:r w:rsidR="00234879" w:rsidRPr="00F77D39">
        <w:rPr>
          <w:rFonts w:asciiTheme="minorHAnsi" w:hAnsiTheme="minorHAnsi" w:cstheme="minorHAnsi"/>
        </w:rPr>
        <w:t>z dnia</w:t>
      </w:r>
      <w:r w:rsidRPr="00F77D39">
        <w:rPr>
          <w:rFonts w:asciiTheme="minorHAnsi" w:hAnsiTheme="minorHAnsi" w:cstheme="minorHAnsi"/>
        </w:rPr>
        <w:t xml:space="preserve"> 11 września 2019</w:t>
      </w:r>
      <w:r w:rsidR="00474CC8">
        <w:rPr>
          <w:rFonts w:asciiTheme="minorHAnsi" w:hAnsiTheme="minorHAnsi" w:cstheme="minorHAnsi"/>
        </w:rPr>
        <w:t xml:space="preserve"> </w:t>
      </w:r>
      <w:r w:rsidRPr="00F77D39">
        <w:rPr>
          <w:rFonts w:asciiTheme="minorHAnsi" w:hAnsiTheme="minorHAnsi" w:cstheme="minorHAnsi"/>
        </w:rPr>
        <w:t>r. Prawo zamówień publicznych (</w:t>
      </w:r>
      <w:r w:rsidR="001E5318" w:rsidRPr="00F77D39">
        <w:rPr>
          <w:rFonts w:asciiTheme="minorHAnsi" w:hAnsiTheme="minorHAnsi" w:cstheme="minorHAnsi"/>
        </w:rPr>
        <w:t>Dz. U. z 202</w:t>
      </w:r>
      <w:r w:rsidR="00181B96">
        <w:rPr>
          <w:rFonts w:asciiTheme="minorHAnsi" w:hAnsiTheme="minorHAnsi" w:cstheme="minorHAnsi"/>
        </w:rPr>
        <w:t>4</w:t>
      </w:r>
      <w:r w:rsidR="001E5318" w:rsidRPr="00F50410">
        <w:rPr>
          <w:rFonts w:asciiTheme="minorHAnsi" w:hAnsiTheme="minorHAnsi" w:cstheme="minorHAnsi"/>
        </w:rPr>
        <w:t xml:space="preserve"> r.</w:t>
      </w:r>
      <w:r w:rsidR="00684A43" w:rsidRPr="00F50410">
        <w:rPr>
          <w:rFonts w:asciiTheme="minorHAnsi" w:hAnsiTheme="minorHAnsi" w:cstheme="minorHAnsi"/>
        </w:rPr>
        <w:t xml:space="preserve"> </w:t>
      </w:r>
      <w:r w:rsidR="001E5318" w:rsidRPr="00F50410">
        <w:rPr>
          <w:rFonts w:asciiTheme="minorHAnsi" w:hAnsiTheme="minorHAnsi" w:cstheme="minorHAnsi"/>
        </w:rPr>
        <w:t>poz. 1</w:t>
      </w:r>
      <w:r w:rsidR="00181B96">
        <w:rPr>
          <w:rFonts w:asciiTheme="minorHAnsi" w:hAnsiTheme="minorHAnsi" w:cstheme="minorHAnsi"/>
        </w:rPr>
        <w:t xml:space="preserve">320 </w:t>
      </w:r>
      <w:proofErr w:type="spellStart"/>
      <w:r w:rsidR="00181B96">
        <w:rPr>
          <w:rFonts w:asciiTheme="minorHAnsi" w:hAnsiTheme="minorHAnsi" w:cstheme="minorHAnsi"/>
        </w:rPr>
        <w:t>t.j</w:t>
      </w:r>
      <w:proofErr w:type="spellEnd"/>
      <w:r w:rsidR="00181B96">
        <w:rPr>
          <w:rFonts w:asciiTheme="minorHAnsi" w:hAnsiTheme="minorHAnsi" w:cstheme="minorHAnsi"/>
        </w:rPr>
        <w:t>.</w:t>
      </w:r>
      <w:r w:rsidRPr="00F77D39">
        <w:rPr>
          <w:rFonts w:asciiTheme="minorHAnsi" w:hAnsiTheme="minorHAnsi" w:cstheme="minorHAnsi"/>
        </w:rPr>
        <w:t xml:space="preserve">), dalej jako „ustawa </w:t>
      </w:r>
      <w:proofErr w:type="spellStart"/>
      <w:r w:rsidRPr="00F77D39">
        <w:rPr>
          <w:rFonts w:asciiTheme="minorHAnsi" w:hAnsiTheme="minorHAnsi" w:cstheme="minorHAnsi"/>
        </w:rPr>
        <w:t>Pzp</w:t>
      </w:r>
      <w:proofErr w:type="spellEnd"/>
      <w:r w:rsidRPr="00F77D39">
        <w:rPr>
          <w:rFonts w:asciiTheme="minorHAnsi" w:hAnsiTheme="minorHAnsi" w:cstheme="minorHAnsi"/>
        </w:rPr>
        <w:t>”.</w:t>
      </w:r>
    </w:p>
    <w:p w14:paraId="0B72B1FD" w14:textId="77777777" w:rsidR="001F4273" w:rsidRPr="00F77D39" w:rsidRDefault="002D7E2B" w:rsidP="00F50410">
      <w:pPr>
        <w:pStyle w:val="Akapitzlist1"/>
        <w:numPr>
          <w:ilvl w:val="0"/>
          <w:numId w:val="2"/>
        </w:numPr>
        <w:spacing w:after="0"/>
        <w:outlineLvl w:val="1"/>
        <w:rPr>
          <w:rFonts w:asciiTheme="minorHAnsi" w:hAnsiTheme="minorHAnsi" w:cstheme="minorHAnsi"/>
        </w:rPr>
      </w:pPr>
      <w:bookmarkStart w:id="1" w:name="Bookmark"/>
      <w:bookmarkStart w:id="2" w:name="_Hlk107218599"/>
      <w:r w:rsidRPr="00F77D39">
        <w:rPr>
          <w:rFonts w:asciiTheme="minorHAnsi" w:hAnsiTheme="minorHAnsi" w:cstheme="minorHAnsi"/>
          <w:b/>
        </w:rPr>
        <w:t>Przedmiot umowy</w:t>
      </w:r>
      <w:bookmarkEnd w:id="1"/>
    </w:p>
    <w:bookmarkEnd w:id="2"/>
    <w:p w14:paraId="4527C295" w14:textId="09A3FC64" w:rsidR="00A27C66" w:rsidRPr="00A27C66" w:rsidRDefault="0084265A" w:rsidP="00F77D39">
      <w:pPr>
        <w:pStyle w:val="Akapitzlist1"/>
        <w:numPr>
          <w:ilvl w:val="0"/>
          <w:numId w:val="15"/>
        </w:numPr>
        <w:spacing w:after="0"/>
        <w:rPr>
          <w:rFonts w:asciiTheme="minorHAnsi" w:hAnsiTheme="minorHAnsi" w:cstheme="minorHAnsi"/>
        </w:rPr>
      </w:pPr>
      <w:r w:rsidRPr="00F77D39">
        <w:rPr>
          <w:rFonts w:asciiTheme="minorHAnsi" w:hAnsiTheme="minorHAnsi" w:cstheme="minorHAnsi"/>
        </w:rPr>
        <w:t>Przedmiotem umowy</w:t>
      </w:r>
      <w:r w:rsidR="007F226A" w:rsidRPr="00A27C66">
        <w:rPr>
          <w:rFonts w:asciiTheme="minorHAnsi" w:hAnsiTheme="minorHAnsi" w:cstheme="minorHAnsi"/>
        </w:rPr>
        <w:t xml:space="preserve"> (dalej jako „Przedmiot umowy”)</w:t>
      </w:r>
      <w:r w:rsidRPr="00F77D39">
        <w:rPr>
          <w:rFonts w:asciiTheme="minorHAnsi" w:hAnsiTheme="minorHAnsi" w:cstheme="minorHAnsi"/>
        </w:rPr>
        <w:t xml:space="preserve"> jest</w:t>
      </w:r>
      <w:r w:rsidR="000B517C">
        <w:rPr>
          <w:rFonts w:asciiTheme="minorHAnsi" w:hAnsiTheme="minorHAnsi" w:cstheme="minorHAnsi"/>
        </w:rPr>
        <w:t xml:space="preserve"> </w:t>
      </w:r>
      <w:r w:rsidR="000B517C" w:rsidRPr="00132BD6">
        <w:rPr>
          <w:rStyle w:val="Odwoanieprzypisudolnego"/>
          <w:rFonts w:asciiTheme="minorHAnsi" w:hAnsiTheme="minorHAnsi" w:cstheme="minorHAnsi"/>
        </w:rPr>
        <w:footnoteReference w:id="2"/>
      </w:r>
      <w:r w:rsidR="00A27C66" w:rsidRPr="00A27C66">
        <w:rPr>
          <w:rFonts w:asciiTheme="minorHAnsi" w:hAnsiTheme="minorHAnsi" w:cstheme="minorHAnsi"/>
        </w:rPr>
        <w:t xml:space="preserve">: </w:t>
      </w:r>
      <w:r w:rsidRPr="00F77D39">
        <w:rPr>
          <w:rFonts w:asciiTheme="minorHAnsi" w:hAnsiTheme="minorHAnsi" w:cstheme="minorHAnsi"/>
        </w:rPr>
        <w:t xml:space="preserve"> </w:t>
      </w:r>
    </w:p>
    <w:p w14:paraId="19DEA9CE" w14:textId="29DB893E" w:rsidR="00A27C66" w:rsidRPr="00A27C66" w:rsidRDefault="00A27C66" w:rsidP="00F77D39">
      <w:pPr>
        <w:pStyle w:val="Akapitzlist1"/>
        <w:numPr>
          <w:ilvl w:val="0"/>
          <w:numId w:val="105"/>
        </w:numPr>
        <w:spacing w:after="0"/>
        <w:rPr>
          <w:rFonts w:asciiTheme="minorHAnsi" w:hAnsiTheme="minorHAnsi" w:cstheme="minorHAnsi"/>
        </w:rPr>
      </w:pPr>
      <w:r w:rsidRPr="00A27C66">
        <w:rPr>
          <w:rFonts w:asciiTheme="minorHAnsi" w:hAnsiTheme="minorHAnsi" w:cstheme="minorHAnsi"/>
        </w:rPr>
        <w:t>dostawa wraz z montażem koszy na śmieci oraz demontaż starych koszy</w:t>
      </w:r>
      <w:r>
        <w:rPr>
          <w:rFonts w:asciiTheme="minorHAnsi" w:hAnsiTheme="minorHAnsi" w:cstheme="minorHAnsi"/>
        </w:rPr>
        <w:t xml:space="preserve"> n</w:t>
      </w:r>
      <w:r w:rsidRPr="00562B5F">
        <w:rPr>
          <w:rFonts w:asciiTheme="minorHAnsi" w:hAnsiTheme="minorHAnsi" w:cstheme="minorHAnsi"/>
        </w:rPr>
        <w:t xml:space="preserve">a terenie </w:t>
      </w:r>
      <w:r w:rsidRPr="00F77D39">
        <w:rPr>
          <w:rFonts w:asciiTheme="minorHAnsi" w:hAnsiTheme="minorHAnsi" w:cstheme="minorHAnsi"/>
          <w:b/>
          <w:bCs/>
        </w:rPr>
        <w:t xml:space="preserve">parków </w:t>
      </w:r>
      <w:r w:rsidRPr="00F77D39">
        <w:rPr>
          <w:rFonts w:asciiTheme="minorHAnsi" w:hAnsiTheme="minorHAnsi" w:cstheme="minorHAnsi"/>
          <w:b/>
          <w:bCs/>
        </w:rPr>
        <w:br/>
        <w:t xml:space="preserve">i zieleńców w Dzielnicy Mokotów oraz Wola w Warszawie </w:t>
      </w:r>
      <w:r>
        <w:rPr>
          <w:rFonts w:asciiTheme="minorHAnsi" w:hAnsiTheme="minorHAnsi" w:cstheme="minorHAnsi"/>
        </w:rPr>
        <w:t>(</w:t>
      </w:r>
      <w:r w:rsidRPr="00A27C66">
        <w:rPr>
          <w:rFonts w:asciiTheme="minorHAnsi" w:hAnsiTheme="minorHAnsi" w:cstheme="minorHAnsi"/>
        </w:rPr>
        <w:t>dot</w:t>
      </w:r>
      <w:r>
        <w:rPr>
          <w:rFonts w:asciiTheme="minorHAnsi" w:hAnsiTheme="minorHAnsi" w:cstheme="minorHAnsi"/>
        </w:rPr>
        <w:t xml:space="preserve">yczy </w:t>
      </w:r>
      <w:r w:rsidRPr="00A27C66">
        <w:rPr>
          <w:rFonts w:asciiTheme="minorHAnsi" w:hAnsiTheme="minorHAnsi" w:cstheme="minorHAnsi"/>
        </w:rPr>
        <w:t>cz</w:t>
      </w:r>
      <w:r>
        <w:rPr>
          <w:rFonts w:asciiTheme="minorHAnsi" w:hAnsiTheme="minorHAnsi" w:cstheme="minorHAnsi"/>
        </w:rPr>
        <w:t xml:space="preserve">ęści </w:t>
      </w:r>
      <w:r w:rsidR="000B517C">
        <w:rPr>
          <w:rFonts w:asciiTheme="minorHAnsi" w:hAnsiTheme="minorHAnsi" w:cstheme="minorHAnsi"/>
        </w:rPr>
        <w:br/>
      </w:r>
      <w:r>
        <w:rPr>
          <w:rFonts w:asciiTheme="minorHAnsi" w:hAnsiTheme="minorHAnsi" w:cstheme="minorHAnsi"/>
        </w:rPr>
        <w:t>nr</w:t>
      </w:r>
      <w:r w:rsidRPr="00A27C66">
        <w:rPr>
          <w:rFonts w:asciiTheme="minorHAnsi" w:hAnsiTheme="minorHAnsi" w:cstheme="minorHAnsi"/>
        </w:rPr>
        <w:t xml:space="preserve"> I zamówienia</w:t>
      </w:r>
      <w:r>
        <w:rPr>
          <w:rFonts w:asciiTheme="minorHAnsi" w:hAnsiTheme="minorHAnsi" w:cstheme="minorHAnsi"/>
        </w:rPr>
        <w:t>)</w:t>
      </w:r>
      <w:r w:rsidRPr="00A27C66">
        <w:rPr>
          <w:rFonts w:asciiTheme="minorHAnsi" w:hAnsiTheme="minorHAnsi" w:cstheme="minorHAnsi"/>
        </w:rPr>
        <w:t>,</w:t>
      </w:r>
    </w:p>
    <w:p w14:paraId="0E2500AE" w14:textId="25DE94E0" w:rsidR="00A27C66" w:rsidRPr="00A27C66" w:rsidRDefault="00A27C66" w:rsidP="00F77D39">
      <w:pPr>
        <w:pStyle w:val="Akapitzlist1"/>
        <w:numPr>
          <w:ilvl w:val="0"/>
          <w:numId w:val="105"/>
        </w:numPr>
        <w:spacing w:after="0"/>
        <w:rPr>
          <w:rFonts w:asciiTheme="minorHAnsi" w:hAnsiTheme="minorHAnsi" w:cstheme="minorHAnsi"/>
        </w:rPr>
      </w:pPr>
      <w:r w:rsidRPr="00A27C66">
        <w:rPr>
          <w:rFonts w:asciiTheme="minorHAnsi" w:hAnsiTheme="minorHAnsi" w:cstheme="minorHAnsi"/>
        </w:rPr>
        <w:t>dostawa wraz z montażem koszy na śmieci</w:t>
      </w:r>
      <w:r>
        <w:rPr>
          <w:rFonts w:asciiTheme="minorHAnsi" w:hAnsiTheme="minorHAnsi" w:cstheme="minorHAnsi"/>
        </w:rPr>
        <w:t xml:space="preserve"> </w:t>
      </w:r>
      <w:r w:rsidRPr="00F77D39">
        <w:rPr>
          <w:rFonts w:asciiTheme="minorHAnsi" w:hAnsiTheme="minorHAnsi" w:cstheme="minorHAnsi"/>
          <w:b/>
          <w:bCs/>
        </w:rPr>
        <w:t>w Parku Praskim w Warszawie</w:t>
      </w:r>
      <w:r>
        <w:rPr>
          <w:rFonts w:asciiTheme="minorHAnsi" w:hAnsiTheme="minorHAnsi" w:cstheme="minorHAnsi"/>
        </w:rPr>
        <w:t xml:space="preserve"> (</w:t>
      </w:r>
      <w:r w:rsidRPr="00A27C66">
        <w:rPr>
          <w:rFonts w:asciiTheme="minorHAnsi" w:hAnsiTheme="minorHAnsi" w:cstheme="minorHAnsi"/>
        </w:rPr>
        <w:t>dot</w:t>
      </w:r>
      <w:r>
        <w:rPr>
          <w:rFonts w:asciiTheme="minorHAnsi" w:hAnsiTheme="minorHAnsi" w:cstheme="minorHAnsi"/>
        </w:rPr>
        <w:t xml:space="preserve">yczy </w:t>
      </w:r>
      <w:r w:rsidRPr="00A27C66">
        <w:rPr>
          <w:rFonts w:asciiTheme="minorHAnsi" w:hAnsiTheme="minorHAnsi" w:cstheme="minorHAnsi"/>
        </w:rPr>
        <w:t>cz</w:t>
      </w:r>
      <w:r>
        <w:rPr>
          <w:rFonts w:asciiTheme="minorHAnsi" w:hAnsiTheme="minorHAnsi" w:cstheme="minorHAnsi"/>
        </w:rPr>
        <w:t xml:space="preserve">ęści </w:t>
      </w:r>
      <w:r>
        <w:rPr>
          <w:rFonts w:asciiTheme="minorHAnsi" w:hAnsiTheme="minorHAnsi" w:cstheme="minorHAnsi"/>
        </w:rPr>
        <w:br/>
        <w:t>nr</w:t>
      </w:r>
      <w:r w:rsidRPr="00A27C66">
        <w:rPr>
          <w:rFonts w:asciiTheme="minorHAnsi" w:hAnsiTheme="minorHAnsi" w:cstheme="minorHAnsi"/>
        </w:rPr>
        <w:t xml:space="preserve"> </w:t>
      </w:r>
      <w:r w:rsidRPr="00132BD6">
        <w:rPr>
          <w:rFonts w:asciiTheme="minorHAnsi" w:hAnsiTheme="minorHAnsi" w:cstheme="minorHAnsi"/>
        </w:rPr>
        <w:t>I</w:t>
      </w:r>
      <w:r>
        <w:rPr>
          <w:rFonts w:asciiTheme="minorHAnsi" w:hAnsiTheme="minorHAnsi" w:cstheme="minorHAnsi"/>
        </w:rPr>
        <w:t>I</w:t>
      </w:r>
      <w:r w:rsidRPr="00132BD6">
        <w:rPr>
          <w:rFonts w:asciiTheme="minorHAnsi" w:hAnsiTheme="minorHAnsi" w:cstheme="minorHAnsi"/>
        </w:rPr>
        <w:t xml:space="preserve"> zamówienia</w:t>
      </w:r>
      <w:r>
        <w:rPr>
          <w:rFonts w:asciiTheme="minorHAnsi" w:hAnsiTheme="minorHAnsi" w:cstheme="minorHAnsi"/>
        </w:rPr>
        <w:t>)</w:t>
      </w:r>
      <w:r w:rsidRPr="00132BD6">
        <w:rPr>
          <w:rFonts w:asciiTheme="minorHAnsi" w:hAnsiTheme="minorHAnsi" w:cstheme="minorHAnsi"/>
        </w:rPr>
        <w:t>,</w:t>
      </w:r>
      <w:r>
        <w:rPr>
          <w:rFonts w:asciiTheme="minorHAnsi" w:hAnsiTheme="minorHAnsi" w:cstheme="minorHAnsi"/>
        </w:rPr>
        <w:t xml:space="preserve"> </w:t>
      </w:r>
    </w:p>
    <w:p w14:paraId="305370CD" w14:textId="220149A9" w:rsidR="00A27C66" w:rsidRDefault="00A27C66" w:rsidP="00F77D39">
      <w:pPr>
        <w:pStyle w:val="Akapitzlist1"/>
        <w:numPr>
          <w:ilvl w:val="0"/>
          <w:numId w:val="105"/>
        </w:numPr>
        <w:spacing w:after="0"/>
        <w:rPr>
          <w:rFonts w:asciiTheme="minorHAnsi" w:hAnsiTheme="minorHAnsi" w:cstheme="minorHAnsi"/>
        </w:rPr>
      </w:pPr>
      <w:r w:rsidRPr="00A27C66">
        <w:rPr>
          <w:rFonts w:asciiTheme="minorHAnsi" w:hAnsiTheme="minorHAnsi" w:cstheme="minorHAnsi"/>
        </w:rPr>
        <w:t>dostawa wraz z montażem koszy na śmieci</w:t>
      </w:r>
      <w:r>
        <w:rPr>
          <w:rFonts w:asciiTheme="minorHAnsi" w:hAnsiTheme="minorHAnsi" w:cstheme="minorHAnsi"/>
        </w:rPr>
        <w:t xml:space="preserve"> </w:t>
      </w:r>
      <w:r w:rsidRPr="00F77D39">
        <w:rPr>
          <w:rFonts w:asciiTheme="minorHAnsi" w:hAnsiTheme="minorHAnsi" w:cstheme="minorHAnsi"/>
          <w:b/>
          <w:bCs/>
        </w:rPr>
        <w:t>w Parku Skaryszewskim w Warszawie</w:t>
      </w:r>
      <w:r>
        <w:rPr>
          <w:rFonts w:asciiTheme="minorHAnsi" w:hAnsiTheme="minorHAnsi" w:cstheme="minorHAnsi"/>
        </w:rPr>
        <w:t xml:space="preserve"> (</w:t>
      </w:r>
      <w:r w:rsidRPr="00A27C66">
        <w:rPr>
          <w:rFonts w:asciiTheme="minorHAnsi" w:hAnsiTheme="minorHAnsi" w:cstheme="minorHAnsi"/>
        </w:rPr>
        <w:t>dot</w:t>
      </w:r>
      <w:r>
        <w:rPr>
          <w:rFonts w:asciiTheme="minorHAnsi" w:hAnsiTheme="minorHAnsi" w:cstheme="minorHAnsi"/>
        </w:rPr>
        <w:t xml:space="preserve">yczy </w:t>
      </w:r>
      <w:r w:rsidRPr="00A27C66">
        <w:rPr>
          <w:rFonts w:asciiTheme="minorHAnsi" w:hAnsiTheme="minorHAnsi" w:cstheme="minorHAnsi"/>
        </w:rPr>
        <w:t>cz</w:t>
      </w:r>
      <w:r>
        <w:rPr>
          <w:rFonts w:asciiTheme="minorHAnsi" w:hAnsiTheme="minorHAnsi" w:cstheme="minorHAnsi"/>
        </w:rPr>
        <w:t>ęści nr</w:t>
      </w:r>
      <w:r w:rsidRPr="00A27C66">
        <w:rPr>
          <w:rFonts w:asciiTheme="minorHAnsi" w:hAnsiTheme="minorHAnsi" w:cstheme="minorHAnsi"/>
        </w:rPr>
        <w:t xml:space="preserve"> I</w:t>
      </w:r>
      <w:r>
        <w:rPr>
          <w:rFonts w:asciiTheme="minorHAnsi" w:hAnsiTheme="minorHAnsi" w:cstheme="minorHAnsi"/>
        </w:rPr>
        <w:t>II</w:t>
      </w:r>
      <w:r w:rsidRPr="00A27C66">
        <w:rPr>
          <w:rFonts w:asciiTheme="minorHAnsi" w:hAnsiTheme="minorHAnsi" w:cstheme="minorHAnsi"/>
        </w:rPr>
        <w:t xml:space="preserve"> zamówienia</w:t>
      </w:r>
      <w:r>
        <w:rPr>
          <w:rFonts w:asciiTheme="minorHAnsi" w:hAnsiTheme="minorHAnsi" w:cstheme="minorHAnsi"/>
        </w:rPr>
        <w:t>)</w:t>
      </w:r>
      <w:r w:rsidRPr="00A27C66">
        <w:rPr>
          <w:rFonts w:asciiTheme="minorHAnsi" w:hAnsiTheme="minorHAnsi" w:cstheme="minorHAnsi"/>
        </w:rPr>
        <w:t>,</w:t>
      </w:r>
    </w:p>
    <w:p w14:paraId="0BC7BD6E" w14:textId="34398909" w:rsidR="0084265A" w:rsidRPr="00F77D39" w:rsidRDefault="00A27C66" w:rsidP="00F77D39">
      <w:pPr>
        <w:pStyle w:val="Akapitzlist1"/>
        <w:spacing w:after="0"/>
        <w:ind w:left="567"/>
        <w:rPr>
          <w:rFonts w:asciiTheme="minorHAnsi" w:hAnsiTheme="minorHAnsi" w:cstheme="minorHAnsi"/>
        </w:rPr>
      </w:pPr>
      <w:r>
        <w:rPr>
          <w:rFonts w:asciiTheme="minorHAnsi" w:hAnsiTheme="minorHAnsi" w:cstheme="minorHAnsi"/>
        </w:rPr>
        <w:t xml:space="preserve">na terenach </w:t>
      </w:r>
      <w:r w:rsidR="0094503E" w:rsidRPr="00F77D39">
        <w:rPr>
          <w:rFonts w:asciiTheme="minorHAnsi" w:hAnsiTheme="minorHAnsi" w:cstheme="minorHAnsi"/>
        </w:rPr>
        <w:t xml:space="preserve">będących w administrowaniu </w:t>
      </w:r>
      <w:r w:rsidR="0094503E" w:rsidRPr="00F77D39">
        <w:rPr>
          <w:rFonts w:asciiTheme="minorHAnsi" w:hAnsiTheme="minorHAnsi" w:cstheme="minorHAnsi"/>
          <w:bCs/>
        </w:rPr>
        <w:t>Zarządu Zieleni m.st. Warszawy,</w:t>
      </w:r>
      <w:r w:rsidR="0094503E" w:rsidRPr="00F77D39">
        <w:rPr>
          <w:rFonts w:asciiTheme="minorHAnsi" w:hAnsiTheme="minorHAnsi" w:cstheme="minorHAnsi"/>
        </w:rPr>
        <w:t xml:space="preserve"> w</w:t>
      </w:r>
      <w:r w:rsidR="00234879" w:rsidRPr="00F77D39">
        <w:rPr>
          <w:rFonts w:asciiTheme="minorHAnsi" w:hAnsiTheme="minorHAnsi" w:cstheme="minorHAnsi"/>
        </w:rPr>
        <w:t xml:space="preserve"> lokalizacjach</w:t>
      </w:r>
      <w:r w:rsidR="0084265A" w:rsidRPr="00F77D39">
        <w:rPr>
          <w:rFonts w:asciiTheme="minorHAnsi" w:hAnsiTheme="minorHAnsi" w:cstheme="minorHAnsi"/>
        </w:rPr>
        <w:t xml:space="preserve"> i ilości zgodnych z </w:t>
      </w:r>
      <w:r w:rsidR="0084265A" w:rsidRPr="00F77D39">
        <w:rPr>
          <w:rFonts w:asciiTheme="minorHAnsi" w:hAnsiTheme="minorHAnsi" w:cstheme="minorHAnsi"/>
          <w:b/>
          <w:bCs/>
        </w:rPr>
        <w:t>załącznik</w:t>
      </w:r>
      <w:r w:rsidR="003C6A31" w:rsidRPr="00F77D39">
        <w:rPr>
          <w:rFonts w:asciiTheme="minorHAnsi" w:hAnsiTheme="minorHAnsi" w:cstheme="minorHAnsi"/>
          <w:b/>
          <w:bCs/>
        </w:rPr>
        <w:t>iem</w:t>
      </w:r>
      <w:r w:rsidR="0084265A" w:rsidRPr="00F77D39">
        <w:rPr>
          <w:rFonts w:asciiTheme="minorHAnsi" w:hAnsiTheme="minorHAnsi" w:cstheme="minorHAnsi"/>
          <w:b/>
          <w:bCs/>
        </w:rPr>
        <w:t xml:space="preserve"> nr 1</w:t>
      </w:r>
      <w:r w:rsidR="0084265A" w:rsidRPr="00F77D39">
        <w:rPr>
          <w:rFonts w:asciiTheme="minorHAnsi" w:hAnsiTheme="minorHAnsi" w:cstheme="minorHAnsi"/>
        </w:rPr>
        <w:t xml:space="preserve"> do umowy.</w:t>
      </w:r>
    </w:p>
    <w:p w14:paraId="643F619C" w14:textId="2308ED6A" w:rsidR="00764AFA" w:rsidRPr="00F77D39" w:rsidRDefault="00764AFA" w:rsidP="00F77D39">
      <w:pPr>
        <w:pStyle w:val="Akapitzlist1"/>
        <w:numPr>
          <w:ilvl w:val="0"/>
          <w:numId w:val="46"/>
        </w:numPr>
        <w:spacing w:after="0"/>
        <w:rPr>
          <w:rFonts w:asciiTheme="minorHAnsi" w:hAnsiTheme="minorHAnsi" w:cstheme="minorHAnsi"/>
        </w:rPr>
      </w:pPr>
      <w:r w:rsidRPr="00F77D39">
        <w:rPr>
          <w:rFonts w:asciiTheme="minorHAnsi" w:hAnsiTheme="minorHAnsi" w:cstheme="minorHAnsi"/>
        </w:rPr>
        <w:t>Wzór i specyfikację kosz</w:t>
      </w:r>
      <w:r w:rsidR="0094503E" w:rsidRPr="00F77D39">
        <w:rPr>
          <w:rFonts w:asciiTheme="minorHAnsi" w:hAnsiTheme="minorHAnsi" w:cstheme="minorHAnsi"/>
        </w:rPr>
        <w:t>y</w:t>
      </w:r>
      <w:r w:rsidRPr="00F77D39">
        <w:rPr>
          <w:rFonts w:asciiTheme="minorHAnsi" w:hAnsiTheme="minorHAnsi" w:cstheme="minorHAnsi"/>
        </w:rPr>
        <w:t xml:space="preserve"> określa </w:t>
      </w:r>
      <w:r w:rsidRPr="00F77D39">
        <w:rPr>
          <w:rFonts w:asciiTheme="minorHAnsi" w:hAnsiTheme="minorHAnsi" w:cstheme="minorHAnsi"/>
          <w:b/>
          <w:bCs/>
        </w:rPr>
        <w:t>załącznik nr 2</w:t>
      </w:r>
      <w:r w:rsidRPr="00F77D39">
        <w:rPr>
          <w:rFonts w:asciiTheme="minorHAnsi" w:hAnsiTheme="minorHAnsi" w:cstheme="minorHAnsi"/>
        </w:rPr>
        <w:t xml:space="preserve"> do umowy</w:t>
      </w:r>
      <w:r w:rsidR="001869F0" w:rsidRPr="00F77D39">
        <w:rPr>
          <w:rFonts w:asciiTheme="minorHAnsi" w:hAnsiTheme="minorHAnsi" w:cstheme="minorHAnsi"/>
        </w:rPr>
        <w:t>.</w:t>
      </w:r>
    </w:p>
    <w:p w14:paraId="2DFAD21E" w14:textId="77777777" w:rsidR="002B2C9C" w:rsidRDefault="002B2C9C" w:rsidP="00F77D39">
      <w:pPr>
        <w:pStyle w:val="Akapitzlist1"/>
        <w:spacing w:after="0"/>
        <w:ind w:left="567"/>
        <w:rPr>
          <w:rFonts w:asciiTheme="minorHAnsi" w:hAnsiTheme="minorHAnsi" w:cstheme="minorHAnsi"/>
        </w:rPr>
      </w:pPr>
    </w:p>
    <w:p w14:paraId="3A760989" w14:textId="61EAB345" w:rsidR="00764AFA" w:rsidRPr="00F77D39" w:rsidRDefault="009C3D07" w:rsidP="00F77D39">
      <w:pPr>
        <w:pStyle w:val="Akapitzlist1"/>
        <w:numPr>
          <w:ilvl w:val="0"/>
          <w:numId w:val="30"/>
        </w:numPr>
        <w:spacing w:after="0"/>
        <w:jc w:val="both"/>
        <w:outlineLvl w:val="1"/>
        <w:rPr>
          <w:rFonts w:asciiTheme="minorHAnsi" w:hAnsiTheme="minorHAnsi" w:cstheme="minorHAnsi"/>
          <w:b/>
          <w:bCs/>
        </w:rPr>
      </w:pPr>
      <w:r w:rsidRPr="00F77D39">
        <w:rPr>
          <w:rFonts w:asciiTheme="minorHAnsi" w:hAnsiTheme="minorHAnsi" w:cstheme="minorHAnsi"/>
          <w:b/>
          <w:bCs/>
        </w:rPr>
        <w:t>Warunki wykonania umowy</w:t>
      </w:r>
    </w:p>
    <w:p w14:paraId="67F0D140" w14:textId="5D2CF518" w:rsidR="000A5C65" w:rsidRPr="00041976" w:rsidRDefault="009B2B59" w:rsidP="00967EE9">
      <w:pPr>
        <w:pStyle w:val="Akapitzlist1"/>
        <w:keepNext/>
        <w:numPr>
          <w:ilvl w:val="1"/>
          <w:numId w:val="47"/>
        </w:numPr>
        <w:spacing w:after="0" w:line="300" w:lineRule="auto"/>
        <w:rPr>
          <w:rFonts w:asciiTheme="minorHAnsi" w:hAnsiTheme="minorHAnsi" w:cstheme="minorHAnsi"/>
        </w:rPr>
      </w:pPr>
      <w:r w:rsidRPr="00041976">
        <w:rPr>
          <w:rFonts w:asciiTheme="minorHAnsi" w:hAnsiTheme="minorHAnsi" w:cstheme="minorHAnsi"/>
        </w:rPr>
        <w:lastRenderedPageBreak/>
        <w:t xml:space="preserve">Wykonawca zobowiązuje się dostarczyć na adres </w:t>
      </w:r>
      <w:r w:rsidR="00041976" w:rsidRPr="00041976">
        <w:rPr>
          <w:rFonts w:asciiTheme="minorHAnsi" w:hAnsiTheme="minorHAnsi" w:cstheme="minorHAnsi"/>
          <w:b/>
          <w:bCs/>
        </w:rPr>
        <w:t xml:space="preserve">Warszawa, ul. </w:t>
      </w:r>
      <w:r w:rsidR="00041976">
        <w:rPr>
          <w:rFonts w:asciiTheme="minorHAnsi" w:hAnsiTheme="minorHAnsi" w:cstheme="minorHAnsi"/>
          <w:b/>
          <w:bCs/>
        </w:rPr>
        <w:t>Hoża 13A</w:t>
      </w:r>
      <w:r w:rsidR="00041976" w:rsidRPr="00041976">
        <w:rPr>
          <w:rFonts w:asciiTheme="minorHAnsi" w:hAnsiTheme="minorHAnsi" w:cstheme="minorHAnsi"/>
          <w:b/>
          <w:bCs/>
        </w:rPr>
        <w:t xml:space="preserve">  w godzinach 8</w:t>
      </w:r>
      <w:r w:rsidR="00041976">
        <w:rPr>
          <w:rFonts w:asciiTheme="minorHAnsi" w:hAnsiTheme="minorHAnsi" w:cstheme="minorHAnsi"/>
          <w:b/>
          <w:bCs/>
        </w:rPr>
        <w:t>:</w:t>
      </w:r>
      <w:r w:rsidR="00041976" w:rsidRPr="00041976">
        <w:rPr>
          <w:rFonts w:asciiTheme="minorHAnsi" w:hAnsiTheme="minorHAnsi" w:cstheme="minorHAnsi"/>
          <w:b/>
          <w:bCs/>
        </w:rPr>
        <w:t>00-15</w:t>
      </w:r>
      <w:r w:rsidR="00041976">
        <w:rPr>
          <w:rFonts w:asciiTheme="minorHAnsi" w:hAnsiTheme="minorHAnsi" w:cstheme="minorHAnsi"/>
          <w:b/>
          <w:bCs/>
        </w:rPr>
        <w:t>:</w:t>
      </w:r>
      <w:r w:rsidR="00041976" w:rsidRPr="00041976">
        <w:rPr>
          <w:rFonts w:asciiTheme="minorHAnsi" w:hAnsiTheme="minorHAnsi" w:cstheme="minorHAnsi"/>
          <w:b/>
          <w:bCs/>
        </w:rPr>
        <w:t>00</w:t>
      </w:r>
      <w:r w:rsidR="00041976">
        <w:rPr>
          <w:rFonts w:asciiTheme="minorHAnsi" w:hAnsiTheme="minorHAnsi" w:cstheme="minorHAnsi"/>
          <w:b/>
          <w:bCs/>
        </w:rPr>
        <w:t xml:space="preserve"> </w:t>
      </w:r>
      <w:r w:rsidR="00DC1090" w:rsidRPr="00041976">
        <w:rPr>
          <w:rFonts w:asciiTheme="minorHAnsi" w:hAnsiTheme="minorHAnsi" w:cstheme="minorHAnsi"/>
        </w:rPr>
        <w:t xml:space="preserve">i </w:t>
      </w:r>
      <w:r w:rsidRPr="00041976">
        <w:rPr>
          <w:rFonts w:asciiTheme="minorHAnsi" w:hAnsiTheme="minorHAnsi" w:cstheme="minorHAnsi"/>
        </w:rPr>
        <w:t>przedstawić do akceptacji</w:t>
      </w:r>
      <w:r w:rsidR="006B7146" w:rsidRPr="00041976">
        <w:rPr>
          <w:rFonts w:asciiTheme="minorHAnsi" w:hAnsiTheme="minorHAnsi" w:cstheme="minorHAnsi"/>
        </w:rPr>
        <w:t xml:space="preserve"> Zamawiającego </w:t>
      </w:r>
      <w:r w:rsidRPr="00041976">
        <w:rPr>
          <w:rFonts w:asciiTheme="minorHAnsi" w:hAnsiTheme="minorHAnsi" w:cstheme="minorHAnsi"/>
        </w:rPr>
        <w:t xml:space="preserve">1 </w:t>
      </w:r>
      <w:r w:rsidR="00234879" w:rsidRPr="00041976">
        <w:rPr>
          <w:rFonts w:asciiTheme="minorHAnsi" w:hAnsiTheme="minorHAnsi" w:cstheme="minorHAnsi"/>
        </w:rPr>
        <w:t>egzemplarz kosza</w:t>
      </w:r>
      <w:r w:rsidR="00342503" w:rsidRPr="00041976">
        <w:rPr>
          <w:rFonts w:asciiTheme="minorHAnsi" w:hAnsiTheme="minorHAnsi" w:cstheme="minorHAnsi"/>
        </w:rPr>
        <w:t xml:space="preserve"> dla każdego wzoru</w:t>
      </w:r>
      <w:r w:rsidRPr="00041976">
        <w:rPr>
          <w:rFonts w:asciiTheme="minorHAnsi" w:hAnsiTheme="minorHAnsi" w:cstheme="minorHAnsi"/>
        </w:rPr>
        <w:t xml:space="preserve"> w ciągu </w:t>
      </w:r>
      <w:r w:rsidR="0046506B">
        <w:rPr>
          <w:rFonts w:asciiTheme="minorHAnsi" w:hAnsiTheme="minorHAnsi" w:cstheme="minorHAnsi"/>
        </w:rPr>
        <w:t>5</w:t>
      </w:r>
      <w:r w:rsidRPr="00041976">
        <w:rPr>
          <w:rFonts w:asciiTheme="minorHAnsi" w:hAnsiTheme="minorHAnsi" w:cstheme="minorHAnsi"/>
        </w:rPr>
        <w:t xml:space="preserve"> dni </w:t>
      </w:r>
      <w:r w:rsidR="0046506B">
        <w:rPr>
          <w:rFonts w:asciiTheme="minorHAnsi" w:hAnsiTheme="minorHAnsi" w:cstheme="minorHAnsi"/>
        </w:rPr>
        <w:t xml:space="preserve">roboczych </w:t>
      </w:r>
      <w:r w:rsidRPr="00041976">
        <w:rPr>
          <w:rFonts w:asciiTheme="minorHAnsi" w:hAnsiTheme="minorHAnsi" w:cstheme="minorHAnsi"/>
        </w:rPr>
        <w:t>od daty zawarcia umowy</w:t>
      </w:r>
      <w:r w:rsidR="00E84220" w:rsidRPr="00041976">
        <w:rPr>
          <w:rFonts w:asciiTheme="minorHAnsi" w:hAnsiTheme="minorHAnsi" w:cstheme="minorHAnsi"/>
        </w:rPr>
        <w:t>.</w:t>
      </w:r>
      <w:r w:rsidR="0057620F" w:rsidRPr="00041976">
        <w:rPr>
          <w:rFonts w:asciiTheme="minorHAnsi" w:hAnsiTheme="minorHAnsi" w:cstheme="minorHAnsi"/>
        </w:rPr>
        <w:t xml:space="preserve"> </w:t>
      </w:r>
    </w:p>
    <w:p w14:paraId="607B111D" w14:textId="6A9E2E09" w:rsidR="009B2B59" w:rsidRPr="00F77D39" w:rsidRDefault="009B2B59" w:rsidP="00F77D39">
      <w:pPr>
        <w:pStyle w:val="Akapitzlist1"/>
        <w:keepNext/>
        <w:numPr>
          <w:ilvl w:val="1"/>
          <w:numId w:val="48"/>
        </w:numPr>
        <w:spacing w:after="0"/>
        <w:rPr>
          <w:rFonts w:asciiTheme="minorHAnsi" w:hAnsiTheme="minorHAnsi" w:cstheme="minorHAnsi"/>
        </w:rPr>
      </w:pPr>
      <w:r w:rsidRPr="00F77D39">
        <w:rPr>
          <w:rFonts w:asciiTheme="minorHAnsi" w:hAnsiTheme="minorHAnsi" w:cstheme="minorHAnsi"/>
        </w:rPr>
        <w:t xml:space="preserve">Zamawiający ma </w:t>
      </w:r>
      <w:r w:rsidR="001B0192">
        <w:rPr>
          <w:rFonts w:asciiTheme="minorHAnsi" w:hAnsiTheme="minorHAnsi" w:cstheme="minorHAnsi"/>
        </w:rPr>
        <w:t>3</w:t>
      </w:r>
      <w:r w:rsidR="001B0192" w:rsidRPr="00F77D39">
        <w:rPr>
          <w:rFonts w:asciiTheme="minorHAnsi" w:hAnsiTheme="minorHAnsi" w:cstheme="minorHAnsi"/>
        </w:rPr>
        <w:t xml:space="preserve"> </w:t>
      </w:r>
      <w:r w:rsidRPr="00F77D39">
        <w:rPr>
          <w:rFonts w:asciiTheme="minorHAnsi" w:hAnsiTheme="minorHAnsi" w:cstheme="minorHAnsi"/>
        </w:rPr>
        <w:t>dni robocze (przez „dzień roboczy” należy rozumieć każdy dzień od poniedziałku do piątku, z wyłączeniem dni ustawowo wolnych od pracy) na akceptację lub zgłoszenie pisemnie lub za pośrednictwem poczty elektronicznej uwag do dostarczonego egzemplarza</w:t>
      </w:r>
      <w:r w:rsidR="007C4A4B" w:rsidRPr="00F77D39">
        <w:rPr>
          <w:rFonts w:asciiTheme="minorHAnsi" w:hAnsiTheme="minorHAnsi" w:cstheme="minorHAnsi"/>
        </w:rPr>
        <w:t xml:space="preserve"> kosza</w:t>
      </w:r>
      <w:r w:rsidRPr="00F77D39">
        <w:rPr>
          <w:rFonts w:asciiTheme="minorHAnsi" w:hAnsiTheme="minorHAnsi" w:cstheme="minorHAnsi"/>
        </w:rPr>
        <w:t>.</w:t>
      </w:r>
    </w:p>
    <w:p w14:paraId="091ACC10" w14:textId="20C37788" w:rsidR="0057620F" w:rsidRPr="00F77D39" w:rsidRDefault="0057620F" w:rsidP="00F77D39">
      <w:pPr>
        <w:pStyle w:val="Akapitzlist1"/>
        <w:keepNext/>
        <w:numPr>
          <w:ilvl w:val="1"/>
          <w:numId w:val="48"/>
        </w:numPr>
        <w:spacing w:after="0"/>
        <w:rPr>
          <w:rFonts w:asciiTheme="minorHAnsi" w:hAnsiTheme="minorHAnsi" w:cstheme="minorHAnsi"/>
        </w:rPr>
      </w:pPr>
      <w:r w:rsidRPr="00F77D39">
        <w:rPr>
          <w:rFonts w:asciiTheme="minorHAnsi" w:hAnsiTheme="minorHAnsi" w:cstheme="minorHAnsi"/>
        </w:rPr>
        <w:t>W przypadku</w:t>
      </w:r>
      <w:r w:rsidR="005D1831" w:rsidRPr="00F77D39">
        <w:rPr>
          <w:rFonts w:asciiTheme="minorHAnsi" w:hAnsiTheme="minorHAnsi" w:cstheme="minorHAnsi"/>
        </w:rPr>
        <w:t>,</w:t>
      </w:r>
      <w:r w:rsidRPr="00F77D39">
        <w:rPr>
          <w:rFonts w:asciiTheme="minorHAnsi" w:hAnsiTheme="minorHAnsi" w:cstheme="minorHAnsi"/>
        </w:rPr>
        <w:t xml:space="preserve"> gdy Zamawiający wniesie uwagi </w:t>
      </w:r>
      <w:r w:rsidR="005F20E1" w:rsidRPr="00F77D39">
        <w:rPr>
          <w:rFonts w:asciiTheme="minorHAnsi" w:hAnsiTheme="minorHAnsi" w:cstheme="minorHAnsi"/>
        </w:rPr>
        <w:t xml:space="preserve">do </w:t>
      </w:r>
      <w:r w:rsidRPr="00F77D39">
        <w:rPr>
          <w:rFonts w:asciiTheme="minorHAnsi" w:hAnsiTheme="minorHAnsi" w:cstheme="minorHAnsi"/>
        </w:rPr>
        <w:t xml:space="preserve">przedstawionego </w:t>
      </w:r>
      <w:r w:rsidR="001547F6" w:rsidRPr="00F77D39">
        <w:rPr>
          <w:rFonts w:asciiTheme="minorHAnsi" w:hAnsiTheme="minorHAnsi" w:cstheme="minorHAnsi"/>
        </w:rPr>
        <w:t xml:space="preserve">egzemplarza </w:t>
      </w:r>
      <w:r w:rsidR="00234879" w:rsidRPr="00F77D39">
        <w:rPr>
          <w:rFonts w:asciiTheme="minorHAnsi" w:hAnsiTheme="minorHAnsi" w:cstheme="minorHAnsi"/>
        </w:rPr>
        <w:t>kosza,</w:t>
      </w:r>
      <w:r w:rsidRPr="00F77D39">
        <w:rPr>
          <w:rFonts w:asciiTheme="minorHAnsi" w:hAnsiTheme="minorHAnsi" w:cstheme="minorHAnsi"/>
        </w:rPr>
        <w:t xml:space="preserve"> Wykonawca zobowiązany jest do ich uwzględniania i powtórnego przedstawienia egzemplarza </w:t>
      </w:r>
      <w:r w:rsidR="001547F6" w:rsidRPr="00F77D39">
        <w:rPr>
          <w:rFonts w:asciiTheme="minorHAnsi" w:hAnsiTheme="minorHAnsi" w:cstheme="minorHAnsi"/>
        </w:rPr>
        <w:t xml:space="preserve">kosza </w:t>
      </w:r>
      <w:r w:rsidRPr="00F77D39">
        <w:rPr>
          <w:rFonts w:asciiTheme="minorHAnsi" w:hAnsiTheme="minorHAnsi" w:cstheme="minorHAnsi"/>
        </w:rPr>
        <w:t xml:space="preserve">do akceptacji Zamawiającego w terminie </w:t>
      </w:r>
      <w:r w:rsidR="00947E62">
        <w:rPr>
          <w:rFonts w:asciiTheme="minorHAnsi" w:hAnsiTheme="minorHAnsi" w:cstheme="minorHAnsi"/>
        </w:rPr>
        <w:t>3</w:t>
      </w:r>
      <w:r w:rsidR="00947E62" w:rsidRPr="00F77D39">
        <w:rPr>
          <w:rFonts w:asciiTheme="minorHAnsi" w:hAnsiTheme="minorHAnsi" w:cstheme="minorHAnsi"/>
        </w:rPr>
        <w:t xml:space="preserve"> </w:t>
      </w:r>
      <w:r w:rsidRPr="00F77D39">
        <w:rPr>
          <w:rFonts w:asciiTheme="minorHAnsi" w:hAnsiTheme="minorHAnsi" w:cstheme="minorHAnsi"/>
        </w:rPr>
        <w:t xml:space="preserve">dni </w:t>
      </w:r>
      <w:r w:rsidR="0070166E">
        <w:rPr>
          <w:rFonts w:asciiTheme="minorHAnsi" w:hAnsiTheme="minorHAnsi" w:cstheme="minorHAnsi"/>
        </w:rPr>
        <w:t xml:space="preserve">roboczych </w:t>
      </w:r>
      <w:r w:rsidRPr="00F77D39">
        <w:rPr>
          <w:rFonts w:asciiTheme="minorHAnsi" w:hAnsiTheme="minorHAnsi" w:cstheme="minorHAnsi"/>
        </w:rPr>
        <w:t xml:space="preserve">od daty otrzymania uwag Zamawiającego. </w:t>
      </w:r>
      <w:r w:rsidR="00234879" w:rsidRPr="00F77D39">
        <w:rPr>
          <w:rFonts w:asciiTheme="minorHAnsi" w:hAnsiTheme="minorHAnsi" w:cstheme="minorHAnsi"/>
        </w:rPr>
        <w:t>W przypadku</w:t>
      </w:r>
      <w:r w:rsidRPr="00F77D39">
        <w:rPr>
          <w:rFonts w:asciiTheme="minorHAnsi" w:hAnsiTheme="minorHAnsi" w:cstheme="minorHAnsi"/>
        </w:rPr>
        <w:t xml:space="preserve"> powtórnego przedstawienia wzoru, procedurę akceptacji opisaną powyżej stosuje się odpowiednio.</w:t>
      </w:r>
    </w:p>
    <w:p w14:paraId="6C4C6930" w14:textId="232DB8CF" w:rsidR="009B2B59" w:rsidRPr="00F77D39" w:rsidRDefault="0084265A" w:rsidP="00F77D39">
      <w:pPr>
        <w:pStyle w:val="Akapitzlist1"/>
        <w:numPr>
          <w:ilvl w:val="1"/>
          <w:numId w:val="49"/>
        </w:numPr>
        <w:spacing w:after="0"/>
        <w:rPr>
          <w:rFonts w:asciiTheme="minorHAnsi" w:hAnsiTheme="minorHAnsi" w:cstheme="minorHAnsi"/>
        </w:rPr>
      </w:pPr>
      <w:r w:rsidRPr="00F77D39">
        <w:rPr>
          <w:rFonts w:asciiTheme="minorHAnsi" w:hAnsiTheme="minorHAnsi" w:cstheme="minorHAnsi"/>
        </w:rPr>
        <w:t>Obiekty, w których będą montowane kosze zostały oznaczone</w:t>
      </w:r>
      <w:r w:rsidR="009B2B59" w:rsidRPr="00F77D39">
        <w:rPr>
          <w:rFonts w:asciiTheme="minorHAnsi" w:hAnsiTheme="minorHAnsi" w:cstheme="minorHAnsi"/>
        </w:rPr>
        <w:t xml:space="preserve"> na mapie w formie cyfrowej, do której link jest podany w </w:t>
      </w:r>
      <w:r w:rsidR="009B2B59" w:rsidRPr="00F77D39">
        <w:rPr>
          <w:rFonts w:asciiTheme="minorHAnsi" w:hAnsiTheme="minorHAnsi" w:cstheme="minorHAnsi"/>
          <w:b/>
          <w:bCs/>
        </w:rPr>
        <w:t>załączniku nr</w:t>
      </w:r>
      <w:r w:rsidR="00527137" w:rsidRPr="00F77D39">
        <w:rPr>
          <w:rFonts w:asciiTheme="minorHAnsi" w:hAnsiTheme="minorHAnsi" w:cstheme="minorHAnsi"/>
          <w:b/>
          <w:bCs/>
        </w:rPr>
        <w:t> </w:t>
      </w:r>
      <w:r w:rsidR="009B2B59" w:rsidRPr="00F77D39">
        <w:rPr>
          <w:rFonts w:asciiTheme="minorHAnsi" w:hAnsiTheme="minorHAnsi" w:cstheme="minorHAnsi"/>
          <w:b/>
          <w:bCs/>
        </w:rPr>
        <w:t>3</w:t>
      </w:r>
      <w:r w:rsidR="0086202D" w:rsidRPr="00F77D39">
        <w:rPr>
          <w:rFonts w:asciiTheme="minorHAnsi" w:hAnsiTheme="minorHAnsi" w:cstheme="minorHAnsi"/>
        </w:rPr>
        <w:t xml:space="preserve"> do umowy</w:t>
      </w:r>
      <w:r w:rsidR="009B2B59" w:rsidRPr="00F77D39">
        <w:rPr>
          <w:rFonts w:asciiTheme="minorHAnsi" w:hAnsiTheme="minorHAnsi" w:cstheme="minorHAnsi"/>
        </w:rPr>
        <w:t>.</w:t>
      </w:r>
    </w:p>
    <w:p w14:paraId="4A6C469B" w14:textId="4B8ED79C" w:rsidR="009B2B59" w:rsidRPr="00F77D39" w:rsidRDefault="009B2B59" w:rsidP="00F77D39">
      <w:pPr>
        <w:pStyle w:val="Akapitzlist1"/>
        <w:numPr>
          <w:ilvl w:val="1"/>
          <w:numId w:val="52"/>
        </w:numPr>
        <w:spacing w:after="0"/>
        <w:rPr>
          <w:rFonts w:asciiTheme="minorHAnsi" w:hAnsiTheme="minorHAnsi" w:cstheme="minorHAnsi"/>
        </w:rPr>
      </w:pPr>
      <w:r w:rsidRPr="00F77D39">
        <w:rPr>
          <w:rFonts w:asciiTheme="minorHAnsi" w:hAnsiTheme="minorHAnsi" w:cstheme="minorHAnsi"/>
        </w:rPr>
        <w:t xml:space="preserve">Wykonawca zobowiązany jest do wykonania </w:t>
      </w:r>
      <w:r w:rsidR="002C002F">
        <w:rPr>
          <w:rFonts w:asciiTheme="minorHAnsi" w:hAnsiTheme="minorHAnsi" w:cstheme="minorHAnsi"/>
        </w:rPr>
        <w:t>P</w:t>
      </w:r>
      <w:r w:rsidRPr="00F77D39">
        <w:rPr>
          <w:rFonts w:asciiTheme="minorHAnsi" w:hAnsiTheme="minorHAnsi" w:cstheme="minorHAnsi"/>
        </w:rPr>
        <w:t>rzedmiotu umowy zgodnie z przedstawioną ofertą,</w:t>
      </w:r>
      <w:r w:rsidR="002C002F">
        <w:rPr>
          <w:rFonts w:asciiTheme="minorHAnsi" w:hAnsiTheme="minorHAnsi" w:cstheme="minorHAnsi"/>
        </w:rPr>
        <w:t xml:space="preserve"> </w:t>
      </w:r>
      <w:r w:rsidRPr="00F77D39">
        <w:rPr>
          <w:rFonts w:asciiTheme="minorHAnsi" w:hAnsiTheme="minorHAnsi" w:cstheme="minorHAnsi"/>
        </w:rPr>
        <w:t>obowiązującymi w tym zakresie przepisami</w:t>
      </w:r>
      <w:r w:rsidR="002C002F">
        <w:rPr>
          <w:rFonts w:asciiTheme="minorHAnsi" w:hAnsiTheme="minorHAnsi" w:cstheme="minorHAnsi"/>
        </w:rPr>
        <w:t xml:space="preserve"> prawa</w:t>
      </w:r>
      <w:r w:rsidRPr="00F77D39">
        <w:rPr>
          <w:rFonts w:asciiTheme="minorHAnsi" w:hAnsiTheme="minorHAnsi" w:cstheme="minorHAnsi"/>
        </w:rPr>
        <w:t xml:space="preserve"> i normami, przy dołożeniu odpowiedniej staranności</w:t>
      </w:r>
      <w:r w:rsidR="00527137" w:rsidRPr="00F77D39">
        <w:rPr>
          <w:rFonts w:asciiTheme="minorHAnsi" w:hAnsiTheme="minorHAnsi" w:cstheme="minorHAnsi"/>
        </w:rPr>
        <w:t xml:space="preserve"> </w:t>
      </w:r>
      <w:r w:rsidRPr="00F77D39">
        <w:rPr>
          <w:rFonts w:asciiTheme="minorHAnsi" w:hAnsiTheme="minorHAnsi" w:cstheme="minorHAnsi"/>
        </w:rPr>
        <w:t>oraz</w:t>
      </w:r>
      <w:r w:rsidR="004F6D9F" w:rsidRPr="00F77D39">
        <w:rPr>
          <w:rFonts w:asciiTheme="minorHAnsi" w:hAnsiTheme="minorHAnsi" w:cstheme="minorHAnsi"/>
        </w:rPr>
        <w:t xml:space="preserve"> </w:t>
      </w:r>
      <w:r w:rsidRPr="00F77D39">
        <w:rPr>
          <w:rFonts w:asciiTheme="minorHAnsi" w:hAnsiTheme="minorHAnsi" w:cstheme="minorHAnsi"/>
        </w:rPr>
        <w:t>przy</w:t>
      </w:r>
      <w:r w:rsidR="00527137" w:rsidRPr="00F77D39">
        <w:rPr>
          <w:rFonts w:asciiTheme="minorHAnsi" w:hAnsiTheme="minorHAnsi" w:cstheme="minorHAnsi"/>
        </w:rPr>
        <w:t xml:space="preserve"> </w:t>
      </w:r>
      <w:r w:rsidRPr="00F77D39">
        <w:rPr>
          <w:rFonts w:asciiTheme="minorHAnsi" w:hAnsiTheme="minorHAnsi" w:cstheme="minorHAnsi"/>
        </w:rPr>
        <w:t>użyciu</w:t>
      </w:r>
      <w:r w:rsidR="00527137" w:rsidRPr="00F77D39">
        <w:rPr>
          <w:rFonts w:asciiTheme="minorHAnsi" w:hAnsiTheme="minorHAnsi" w:cstheme="minorHAnsi"/>
        </w:rPr>
        <w:t xml:space="preserve"> </w:t>
      </w:r>
      <w:r w:rsidRPr="00F77D39">
        <w:rPr>
          <w:rFonts w:asciiTheme="minorHAnsi" w:hAnsiTheme="minorHAnsi" w:cstheme="minorHAnsi"/>
        </w:rPr>
        <w:t>odpowiedniego sprzętu.</w:t>
      </w:r>
    </w:p>
    <w:p w14:paraId="2755C23D" w14:textId="55BC5F08" w:rsidR="0084265A" w:rsidRPr="00F77D39" w:rsidRDefault="0084265A" w:rsidP="00F77D39">
      <w:pPr>
        <w:pStyle w:val="Akapitzlist1"/>
        <w:numPr>
          <w:ilvl w:val="1"/>
          <w:numId w:val="52"/>
        </w:numPr>
        <w:spacing w:after="0"/>
        <w:rPr>
          <w:rFonts w:asciiTheme="minorHAnsi" w:hAnsiTheme="minorHAnsi" w:cstheme="minorHAnsi"/>
        </w:rPr>
      </w:pPr>
      <w:r w:rsidRPr="00F77D39">
        <w:rPr>
          <w:rFonts w:asciiTheme="minorHAnsi" w:hAnsiTheme="minorHAnsi" w:cstheme="minorHAnsi"/>
        </w:rPr>
        <w:t>Technologię montażu</w:t>
      </w:r>
      <w:r w:rsidR="000B517C">
        <w:rPr>
          <w:rStyle w:val="Odwoanieprzypisudolnego"/>
          <w:rFonts w:asciiTheme="minorHAnsi" w:hAnsiTheme="minorHAnsi" w:cstheme="minorHAnsi"/>
        </w:rPr>
        <w:footnoteReference w:id="3"/>
      </w:r>
      <w:r w:rsidRPr="00F77D39">
        <w:rPr>
          <w:rFonts w:asciiTheme="minorHAnsi" w:hAnsiTheme="minorHAnsi" w:cstheme="minorHAnsi"/>
        </w:rPr>
        <w:t xml:space="preserve"> i demontażu</w:t>
      </w:r>
      <w:r w:rsidR="000B517C">
        <w:rPr>
          <w:rStyle w:val="Odwoanieprzypisudolnego"/>
          <w:rFonts w:asciiTheme="minorHAnsi" w:hAnsiTheme="minorHAnsi" w:cstheme="minorHAnsi"/>
        </w:rPr>
        <w:footnoteReference w:id="4"/>
      </w:r>
      <w:r w:rsidRPr="00F77D39">
        <w:rPr>
          <w:rFonts w:asciiTheme="minorHAnsi" w:hAnsiTheme="minorHAnsi" w:cstheme="minorHAnsi"/>
        </w:rPr>
        <w:t xml:space="preserve"> </w:t>
      </w:r>
      <w:r w:rsidR="00F6734D" w:rsidRPr="00F77D39">
        <w:rPr>
          <w:rFonts w:asciiTheme="minorHAnsi" w:hAnsiTheme="minorHAnsi" w:cstheme="minorHAnsi"/>
        </w:rPr>
        <w:t xml:space="preserve">określa </w:t>
      </w:r>
      <w:r w:rsidR="00F6734D" w:rsidRPr="00F77D39">
        <w:rPr>
          <w:rFonts w:asciiTheme="minorHAnsi" w:hAnsiTheme="minorHAnsi" w:cstheme="minorHAnsi"/>
          <w:b/>
          <w:bCs/>
        </w:rPr>
        <w:t>załącznik nr 4 do umowy</w:t>
      </w:r>
      <w:r w:rsidR="00F6734D" w:rsidRPr="00F77D39">
        <w:rPr>
          <w:rFonts w:asciiTheme="minorHAnsi" w:hAnsiTheme="minorHAnsi" w:cstheme="minorHAnsi"/>
        </w:rPr>
        <w:t xml:space="preserve">. </w:t>
      </w:r>
    </w:p>
    <w:p w14:paraId="2D02A272" w14:textId="313D5D2E" w:rsidR="00182D1C" w:rsidRPr="00F77D39" w:rsidRDefault="009B2B59" w:rsidP="00F77D39">
      <w:pPr>
        <w:pStyle w:val="Akapitzlist1"/>
        <w:keepNext/>
        <w:numPr>
          <w:ilvl w:val="1"/>
          <w:numId w:val="54"/>
        </w:numPr>
        <w:spacing w:after="0"/>
        <w:rPr>
          <w:rFonts w:asciiTheme="minorHAnsi" w:hAnsiTheme="minorHAnsi" w:cstheme="minorHAnsi"/>
        </w:rPr>
      </w:pPr>
      <w:r w:rsidRPr="00F77D39">
        <w:rPr>
          <w:rFonts w:asciiTheme="minorHAnsi" w:hAnsiTheme="minorHAnsi" w:cstheme="minorHAnsi"/>
        </w:rPr>
        <w:t xml:space="preserve">Pojazdy niezbędne do realizacji umowy mogą poruszać się tylko po drogach utwardzonych </w:t>
      </w:r>
      <w:r w:rsidR="00234879" w:rsidRPr="00F77D39">
        <w:rPr>
          <w:rFonts w:asciiTheme="minorHAnsi" w:hAnsiTheme="minorHAnsi" w:cstheme="minorHAnsi"/>
        </w:rPr>
        <w:t>i innych</w:t>
      </w:r>
      <w:r w:rsidRPr="00F77D39">
        <w:rPr>
          <w:rFonts w:asciiTheme="minorHAnsi" w:hAnsiTheme="minorHAnsi" w:cstheme="minorHAnsi"/>
        </w:rPr>
        <w:t xml:space="preserve"> wskazanych przez Zamawiającego jako drogi techniczne na podstawie przepustek wydanych przez Zamawiającego</w:t>
      </w:r>
      <w:r w:rsidR="00182D1C">
        <w:rPr>
          <w:rFonts w:asciiTheme="minorHAnsi" w:hAnsiTheme="minorHAnsi" w:cstheme="minorHAnsi"/>
        </w:rPr>
        <w:t xml:space="preserve"> dla każdego z nich</w:t>
      </w:r>
      <w:r w:rsidRPr="00F77D39">
        <w:rPr>
          <w:rFonts w:asciiTheme="minorHAnsi" w:hAnsiTheme="minorHAnsi" w:cstheme="minorHAnsi"/>
        </w:rPr>
        <w:t>.</w:t>
      </w:r>
      <w:r w:rsidR="007E3032">
        <w:rPr>
          <w:rFonts w:asciiTheme="minorHAnsi" w:hAnsiTheme="minorHAnsi" w:cstheme="minorHAnsi"/>
        </w:rPr>
        <w:t xml:space="preserve"> </w:t>
      </w:r>
      <w:r w:rsidR="00182D1C" w:rsidRPr="00F77D39">
        <w:rPr>
          <w:rFonts w:asciiTheme="minorHAnsi" w:hAnsiTheme="minorHAnsi" w:cstheme="minorHAnsi"/>
        </w:rPr>
        <w:t>Ilość pojazdów mogących pracować w parku lub skwerze</w:t>
      </w:r>
      <w:r w:rsidR="002B1465">
        <w:rPr>
          <w:rFonts w:asciiTheme="minorHAnsi" w:hAnsiTheme="minorHAnsi" w:cstheme="minorHAnsi"/>
        </w:rPr>
        <w:t xml:space="preserve"> i miejsce ich parkowania</w:t>
      </w:r>
      <w:r w:rsidR="00182D1C" w:rsidRPr="00F77D39">
        <w:rPr>
          <w:rFonts w:asciiTheme="minorHAnsi" w:hAnsiTheme="minorHAnsi" w:cstheme="minorHAnsi"/>
        </w:rPr>
        <w:t xml:space="preserve"> będzie ustal</w:t>
      </w:r>
      <w:r w:rsidR="002B1465">
        <w:rPr>
          <w:rFonts w:asciiTheme="minorHAnsi" w:hAnsiTheme="minorHAnsi" w:cstheme="minorHAnsi"/>
        </w:rPr>
        <w:t>o</w:t>
      </w:r>
      <w:r w:rsidR="00182D1C" w:rsidRPr="00F77D39">
        <w:rPr>
          <w:rFonts w:asciiTheme="minorHAnsi" w:hAnsiTheme="minorHAnsi" w:cstheme="minorHAnsi"/>
        </w:rPr>
        <w:t xml:space="preserve">na przez Zamawiającego w zależności od potrzeb i wielkości obiektu, </w:t>
      </w:r>
      <w:r w:rsidR="000762D4">
        <w:rPr>
          <w:rFonts w:asciiTheme="minorHAnsi" w:hAnsiTheme="minorHAnsi" w:cstheme="minorHAnsi"/>
        </w:rPr>
        <w:t xml:space="preserve">w terminie </w:t>
      </w:r>
      <w:r w:rsidR="00573A2D">
        <w:rPr>
          <w:rFonts w:asciiTheme="minorHAnsi" w:hAnsiTheme="minorHAnsi" w:cstheme="minorHAnsi"/>
        </w:rPr>
        <w:t>5</w:t>
      </w:r>
      <w:r w:rsidR="000762D4">
        <w:rPr>
          <w:rFonts w:asciiTheme="minorHAnsi" w:hAnsiTheme="minorHAnsi" w:cstheme="minorHAnsi"/>
        </w:rPr>
        <w:t xml:space="preserve"> dni od </w:t>
      </w:r>
      <w:r w:rsidR="00573A2D">
        <w:rPr>
          <w:rFonts w:asciiTheme="minorHAnsi" w:hAnsiTheme="minorHAnsi" w:cstheme="minorHAnsi"/>
        </w:rPr>
        <w:t>zawarcia</w:t>
      </w:r>
      <w:r w:rsidR="000762D4">
        <w:rPr>
          <w:rFonts w:asciiTheme="minorHAnsi" w:hAnsiTheme="minorHAnsi" w:cstheme="minorHAnsi"/>
        </w:rPr>
        <w:t xml:space="preserve"> umowy.</w:t>
      </w:r>
      <w:r w:rsidR="00573A2D">
        <w:rPr>
          <w:rFonts w:asciiTheme="minorHAnsi" w:hAnsiTheme="minorHAnsi" w:cstheme="minorHAnsi"/>
        </w:rPr>
        <w:t xml:space="preserve"> Na tej podstawie Zamawiający wystawi przepustki, na podstawie których Wykonawca będzie mógł poruszać się po obiektach.</w:t>
      </w:r>
    </w:p>
    <w:p w14:paraId="33A26B4E" w14:textId="252B6A24" w:rsidR="009B2B59" w:rsidRPr="002C06BB" w:rsidRDefault="009B2B59" w:rsidP="00F77D39">
      <w:pPr>
        <w:pStyle w:val="Akapitzlist1"/>
        <w:keepNext/>
        <w:numPr>
          <w:ilvl w:val="1"/>
          <w:numId w:val="51"/>
        </w:numPr>
        <w:spacing w:after="0"/>
        <w:rPr>
          <w:rFonts w:asciiTheme="minorHAnsi" w:hAnsiTheme="minorHAnsi" w:cstheme="minorHAnsi"/>
        </w:rPr>
      </w:pPr>
      <w:r w:rsidRPr="00F77D39">
        <w:rPr>
          <w:rFonts w:asciiTheme="minorHAnsi" w:hAnsiTheme="minorHAnsi" w:cstheme="minorHAnsi"/>
        </w:rPr>
        <w:t>Wykonawca zobowiązuje się koordynować i prowadzić na własn</w:t>
      </w:r>
      <w:r w:rsidR="003D6C22" w:rsidRPr="00F77D39">
        <w:rPr>
          <w:rFonts w:asciiTheme="minorHAnsi" w:hAnsiTheme="minorHAnsi" w:cstheme="minorHAnsi"/>
        </w:rPr>
        <w:t>ą</w:t>
      </w:r>
      <w:r w:rsidRPr="00F77D39">
        <w:rPr>
          <w:rFonts w:asciiTheme="minorHAnsi" w:hAnsiTheme="minorHAnsi" w:cstheme="minorHAnsi"/>
        </w:rPr>
        <w:t xml:space="preserve"> odpowiedzialność wszelkie działania związane z realizacją </w:t>
      </w:r>
      <w:r w:rsidR="007F32D8">
        <w:rPr>
          <w:rFonts w:asciiTheme="minorHAnsi" w:hAnsiTheme="minorHAnsi" w:cstheme="minorHAnsi"/>
        </w:rPr>
        <w:t>P</w:t>
      </w:r>
      <w:r w:rsidRPr="002C06BB">
        <w:rPr>
          <w:rFonts w:asciiTheme="minorHAnsi" w:hAnsiTheme="minorHAnsi" w:cstheme="minorHAnsi"/>
        </w:rPr>
        <w:t>rzedmiotu umowy.</w:t>
      </w:r>
    </w:p>
    <w:p w14:paraId="78FB4DD3" w14:textId="26C810E8" w:rsidR="009B2B59" w:rsidRPr="00F77D39" w:rsidRDefault="009B2B59" w:rsidP="00F77D39">
      <w:pPr>
        <w:pStyle w:val="Akapitzlist1"/>
        <w:keepNext/>
        <w:numPr>
          <w:ilvl w:val="1"/>
          <w:numId w:val="50"/>
        </w:numPr>
        <w:spacing w:after="0"/>
        <w:rPr>
          <w:rFonts w:asciiTheme="minorHAnsi" w:hAnsiTheme="minorHAnsi" w:cstheme="minorHAnsi"/>
        </w:rPr>
      </w:pPr>
      <w:r w:rsidRPr="002C06BB">
        <w:rPr>
          <w:rFonts w:asciiTheme="minorHAnsi" w:hAnsiTheme="minorHAnsi" w:cstheme="minorHAnsi"/>
        </w:rPr>
        <w:t xml:space="preserve">Wykonawca zobowiązuje się wykonać </w:t>
      </w:r>
      <w:r w:rsidR="00394514">
        <w:rPr>
          <w:rFonts w:asciiTheme="minorHAnsi" w:hAnsiTheme="minorHAnsi" w:cstheme="minorHAnsi"/>
        </w:rPr>
        <w:t>P</w:t>
      </w:r>
      <w:r w:rsidRPr="00F77D39">
        <w:rPr>
          <w:rFonts w:asciiTheme="minorHAnsi" w:hAnsiTheme="minorHAnsi" w:cstheme="minorHAnsi"/>
        </w:rPr>
        <w:t>rzedmiot umowy w sposób:</w:t>
      </w:r>
    </w:p>
    <w:p w14:paraId="5BE58439" w14:textId="77777777" w:rsidR="009B2B59" w:rsidRPr="00F77D39" w:rsidRDefault="009B2B59" w:rsidP="00F77D39">
      <w:pPr>
        <w:pStyle w:val="Akapitzlist1"/>
        <w:keepNext/>
        <w:numPr>
          <w:ilvl w:val="0"/>
          <w:numId w:val="23"/>
        </w:numPr>
        <w:spacing w:after="0"/>
        <w:rPr>
          <w:rFonts w:asciiTheme="minorHAnsi" w:hAnsiTheme="minorHAnsi" w:cstheme="minorHAnsi"/>
        </w:rPr>
      </w:pPr>
      <w:r w:rsidRPr="00F77D39">
        <w:rPr>
          <w:rFonts w:asciiTheme="minorHAnsi" w:hAnsiTheme="minorHAnsi" w:cstheme="minorHAnsi"/>
        </w:rPr>
        <w:t>zapewniający osiągnięcie przez niego cech i funkcjonalności określonych w umowie,</w:t>
      </w:r>
    </w:p>
    <w:p w14:paraId="0F0E6031" w14:textId="77777777" w:rsidR="009B2B59" w:rsidRPr="00F77D39" w:rsidRDefault="009B2B59" w:rsidP="00F77D39">
      <w:pPr>
        <w:pStyle w:val="Akapitzlist1"/>
        <w:keepNext/>
        <w:numPr>
          <w:ilvl w:val="0"/>
          <w:numId w:val="23"/>
        </w:numPr>
        <w:spacing w:after="0"/>
        <w:rPr>
          <w:rFonts w:asciiTheme="minorHAnsi" w:hAnsiTheme="minorHAnsi" w:cstheme="minorHAnsi"/>
        </w:rPr>
      </w:pPr>
      <w:r w:rsidRPr="00F77D39">
        <w:rPr>
          <w:rFonts w:asciiTheme="minorHAnsi" w:hAnsiTheme="minorHAnsi" w:cstheme="minorHAnsi"/>
        </w:rPr>
        <w:t>terminowy,</w:t>
      </w:r>
    </w:p>
    <w:p w14:paraId="358CF757" w14:textId="6C62A9E8" w:rsidR="009B2B59" w:rsidRPr="00F77D39" w:rsidRDefault="009B2B59" w:rsidP="00F77D39">
      <w:pPr>
        <w:pStyle w:val="Akapitzlist1"/>
        <w:keepNext/>
        <w:numPr>
          <w:ilvl w:val="0"/>
          <w:numId w:val="23"/>
        </w:numPr>
        <w:spacing w:after="0"/>
        <w:rPr>
          <w:rFonts w:asciiTheme="minorHAnsi" w:hAnsiTheme="minorHAnsi" w:cstheme="minorHAnsi"/>
          <w:lang w:val="x-none"/>
        </w:rPr>
      </w:pPr>
      <w:r w:rsidRPr="00F77D39">
        <w:rPr>
          <w:rFonts w:asciiTheme="minorHAnsi" w:hAnsiTheme="minorHAnsi" w:cstheme="minorHAnsi"/>
        </w:rPr>
        <w:t xml:space="preserve">zapewniający możliwość odebrania przez Zamawiającego </w:t>
      </w:r>
      <w:r w:rsidR="00394514">
        <w:rPr>
          <w:rFonts w:asciiTheme="minorHAnsi" w:hAnsiTheme="minorHAnsi" w:cstheme="minorHAnsi"/>
        </w:rPr>
        <w:t>P</w:t>
      </w:r>
      <w:r w:rsidRPr="00F77D39">
        <w:rPr>
          <w:rFonts w:asciiTheme="minorHAnsi" w:hAnsiTheme="minorHAnsi" w:cstheme="minorHAnsi"/>
        </w:rPr>
        <w:t xml:space="preserve">rzedmiotu </w:t>
      </w:r>
      <w:r w:rsidRPr="00F77D39">
        <w:rPr>
          <w:rFonts w:asciiTheme="minorHAnsi" w:hAnsiTheme="minorHAnsi" w:cstheme="minorHAnsi"/>
          <w:lang w:val="x-none"/>
        </w:rPr>
        <w:t>umowy w stanie wolnym od wad fizycznych i prawnych.</w:t>
      </w:r>
    </w:p>
    <w:p w14:paraId="326E4B05" w14:textId="3858A0A5" w:rsidR="009B2B59" w:rsidRPr="00F77D39" w:rsidRDefault="009B2B59" w:rsidP="00F77D39">
      <w:pPr>
        <w:pStyle w:val="Akapitzlist1"/>
        <w:keepNext/>
        <w:numPr>
          <w:ilvl w:val="1"/>
          <w:numId w:val="56"/>
        </w:numPr>
        <w:spacing w:after="0"/>
        <w:rPr>
          <w:rFonts w:asciiTheme="minorHAnsi" w:hAnsiTheme="minorHAnsi" w:cstheme="minorHAnsi"/>
        </w:rPr>
      </w:pPr>
      <w:r w:rsidRPr="00F77D39">
        <w:rPr>
          <w:rFonts w:asciiTheme="minorHAnsi" w:hAnsiTheme="minorHAnsi" w:cstheme="minorHAnsi"/>
        </w:rPr>
        <w:t>Wykonawca zapewni we własnym zakresie niezbędne materiały i sprzęt do wykonania przedmiotu zamówienia. Wykonawca ponosi odpowiedzialność za jakość zastosowanych materiałów.</w:t>
      </w:r>
    </w:p>
    <w:p w14:paraId="0F0E07AF" w14:textId="328658F7" w:rsidR="00F6734D" w:rsidRPr="00160FA8" w:rsidRDefault="002B58BD" w:rsidP="00FC24A8">
      <w:pPr>
        <w:pStyle w:val="Akapitzlist1"/>
        <w:numPr>
          <w:ilvl w:val="1"/>
          <w:numId w:val="56"/>
        </w:numPr>
        <w:spacing w:after="0"/>
        <w:rPr>
          <w:rFonts w:asciiTheme="minorHAnsi" w:hAnsiTheme="minorHAnsi" w:cstheme="minorHAnsi"/>
        </w:rPr>
      </w:pPr>
      <w:r w:rsidRPr="00F77D39">
        <w:rPr>
          <w:rFonts w:asciiTheme="minorHAnsi" w:hAnsiTheme="minorHAnsi" w:cstheme="minorHAnsi"/>
        </w:rPr>
        <w:t xml:space="preserve">Zamawiający wprowadzi Wykonawcę w teren i wskaże szczegółowe lokalizacje </w:t>
      </w:r>
      <w:r w:rsidR="0055674E" w:rsidRPr="00F77D39">
        <w:rPr>
          <w:rFonts w:asciiTheme="minorHAnsi" w:hAnsiTheme="minorHAnsi" w:cstheme="minorHAnsi"/>
        </w:rPr>
        <w:t xml:space="preserve">ustawienia </w:t>
      </w:r>
      <w:r w:rsidRPr="00F77D39">
        <w:rPr>
          <w:rFonts w:asciiTheme="minorHAnsi" w:hAnsiTheme="minorHAnsi" w:cstheme="minorHAnsi"/>
        </w:rPr>
        <w:t>koszy</w:t>
      </w:r>
      <w:r w:rsidR="0055674E" w:rsidRPr="00F77D39">
        <w:rPr>
          <w:rFonts w:asciiTheme="minorHAnsi" w:hAnsiTheme="minorHAnsi" w:cstheme="minorHAnsi"/>
        </w:rPr>
        <w:t>,</w:t>
      </w:r>
      <w:r w:rsidRPr="00F77D39">
        <w:rPr>
          <w:rFonts w:asciiTheme="minorHAnsi" w:hAnsiTheme="minorHAnsi" w:cstheme="minorHAnsi"/>
        </w:rPr>
        <w:t xml:space="preserve"> w ciągu </w:t>
      </w:r>
      <w:r w:rsidR="00234879" w:rsidRPr="00F77D39">
        <w:rPr>
          <w:rFonts w:asciiTheme="minorHAnsi" w:hAnsiTheme="minorHAnsi" w:cstheme="minorHAnsi"/>
        </w:rPr>
        <w:t>5 dni</w:t>
      </w:r>
      <w:r w:rsidRPr="00F77D39">
        <w:rPr>
          <w:rFonts w:asciiTheme="minorHAnsi" w:hAnsiTheme="minorHAnsi" w:cstheme="minorHAnsi"/>
        </w:rPr>
        <w:t xml:space="preserve"> </w:t>
      </w:r>
      <w:r w:rsidR="009E1211">
        <w:rPr>
          <w:rFonts w:asciiTheme="minorHAnsi" w:hAnsiTheme="minorHAnsi" w:cstheme="minorHAnsi"/>
        </w:rPr>
        <w:t xml:space="preserve">roboczych </w:t>
      </w:r>
      <w:r w:rsidRPr="00F77D39">
        <w:rPr>
          <w:rFonts w:asciiTheme="minorHAnsi" w:hAnsiTheme="minorHAnsi" w:cstheme="minorHAnsi"/>
        </w:rPr>
        <w:t>od daty zawarcia umowy.</w:t>
      </w:r>
    </w:p>
    <w:p w14:paraId="6A9726CF" w14:textId="71C76968" w:rsidR="009B2B59" w:rsidRPr="00F77D39" w:rsidRDefault="009B2B59" w:rsidP="00F77D39">
      <w:pPr>
        <w:pStyle w:val="Akapitzlist1"/>
        <w:numPr>
          <w:ilvl w:val="1"/>
          <w:numId w:val="58"/>
        </w:numPr>
        <w:spacing w:after="0"/>
        <w:rPr>
          <w:rFonts w:asciiTheme="minorHAnsi" w:hAnsiTheme="minorHAnsi" w:cstheme="minorHAnsi"/>
        </w:rPr>
      </w:pPr>
      <w:r w:rsidRPr="00F77D39">
        <w:rPr>
          <w:rFonts w:asciiTheme="minorHAnsi" w:hAnsiTheme="minorHAnsi" w:cstheme="minorHAnsi"/>
        </w:rPr>
        <w:t xml:space="preserve">Wykonawca zobowiązany jest do szczegółowego zapoznania się z istniejącymi warunkami terenowymi przed rozpoczęciem </w:t>
      </w:r>
      <w:r w:rsidR="0055674E" w:rsidRPr="00F77D39">
        <w:rPr>
          <w:rFonts w:asciiTheme="minorHAnsi" w:hAnsiTheme="minorHAnsi" w:cstheme="minorHAnsi"/>
        </w:rPr>
        <w:t>ustawiania</w:t>
      </w:r>
      <w:r w:rsidRPr="00F77D39">
        <w:rPr>
          <w:rFonts w:asciiTheme="minorHAnsi" w:hAnsiTheme="minorHAnsi" w:cstheme="minorHAnsi"/>
        </w:rPr>
        <w:t xml:space="preserve"> koszy</w:t>
      </w:r>
      <w:r w:rsidR="0055674E" w:rsidRPr="00F77D39">
        <w:rPr>
          <w:rFonts w:asciiTheme="minorHAnsi" w:hAnsiTheme="minorHAnsi" w:cstheme="minorHAnsi"/>
        </w:rPr>
        <w:t xml:space="preserve">, </w:t>
      </w:r>
      <w:r w:rsidRPr="00F77D39">
        <w:rPr>
          <w:rFonts w:asciiTheme="minorHAnsi" w:hAnsiTheme="minorHAnsi" w:cstheme="minorHAnsi"/>
        </w:rPr>
        <w:t xml:space="preserve">a także bezzwłocznego poinformowania </w:t>
      </w:r>
      <w:r w:rsidRPr="00F77D39">
        <w:rPr>
          <w:rFonts w:asciiTheme="minorHAnsi" w:hAnsiTheme="minorHAnsi" w:cstheme="minorHAnsi"/>
        </w:rPr>
        <w:lastRenderedPageBreak/>
        <w:t xml:space="preserve">Zamawiającego w przypadku braku możliwości realizacji </w:t>
      </w:r>
      <w:r w:rsidR="00104F45">
        <w:rPr>
          <w:rFonts w:asciiTheme="minorHAnsi" w:hAnsiTheme="minorHAnsi" w:cstheme="minorHAnsi"/>
        </w:rPr>
        <w:t>P</w:t>
      </w:r>
      <w:r w:rsidRPr="00F77D39">
        <w:rPr>
          <w:rFonts w:asciiTheme="minorHAnsi" w:hAnsiTheme="minorHAnsi" w:cstheme="minorHAnsi"/>
        </w:rPr>
        <w:t>rzedmiotu umowy we wskazanej lokalizacji.</w:t>
      </w:r>
    </w:p>
    <w:p w14:paraId="6030F377" w14:textId="7409FF7A" w:rsidR="00F6734D" w:rsidRPr="00160FA8" w:rsidRDefault="00F6734D" w:rsidP="00FC24A8">
      <w:pPr>
        <w:pStyle w:val="Akapitzlist1"/>
        <w:numPr>
          <w:ilvl w:val="1"/>
          <w:numId w:val="58"/>
        </w:numPr>
        <w:spacing w:after="0"/>
        <w:rPr>
          <w:rFonts w:asciiTheme="minorHAnsi" w:hAnsiTheme="minorHAnsi" w:cstheme="minorHAnsi"/>
        </w:rPr>
      </w:pPr>
      <w:r w:rsidRPr="00F77D39">
        <w:rPr>
          <w:rFonts w:asciiTheme="minorHAnsi" w:hAnsiTheme="minorHAnsi" w:cstheme="minorHAnsi"/>
        </w:rPr>
        <w:t>Wykonawca zobowiązany jest do przeprowadzenia prawidłowego zutylizowania powstałych odpadów z demontażu</w:t>
      </w:r>
      <w:r w:rsidR="00A15F9E">
        <w:rPr>
          <w:rFonts w:asciiTheme="minorHAnsi" w:hAnsiTheme="minorHAnsi" w:cstheme="minorHAnsi"/>
        </w:rPr>
        <w:t xml:space="preserve"> koszy</w:t>
      </w:r>
      <w:r w:rsidR="00A15F9E">
        <w:rPr>
          <w:rStyle w:val="Odwoanieprzypisudolnego"/>
          <w:rFonts w:asciiTheme="minorHAnsi" w:hAnsiTheme="minorHAnsi" w:cstheme="minorHAnsi"/>
        </w:rPr>
        <w:footnoteReference w:id="5"/>
      </w:r>
      <w:r w:rsidRPr="00F77D39">
        <w:rPr>
          <w:rFonts w:asciiTheme="minorHAnsi" w:hAnsiTheme="minorHAnsi" w:cstheme="minorHAnsi"/>
        </w:rPr>
        <w:t xml:space="preserve"> zgodnie z obowiązującymi przepisami prawa i do przedstawienia kopii Kart Przekazania Odpadów (KPO)</w:t>
      </w:r>
      <w:r w:rsidR="00997E97" w:rsidRPr="00F77D39">
        <w:rPr>
          <w:rFonts w:asciiTheme="minorHAnsi" w:hAnsiTheme="minorHAnsi" w:cstheme="minorHAnsi"/>
        </w:rPr>
        <w:t xml:space="preserve">, oświadczeń o zagospodarowaniu odpadów zawierających informację o kodach odpadów powstałych z realizacji Przedmiotu umowy, faktur lub innych dokumentów potwierdzających </w:t>
      </w:r>
      <w:r w:rsidR="00997E97" w:rsidRPr="00997E97">
        <w:rPr>
          <w:rFonts w:asciiTheme="minorHAnsi" w:hAnsiTheme="minorHAnsi" w:cstheme="minorHAnsi"/>
        </w:rPr>
        <w:t>zagospodarowanie</w:t>
      </w:r>
      <w:r w:rsidR="00997E97" w:rsidRPr="00F77D39">
        <w:rPr>
          <w:rFonts w:asciiTheme="minorHAnsi" w:hAnsiTheme="minorHAnsi" w:cstheme="minorHAnsi"/>
        </w:rPr>
        <w:t xml:space="preserve"> odpadów zgodnie z </w:t>
      </w:r>
      <w:r w:rsidR="00997E97" w:rsidRPr="00997E97">
        <w:rPr>
          <w:rFonts w:asciiTheme="minorHAnsi" w:hAnsiTheme="minorHAnsi" w:cstheme="minorHAnsi"/>
        </w:rPr>
        <w:t>przepisami</w:t>
      </w:r>
      <w:r w:rsidR="00997E97" w:rsidRPr="00F77D39">
        <w:rPr>
          <w:rFonts w:asciiTheme="minorHAnsi" w:hAnsiTheme="minorHAnsi" w:cstheme="minorHAnsi"/>
        </w:rPr>
        <w:t xml:space="preserve"> prawa.</w:t>
      </w:r>
      <w:r w:rsidR="002B1465">
        <w:rPr>
          <w:rFonts w:asciiTheme="minorHAnsi" w:hAnsiTheme="minorHAnsi" w:cstheme="minorHAnsi"/>
        </w:rPr>
        <w:t xml:space="preserve"> </w:t>
      </w:r>
      <w:r w:rsidR="007C6DF4" w:rsidRPr="00BE3F2A">
        <w:rPr>
          <w:rFonts w:asciiTheme="minorHAnsi" w:hAnsiTheme="minorHAnsi" w:cstheme="minorHAnsi"/>
        </w:rPr>
        <w:t xml:space="preserve">Dokumenty zostaną przekazane Zamawiającemu </w:t>
      </w:r>
      <w:r w:rsidR="007C6DF4">
        <w:rPr>
          <w:rFonts w:asciiTheme="minorHAnsi" w:hAnsiTheme="minorHAnsi" w:cstheme="minorHAnsi"/>
        </w:rPr>
        <w:t xml:space="preserve">podczas odbioru Przedmiotu umowy, o którym mowa w ust. </w:t>
      </w:r>
      <w:r w:rsidR="00B63131">
        <w:rPr>
          <w:rFonts w:asciiTheme="minorHAnsi" w:hAnsiTheme="minorHAnsi" w:cstheme="minorHAnsi"/>
        </w:rPr>
        <w:t>19</w:t>
      </w:r>
      <w:r w:rsidR="007C6DF4">
        <w:rPr>
          <w:rFonts w:asciiTheme="minorHAnsi" w:hAnsiTheme="minorHAnsi" w:cstheme="minorHAnsi"/>
        </w:rPr>
        <w:t xml:space="preserve"> poniżej</w:t>
      </w:r>
      <w:r w:rsidR="007C6DF4" w:rsidRPr="00BE3F2A">
        <w:rPr>
          <w:rFonts w:asciiTheme="minorHAnsi" w:hAnsiTheme="minorHAnsi" w:cstheme="minorHAnsi"/>
        </w:rPr>
        <w:t>.</w:t>
      </w:r>
    </w:p>
    <w:p w14:paraId="50F918B0" w14:textId="492C5897" w:rsidR="00F6734D" w:rsidRPr="00F77D39" w:rsidRDefault="00F6734D" w:rsidP="00F77D39">
      <w:pPr>
        <w:pStyle w:val="Akapitzlist1"/>
        <w:keepNext/>
        <w:numPr>
          <w:ilvl w:val="1"/>
          <w:numId w:val="47"/>
        </w:numPr>
        <w:spacing w:after="0"/>
        <w:rPr>
          <w:rFonts w:asciiTheme="minorHAnsi" w:hAnsiTheme="minorHAnsi" w:cstheme="minorHAnsi"/>
        </w:rPr>
      </w:pPr>
      <w:r w:rsidRPr="00F77D39">
        <w:rPr>
          <w:rFonts w:asciiTheme="minorHAnsi" w:hAnsiTheme="minorHAnsi" w:cstheme="minorHAnsi"/>
        </w:rPr>
        <w:t>Wykonawca zobowiązany jest do prowadzenia robót</w:t>
      </w:r>
      <w:r w:rsidR="00B6029E">
        <w:rPr>
          <w:rFonts w:asciiTheme="minorHAnsi" w:hAnsiTheme="minorHAnsi" w:cstheme="minorHAnsi"/>
        </w:rPr>
        <w:t xml:space="preserve"> </w:t>
      </w:r>
      <w:r w:rsidRPr="00F77D39">
        <w:rPr>
          <w:rFonts w:asciiTheme="minorHAnsi" w:hAnsiTheme="minorHAnsi" w:cstheme="minorHAnsi"/>
        </w:rPr>
        <w:t xml:space="preserve">w sposób niepowodujący szkód, w tym wykluczający powstanie zagrożenia bezpieczeństwa ludzi i mienia oraz zapewniający ochronę przed uszkodzeniem lub zniszczeniem własności publicznej i prywatnej. W przypadku, gdy </w:t>
      </w:r>
      <w:r w:rsidR="00234879" w:rsidRPr="00F77D39">
        <w:rPr>
          <w:rFonts w:asciiTheme="minorHAnsi" w:hAnsiTheme="minorHAnsi" w:cstheme="minorHAnsi"/>
        </w:rPr>
        <w:t>w wyniku</w:t>
      </w:r>
      <w:r w:rsidRPr="00F77D39">
        <w:rPr>
          <w:rFonts w:asciiTheme="minorHAnsi" w:hAnsiTheme="minorHAnsi" w:cstheme="minorHAnsi"/>
        </w:rPr>
        <w:t xml:space="preserve"> niewłaściwego prowadzenia robót przez Wykonawcę nastąpi ww. uszkodzenie lub zniszczenie, Wykonawca na swój koszt naprawi lub odtworzy uszkodzoną własność.</w:t>
      </w:r>
    </w:p>
    <w:p w14:paraId="7F34E675" w14:textId="3E9AEE85" w:rsidR="00F6734D" w:rsidRPr="00F77D39" w:rsidRDefault="00F6734D" w:rsidP="00F77D39">
      <w:pPr>
        <w:pStyle w:val="Akapitzlist1"/>
        <w:keepNext/>
        <w:numPr>
          <w:ilvl w:val="1"/>
          <w:numId w:val="47"/>
        </w:numPr>
        <w:spacing w:after="0"/>
        <w:rPr>
          <w:rFonts w:asciiTheme="minorHAnsi" w:hAnsiTheme="minorHAnsi" w:cstheme="minorHAnsi"/>
        </w:rPr>
      </w:pPr>
      <w:r w:rsidRPr="00F77D39">
        <w:rPr>
          <w:rFonts w:asciiTheme="minorHAnsi" w:hAnsiTheme="minorHAnsi" w:cstheme="minorHAnsi"/>
        </w:rPr>
        <w:t xml:space="preserve">Wykonawca jest zobowiązany do utrzymania ładu i porządku w czasie prowadzenia </w:t>
      </w:r>
      <w:r w:rsidR="00A15F9E">
        <w:rPr>
          <w:rFonts w:asciiTheme="minorHAnsi" w:hAnsiTheme="minorHAnsi" w:cstheme="minorHAnsi"/>
        </w:rPr>
        <w:t xml:space="preserve">prac objętych </w:t>
      </w:r>
      <w:r w:rsidR="00A65BC1">
        <w:rPr>
          <w:rFonts w:asciiTheme="minorHAnsi" w:hAnsiTheme="minorHAnsi" w:cstheme="minorHAnsi"/>
        </w:rPr>
        <w:t>P</w:t>
      </w:r>
      <w:r w:rsidR="00A15F9E">
        <w:rPr>
          <w:rFonts w:asciiTheme="minorHAnsi" w:hAnsiTheme="minorHAnsi" w:cstheme="minorHAnsi"/>
        </w:rPr>
        <w:t>rzedmiotem umowy</w:t>
      </w:r>
      <w:r w:rsidRPr="00F77D39">
        <w:rPr>
          <w:rFonts w:asciiTheme="minorHAnsi" w:hAnsiTheme="minorHAnsi" w:cstheme="minorHAnsi"/>
        </w:rPr>
        <w:t xml:space="preserve">, w tym zabezpieczenia przed zniszczeniem sąsiednich obiektów, </w:t>
      </w:r>
      <w:r w:rsidR="00A15F9E">
        <w:rPr>
          <w:rFonts w:asciiTheme="minorHAnsi" w:hAnsiTheme="minorHAnsi" w:cstheme="minorHAnsi"/>
        </w:rPr>
        <w:br/>
      </w:r>
      <w:r w:rsidRPr="00F77D39">
        <w:rPr>
          <w:rFonts w:asciiTheme="minorHAnsi" w:hAnsiTheme="minorHAnsi" w:cstheme="minorHAnsi"/>
        </w:rPr>
        <w:t>w szczególności drzew i krzewów, pod rygorem wykonania prac porządkowych i odtworzeniowych przez Zamawiającego na koszt Wykonawcy, po uprzednim jednokrotnym wezwaniu do utrzymania ładu</w:t>
      </w:r>
      <w:r w:rsidR="008E50B3">
        <w:rPr>
          <w:rFonts w:asciiTheme="minorHAnsi" w:hAnsiTheme="minorHAnsi" w:cstheme="minorHAnsi"/>
        </w:rPr>
        <w:t xml:space="preserve"> </w:t>
      </w:r>
      <w:r w:rsidR="00234879" w:rsidRPr="00F77D39">
        <w:rPr>
          <w:rFonts w:asciiTheme="minorHAnsi" w:hAnsiTheme="minorHAnsi" w:cstheme="minorHAnsi"/>
        </w:rPr>
        <w:t>i porządku</w:t>
      </w:r>
      <w:r w:rsidRPr="00F77D39">
        <w:rPr>
          <w:rFonts w:asciiTheme="minorHAnsi" w:hAnsiTheme="minorHAnsi" w:cstheme="minorHAnsi"/>
        </w:rPr>
        <w:t xml:space="preserve">. W przypadku konieczności wjechania pojazdem na trawnik Wykonawca zobowiązany jest stosować maty </w:t>
      </w:r>
      <w:proofErr w:type="spellStart"/>
      <w:r w:rsidRPr="00F77D39">
        <w:rPr>
          <w:rFonts w:asciiTheme="minorHAnsi" w:hAnsiTheme="minorHAnsi" w:cstheme="minorHAnsi"/>
        </w:rPr>
        <w:t>antykompresyjne</w:t>
      </w:r>
      <w:proofErr w:type="spellEnd"/>
      <w:r w:rsidRPr="00F77D39">
        <w:rPr>
          <w:rFonts w:asciiTheme="minorHAnsi" w:hAnsiTheme="minorHAnsi" w:cstheme="minorHAnsi"/>
        </w:rPr>
        <w:t xml:space="preserve">. Poprzez matę </w:t>
      </w:r>
      <w:proofErr w:type="spellStart"/>
      <w:r w:rsidRPr="00F77D39">
        <w:rPr>
          <w:rFonts w:asciiTheme="minorHAnsi" w:hAnsiTheme="minorHAnsi" w:cstheme="minorHAnsi"/>
        </w:rPr>
        <w:t>antykompresyjną</w:t>
      </w:r>
      <w:proofErr w:type="spellEnd"/>
      <w:r w:rsidRPr="00F77D39">
        <w:rPr>
          <w:rFonts w:asciiTheme="minorHAnsi" w:hAnsiTheme="minorHAnsi" w:cstheme="minorHAnsi"/>
        </w:rPr>
        <w:t xml:space="preserve"> rozumiane jest: modułowa, tymczasowa nawierzchnia wykonana z tworzywa sztucznego, rozkładająca powierzchniowo ciężar parkującego na niej pojazdu tzw. „droga tymczasowa”. Wykonawca zobowiązany jest do pozostawienia terenu w stanie niepogorszonym </w:t>
      </w:r>
      <w:r w:rsidR="009E00D6">
        <w:rPr>
          <w:rFonts w:asciiTheme="minorHAnsi" w:hAnsiTheme="minorHAnsi" w:cstheme="minorHAnsi"/>
        </w:rPr>
        <w:t>w stosunku do stanu terenu</w:t>
      </w:r>
      <w:r w:rsidRPr="00F77D39">
        <w:rPr>
          <w:rFonts w:asciiTheme="minorHAnsi" w:hAnsiTheme="minorHAnsi" w:cstheme="minorHAnsi"/>
        </w:rPr>
        <w:t xml:space="preserve"> przed rozpoczęciem robót.</w:t>
      </w:r>
    </w:p>
    <w:p w14:paraId="2B7A247F" w14:textId="77777777" w:rsidR="00F6734D" w:rsidRPr="00F77D39" w:rsidRDefault="00F6734D" w:rsidP="00F77D39">
      <w:pPr>
        <w:pStyle w:val="Akapitzlist1"/>
        <w:keepNext/>
        <w:numPr>
          <w:ilvl w:val="1"/>
          <w:numId w:val="47"/>
        </w:numPr>
        <w:spacing w:after="0"/>
        <w:rPr>
          <w:rFonts w:asciiTheme="minorHAnsi" w:hAnsiTheme="minorHAnsi" w:cstheme="minorHAnsi"/>
        </w:rPr>
      </w:pPr>
      <w:r w:rsidRPr="00F77D39">
        <w:rPr>
          <w:rFonts w:asciiTheme="minorHAnsi" w:hAnsiTheme="minorHAnsi" w:cstheme="minorHAnsi"/>
        </w:rPr>
        <w:t>Wykonawca jest zobowiązany do magazynowania koszy do czasu ich montażu w terenie.</w:t>
      </w:r>
    </w:p>
    <w:p w14:paraId="07D6D7B5" w14:textId="6A3F11C3" w:rsidR="00F6734D" w:rsidRPr="00F77D39" w:rsidRDefault="00F6734D" w:rsidP="00F77D39">
      <w:pPr>
        <w:pStyle w:val="Akapitzlist1"/>
        <w:keepNext/>
        <w:numPr>
          <w:ilvl w:val="1"/>
          <w:numId w:val="47"/>
        </w:numPr>
        <w:spacing w:after="0"/>
        <w:rPr>
          <w:rFonts w:asciiTheme="minorHAnsi" w:hAnsiTheme="minorHAnsi" w:cstheme="minorHAnsi"/>
        </w:rPr>
      </w:pPr>
      <w:r w:rsidRPr="00F77D39">
        <w:rPr>
          <w:rFonts w:asciiTheme="minorHAnsi" w:hAnsiTheme="minorHAnsi" w:cstheme="minorHAnsi"/>
        </w:rPr>
        <w:t xml:space="preserve">Wykonawca ponosi odpowiedzialność za </w:t>
      </w:r>
      <w:r w:rsidR="009E00D6">
        <w:rPr>
          <w:rFonts w:asciiTheme="minorHAnsi" w:hAnsiTheme="minorHAnsi" w:cstheme="minorHAnsi"/>
        </w:rPr>
        <w:t>P</w:t>
      </w:r>
      <w:r w:rsidRPr="00F77D39">
        <w:rPr>
          <w:rFonts w:asciiTheme="minorHAnsi" w:hAnsiTheme="minorHAnsi" w:cstheme="minorHAnsi"/>
        </w:rPr>
        <w:t>rzedmiot umowy do czasu jego odbioru</w:t>
      </w:r>
      <w:r w:rsidR="004755F0" w:rsidRPr="00C470A8">
        <w:rPr>
          <w:rFonts w:asciiTheme="minorHAnsi" w:hAnsiTheme="minorHAnsi" w:cstheme="minorHAnsi"/>
        </w:rPr>
        <w:t xml:space="preserve"> </w:t>
      </w:r>
      <w:r w:rsidR="004007CE" w:rsidRPr="00C470A8">
        <w:rPr>
          <w:rFonts w:asciiTheme="minorHAnsi" w:hAnsiTheme="minorHAnsi" w:cstheme="minorHAnsi"/>
        </w:rPr>
        <w:t xml:space="preserve">dokonanego </w:t>
      </w:r>
      <w:r w:rsidR="004755F0" w:rsidRPr="00C470A8">
        <w:rPr>
          <w:rFonts w:asciiTheme="minorHAnsi" w:hAnsiTheme="minorHAnsi" w:cstheme="minorHAnsi"/>
        </w:rPr>
        <w:t>na podstawie protokołu odbioru</w:t>
      </w:r>
      <w:r w:rsidRPr="00F77D39">
        <w:rPr>
          <w:rFonts w:asciiTheme="minorHAnsi" w:hAnsiTheme="minorHAnsi" w:cstheme="minorHAnsi"/>
        </w:rPr>
        <w:t>.</w:t>
      </w:r>
    </w:p>
    <w:p w14:paraId="5C1E39CB" w14:textId="402E4A3F" w:rsidR="000C61BA" w:rsidRPr="004C196A" w:rsidRDefault="004E4E79" w:rsidP="00F77D39">
      <w:pPr>
        <w:pStyle w:val="Akapitzlist1"/>
        <w:keepNext/>
        <w:numPr>
          <w:ilvl w:val="1"/>
          <w:numId w:val="47"/>
        </w:numPr>
        <w:spacing w:after="0"/>
        <w:rPr>
          <w:rFonts w:asciiTheme="minorHAnsi" w:hAnsiTheme="minorHAnsi" w:cstheme="minorHAnsi"/>
        </w:rPr>
      </w:pPr>
      <w:r>
        <w:rPr>
          <w:rFonts w:asciiTheme="minorHAnsi" w:hAnsiTheme="minorHAnsi" w:cstheme="minorHAnsi"/>
        </w:rPr>
        <w:t xml:space="preserve">W terminie </w:t>
      </w:r>
      <w:r w:rsidR="00EE7C6E" w:rsidRPr="004C196A">
        <w:rPr>
          <w:rFonts w:asciiTheme="minorHAnsi" w:hAnsiTheme="minorHAnsi" w:cstheme="minorHAnsi"/>
        </w:rPr>
        <w:t>wskazanym w § 4 ust. 1</w:t>
      </w:r>
      <w:r w:rsidR="00A65BC1">
        <w:rPr>
          <w:rFonts w:asciiTheme="minorHAnsi" w:hAnsiTheme="minorHAnsi" w:cstheme="minorHAnsi"/>
        </w:rPr>
        <w:t xml:space="preserve"> umowy</w:t>
      </w:r>
      <w:r w:rsidR="00CD4FBC" w:rsidRPr="004C196A">
        <w:rPr>
          <w:rFonts w:asciiTheme="minorHAnsi" w:hAnsiTheme="minorHAnsi" w:cstheme="minorHAnsi"/>
        </w:rPr>
        <w:t xml:space="preserve">, Wykonawca zobowiązany jest do </w:t>
      </w:r>
      <w:r w:rsidR="00940317">
        <w:rPr>
          <w:rFonts w:asciiTheme="minorHAnsi" w:hAnsiTheme="minorHAnsi" w:cstheme="minorHAnsi"/>
        </w:rPr>
        <w:t xml:space="preserve">zakończenia Przedmiotu </w:t>
      </w:r>
      <w:r w:rsidR="00F825A0">
        <w:rPr>
          <w:rFonts w:asciiTheme="minorHAnsi" w:hAnsiTheme="minorHAnsi" w:cstheme="minorHAnsi"/>
        </w:rPr>
        <w:t>u</w:t>
      </w:r>
      <w:r w:rsidR="00940317">
        <w:rPr>
          <w:rFonts w:asciiTheme="minorHAnsi" w:hAnsiTheme="minorHAnsi" w:cstheme="minorHAnsi"/>
        </w:rPr>
        <w:t xml:space="preserve">mowy i wszystkich obowiązków </w:t>
      </w:r>
      <w:r w:rsidR="00321B1D">
        <w:rPr>
          <w:rFonts w:asciiTheme="minorHAnsi" w:hAnsiTheme="minorHAnsi" w:cstheme="minorHAnsi"/>
        </w:rPr>
        <w:t xml:space="preserve">związanych z jego realizacją oraz </w:t>
      </w:r>
      <w:r w:rsidR="00CD4FBC" w:rsidRPr="004C196A">
        <w:rPr>
          <w:rFonts w:asciiTheme="minorHAnsi" w:hAnsiTheme="minorHAnsi" w:cstheme="minorHAnsi"/>
        </w:rPr>
        <w:t xml:space="preserve">zgłoszenia gotowości do odbioru </w:t>
      </w:r>
      <w:r w:rsidR="000C61BA" w:rsidRPr="004C196A">
        <w:rPr>
          <w:rFonts w:asciiTheme="minorHAnsi" w:hAnsiTheme="minorHAnsi" w:cstheme="minorHAnsi"/>
        </w:rPr>
        <w:t xml:space="preserve">Przedmiotu </w:t>
      </w:r>
      <w:r w:rsidR="009E00D6" w:rsidRPr="004C196A">
        <w:rPr>
          <w:rFonts w:asciiTheme="minorHAnsi" w:hAnsiTheme="minorHAnsi" w:cstheme="minorHAnsi"/>
        </w:rPr>
        <w:t>u</w:t>
      </w:r>
      <w:r w:rsidR="000C61BA" w:rsidRPr="004C196A">
        <w:rPr>
          <w:rFonts w:asciiTheme="minorHAnsi" w:hAnsiTheme="minorHAnsi" w:cstheme="minorHAnsi"/>
        </w:rPr>
        <w:t>mowy e-mailem na adres</w:t>
      </w:r>
      <w:r w:rsidR="00053F23" w:rsidRPr="004C196A">
        <w:rPr>
          <w:rFonts w:asciiTheme="minorHAnsi" w:hAnsiTheme="minorHAnsi" w:cstheme="minorHAnsi"/>
        </w:rPr>
        <w:t>y</w:t>
      </w:r>
      <w:r w:rsidR="000C61BA" w:rsidRPr="004C196A">
        <w:rPr>
          <w:rFonts w:asciiTheme="minorHAnsi" w:hAnsiTheme="minorHAnsi" w:cstheme="minorHAnsi"/>
        </w:rPr>
        <w:t xml:space="preserve"> wskazan</w:t>
      </w:r>
      <w:r w:rsidR="00053F23" w:rsidRPr="004C196A">
        <w:rPr>
          <w:rFonts w:asciiTheme="minorHAnsi" w:hAnsiTheme="minorHAnsi" w:cstheme="minorHAnsi"/>
        </w:rPr>
        <w:t>e</w:t>
      </w:r>
      <w:r w:rsidR="000C61BA" w:rsidRPr="004C196A">
        <w:rPr>
          <w:rFonts w:asciiTheme="minorHAnsi" w:hAnsiTheme="minorHAnsi" w:cstheme="minorHAnsi"/>
        </w:rPr>
        <w:t xml:space="preserve"> w § </w:t>
      </w:r>
      <w:r w:rsidR="00053F23" w:rsidRPr="004C196A">
        <w:rPr>
          <w:rFonts w:asciiTheme="minorHAnsi" w:hAnsiTheme="minorHAnsi" w:cstheme="minorHAnsi"/>
        </w:rPr>
        <w:t>1</w:t>
      </w:r>
      <w:r w:rsidR="00787163">
        <w:rPr>
          <w:rFonts w:asciiTheme="minorHAnsi" w:hAnsiTheme="minorHAnsi" w:cstheme="minorHAnsi"/>
        </w:rPr>
        <w:t>0</w:t>
      </w:r>
      <w:r w:rsidR="00053F23" w:rsidRPr="004C196A">
        <w:rPr>
          <w:rFonts w:asciiTheme="minorHAnsi" w:hAnsiTheme="minorHAnsi" w:cstheme="minorHAnsi"/>
        </w:rPr>
        <w:t xml:space="preserve"> ust. 1 pkt. 1</w:t>
      </w:r>
      <w:r w:rsidR="00F879C6" w:rsidRPr="004C196A">
        <w:rPr>
          <w:rFonts w:asciiTheme="minorHAnsi" w:hAnsiTheme="minorHAnsi" w:cstheme="minorHAnsi"/>
        </w:rPr>
        <w:t>)</w:t>
      </w:r>
      <w:r w:rsidR="009E00D6" w:rsidRPr="004C196A">
        <w:rPr>
          <w:rFonts w:asciiTheme="minorHAnsi" w:hAnsiTheme="minorHAnsi" w:cstheme="minorHAnsi"/>
        </w:rPr>
        <w:t xml:space="preserve"> </w:t>
      </w:r>
      <w:r w:rsidR="00931D3B">
        <w:rPr>
          <w:rFonts w:asciiTheme="minorHAnsi" w:hAnsiTheme="minorHAnsi" w:cstheme="minorHAnsi"/>
        </w:rPr>
        <w:t xml:space="preserve">umowy oraz w </w:t>
      </w:r>
      <w:r w:rsidR="00931D3B" w:rsidRPr="00931D3B">
        <w:rPr>
          <w:rFonts w:asciiTheme="minorHAnsi" w:hAnsiTheme="minorHAnsi" w:cstheme="minorHAnsi"/>
        </w:rPr>
        <w:t>§ 12</w:t>
      </w:r>
      <w:r w:rsidR="00931D3B">
        <w:rPr>
          <w:rFonts w:asciiTheme="minorHAnsi" w:hAnsiTheme="minorHAnsi" w:cstheme="minorHAnsi"/>
        </w:rPr>
        <w:t xml:space="preserve"> ust. 3 pkt. 1) </w:t>
      </w:r>
      <w:r w:rsidR="009E00D6" w:rsidRPr="004C196A">
        <w:rPr>
          <w:rFonts w:asciiTheme="minorHAnsi" w:hAnsiTheme="minorHAnsi" w:cstheme="minorHAnsi"/>
        </w:rPr>
        <w:t>umowy</w:t>
      </w:r>
      <w:r w:rsidR="00EE7C6E" w:rsidRPr="004C196A">
        <w:rPr>
          <w:rFonts w:asciiTheme="minorHAnsi" w:hAnsiTheme="minorHAnsi" w:cstheme="minorHAnsi"/>
        </w:rPr>
        <w:t>.</w:t>
      </w:r>
      <w:r w:rsidR="00C6672B" w:rsidRPr="004C196A">
        <w:rPr>
          <w:rFonts w:asciiTheme="minorHAnsi" w:hAnsiTheme="minorHAnsi" w:cstheme="minorHAnsi"/>
        </w:rPr>
        <w:t xml:space="preserve"> </w:t>
      </w:r>
    </w:p>
    <w:p w14:paraId="529AE6FE" w14:textId="061585D1" w:rsidR="004C196A" w:rsidRDefault="00F6734D" w:rsidP="002413FA">
      <w:pPr>
        <w:pStyle w:val="Akapitzlist1"/>
        <w:keepNext/>
        <w:numPr>
          <w:ilvl w:val="1"/>
          <w:numId w:val="47"/>
        </w:numPr>
        <w:spacing w:after="0"/>
        <w:rPr>
          <w:rFonts w:asciiTheme="minorHAnsi" w:hAnsiTheme="minorHAnsi" w:cstheme="minorHAnsi"/>
        </w:rPr>
      </w:pPr>
      <w:r w:rsidRPr="004C196A">
        <w:rPr>
          <w:rFonts w:asciiTheme="minorHAnsi" w:hAnsiTheme="minorHAnsi" w:cstheme="minorHAnsi"/>
          <w:b/>
          <w:bCs/>
        </w:rPr>
        <w:t xml:space="preserve">Potwierdzenie wykonania </w:t>
      </w:r>
      <w:r w:rsidR="009E00D6" w:rsidRPr="004C196A">
        <w:rPr>
          <w:rFonts w:asciiTheme="minorHAnsi" w:hAnsiTheme="minorHAnsi" w:cstheme="minorHAnsi"/>
          <w:b/>
          <w:bCs/>
        </w:rPr>
        <w:t>P</w:t>
      </w:r>
      <w:r w:rsidRPr="004C196A">
        <w:rPr>
          <w:rFonts w:asciiTheme="minorHAnsi" w:hAnsiTheme="minorHAnsi" w:cstheme="minorHAnsi"/>
          <w:b/>
          <w:bCs/>
        </w:rPr>
        <w:t>rzedmiotu umowy nastąpi w protokole odbioru</w:t>
      </w:r>
      <w:r w:rsidR="004007CE" w:rsidRPr="004C196A">
        <w:rPr>
          <w:rFonts w:asciiTheme="minorHAnsi" w:hAnsiTheme="minorHAnsi" w:cstheme="minorHAnsi"/>
          <w:b/>
          <w:bCs/>
        </w:rPr>
        <w:t xml:space="preserve">, który po podpisaniu </w:t>
      </w:r>
      <w:r w:rsidRPr="004C196A">
        <w:rPr>
          <w:rFonts w:asciiTheme="minorHAnsi" w:hAnsiTheme="minorHAnsi" w:cstheme="minorHAnsi"/>
          <w:b/>
          <w:bCs/>
        </w:rPr>
        <w:t xml:space="preserve">przez Strony, </w:t>
      </w:r>
      <w:r w:rsidR="004007CE" w:rsidRPr="004C196A">
        <w:rPr>
          <w:rFonts w:asciiTheme="minorHAnsi" w:hAnsiTheme="minorHAnsi" w:cstheme="minorHAnsi"/>
          <w:b/>
          <w:bCs/>
        </w:rPr>
        <w:t>będzie stanowił podstawę</w:t>
      </w:r>
      <w:r w:rsidRPr="004C196A">
        <w:rPr>
          <w:rFonts w:asciiTheme="minorHAnsi" w:hAnsiTheme="minorHAnsi" w:cstheme="minorHAnsi"/>
          <w:b/>
          <w:bCs/>
        </w:rPr>
        <w:t xml:space="preserve"> do wystawienia faktury</w:t>
      </w:r>
      <w:r w:rsidR="003041D0" w:rsidRPr="004C196A">
        <w:rPr>
          <w:rFonts w:asciiTheme="minorHAnsi" w:hAnsiTheme="minorHAnsi" w:cstheme="minorHAnsi"/>
        </w:rPr>
        <w:t>.</w:t>
      </w:r>
      <w:r w:rsidR="004C196A" w:rsidRPr="004C196A">
        <w:rPr>
          <w:rFonts w:asciiTheme="minorHAnsi" w:hAnsiTheme="minorHAnsi" w:cstheme="minorHAnsi"/>
        </w:rPr>
        <w:t xml:space="preserve"> </w:t>
      </w:r>
    </w:p>
    <w:p w14:paraId="58C4F777" w14:textId="62EDA9E0" w:rsidR="001F1BB5" w:rsidRPr="004C196A" w:rsidRDefault="001F1BB5" w:rsidP="002413FA">
      <w:pPr>
        <w:pStyle w:val="Akapitzlist1"/>
        <w:keepNext/>
        <w:numPr>
          <w:ilvl w:val="1"/>
          <w:numId w:val="47"/>
        </w:numPr>
        <w:spacing w:after="0"/>
        <w:rPr>
          <w:rFonts w:asciiTheme="minorHAnsi" w:hAnsiTheme="minorHAnsi" w:cstheme="minorHAnsi"/>
        </w:rPr>
      </w:pPr>
      <w:r w:rsidRPr="004C196A">
        <w:rPr>
          <w:rFonts w:asciiTheme="minorHAnsi" w:hAnsiTheme="minorHAnsi" w:cstheme="minorHAnsi"/>
        </w:rPr>
        <w:t xml:space="preserve">Jeżeli w toku czynności odbioru zostaną stwierdzone wady, Zamawiającemu będą przysługiwały następujące uprawnienia: </w:t>
      </w:r>
    </w:p>
    <w:p w14:paraId="17566341" w14:textId="454F6E80" w:rsidR="001F1BB5" w:rsidRPr="00DD3066" w:rsidRDefault="001F1BB5" w:rsidP="00B23EF9">
      <w:pPr>
        <w:numPr>
          <w:ilvl w:val="0"/>
          <w:numId w:val="103"/>
        </w:numPr>
        <w:tabs>
          <w:tab w:val="clear" w:pos="1364"/>
          <w:tab w:val="num" w:pos="709"/>
        </w:tabs>
        <w:suppressAutoHyphens w:val="0"/>
        <w:spacing w:before="120" w:after="0"/>
        <w:ind w:left="709" w:hanging="283"/>
        <w:rPr>
          <w:rFonts w:asciiTheme="minorHAnsi" w:hAnsiTheme="minorHAnsi" w:cstheme="minorHAnsi"/>
          <w:strike/>
        </w:rPr>
      </w:pPr>
      <w:bookmarkStart w:id="4" w:name="_Hlk180593413"/>
      <w:r w:rsidRPr="00A2181D">
        <w:rPr>
          <w:rFonts w:asciiTheme="minorHAnsi" w:hAnsiTheme="minorHAnsi" w:cstheme="minorHAnsi"/>
        </w:rPr>
        <w:t xml:space="preserve">Zamawiający </w:t>
      </w:r>
      <w:r w:rsidR="00B351B7" w:rsidRPr="00A2181D">
        <w:rPr>
          <w:rFonts w:asciiTheme="minorHAnsi" w:hAnsiTheme="minorHAnsi" w:cstheme="minorHAnsi"/>
        </w:rPr>
        <w:t xml:space="preserve">nie </w:t>
      </w:r>
      <w:r w:rsidRPr="00A2181D">
        <w:rPr>
          <w:rFonts w:asciiTheme="minorHAnsi" w:hAnsiTheme="minorHAnsi" w:cstheme="minorHAnsi"/>
        </w:rPr>
        <w:t>dokona odbioru</w:t>
      </w:r>
      <w:r w:rsidR="00321D63">
        <w:rPr>
          <w:rFonts w:asciiTheme="minorHAnsi" w:hAnsiTheme="minorHAnsi" w:cstheme="minorHAnsi"/>
        </w:rPr>
        <w:t xml:space="preserve"> </w:t>
      </w:r>
      <w:r w:rsidR="00DF368E">
        <w:rPr>
          <w:rFonts w:asciiTheme="minorHAnsi" w:hAnsiTheme="minorHAnsi" w:cstheme="minorHAnsi"/>
        </w:rPr>
        <w:t>wskazując wady do usunięcia</w:t>
      </w:r>
      <w:r w:rsidR="00EB1D0A">
        <w:rPr>
          <w:rFonts w:asciiTheme="minorHAnsi" w:hAnsiTheme="minorHAnsi" w:cstheme="minorHAnsi"/>
        </w:rPr>
        <w:t>, które Wykonawca ma obowiązek usunąć w terminie 3 dni roboczych</w:t>
      </w:r>
      <w:r w:rsidR="00DD31E7">
        <w:rPr>
          <w:rFonts w:asciiTheme="minorHAnsi" w:hAnsiTheme="minorHAnsi" w:cstheme="minorHAnsi"/>
        </w:rPr>
        <w:t>.</w:t>
      </w:r>
      <w:r w:rsidRPr="00A2181D">
        <w:rPr>
          <w:rFonts w:asciiTheme="minorHAnsi" w:hAnsiTheme="minorHAnsi" w:cstheme="minorHAnsi"/>
        </w:rPr>
        <w:t xml:space="preserve"> </w:t>
      </w:r>
      <w:r w:rsidRPr="00A2181D">
        <w:rPr>
          <w:rFonts w:cs="Calibri"/>
        </w:rPr>
        <w:t>Wykonawca poinformuje Zamawiającego o usunięciu wad</w:t>
      </w:r>
      <w:r w:rsidR="006062DE" w:rsidRPr="00A2181D">
        <w:rPr>
          <w:rFonts w:cs="Calibri"/>
        </w:rPr>
        <w:t xml:space="preserve"> oraz gotowości do odbioru </w:t>
      </w:r>
      <w:r w:rsidR="00994E0D" w:rsidRPr="004C196A">
        <w:rPr>
          <w:rFonts w:asciiTheme="minorHAnsi" w:hAnsiTheme="minorHAnsi" w:cstheme="minorHAnsi"/>
        </w:rPr>
        <w:t xml:space="preserve">Przedmiotu umowy e-mailem na adresy wskazane w § </w:t>
      </w:r>
      <w:r w:rsidR="008E33EB">
        <w:rPr>
          <w:rFonts w:asciiTheme="minorHAnsi" w:hAnsiTheme="minorHAnsi" w:cstheme="minorHAnsi"/>
        </w:rPr>
        <w:t>1</w:t>
      </w:r>
      <w:r w:rsidR="00787163">
        <w:rPr>
          <w:rFonts w:asciiTheme="minorHAnsi" w:hAnsiTheme="minorHAnsi" w:cstheme="minorHAnsi"/>
        </w:rPr>
        <w:t>0</w:t>
      </w:r>
      <w:r w:rsidR="00994E0D" w:rsidRPr="004C196A">
        <w:rPr>
          <w:rFonts w:asciiTheme="minorHAnsi" w:hAnsiTheme="minorHAnsi" w:cstheme="minorHAnsi"/>
        </w:rPr>
        <w:t xml:space="preserve"> ust. 1 pkt. 1) umowy</w:t>
      </w:r>
      <w:r w:rsidR="008E33EB">
        <w:rPr>
          <w:rFonts w:asciiTheme="minorHAnsi" w:hAnsiTheme="minorHAnsi" w:cstheme="minorHAnsi"/>
        </w:rPr>
        <w:t xml:space="preserve"> </w:t>
      </w:r>
      <w:r w:rsidR="008E33EB" w:rsidRPr="00FC24A8">
        <w:rPr>
          <w:rFonts w:asciiTheme="minorHAnsi" w:hAnsiTheme="minorHAnsi" w:cstheme="minorHAnsi"/>
        </w:rPr>
        <w:t>oraz</w:t>
      </w:r>
      <w:r w:rsidR="008E33EB" w:rsidRPr="00931D3B">
        <w:rPr>
          <w:rFonts w:asciiTheme="minorHAnsi" w:hAnsiTheme="minorHAnsi" w:cstheme="minorHAnsi"/>
        </w:rPr>
        <w:t xml:space="preserve"> </w:t>
      </w:r>
      <w:r w:rsidR="00931D3B" w:rsidRPr="00931D3B">
        <w:rPr>
          <w:rFonts w:asciiTheme="minorHAnsi" w:hAnsiTheme="minorHAnsi" w:cstheme="minorHAnsi"/>
        </w:rPr>
        <w:t xml:space="preserve">w </w:t>
      </w:r>
      <w:r w:rsidR="008E33EB" w:rsidRPr="00931D3B">
        <w:rPr>
          <w:rFonts w:asciiTheme="minorHAnsi" w:hAnsiTheme="minorHAnsi" w:cstheme="minorHAnsi"/>
        </w:rPr>
        <w:t>§ 12</w:t>
      </w:r>
      <w:r w:rsidR="008E33EB">
        <w:rPr>
          <w:rFonts w:asciiTheme="minorHAnsi" w:hAnsiTheme="minorHAnsi" w:cstheme="minorHAnsi"/>
        </w:rPr>
        <w:t xml:space="preserve"> ust. 3 pkt. 1)</w:t>
      </w:r>
      <w:r w:rsidR="00EE2DAD">
        <w:rPr>
          <w:rFonts w:asciiTheme="minorHAnsi" w:hAnsiTheme="minorHAnsi" w:cstheme="minorHAnsi"/>
        </w:rPr>
        <w:t xml:space="preserve"> umowy</w:t>
      </w:r>
      <w:r w:rsidR="00994E0D" w:rsidRPr="004C196A">
        <w:rPr>
          <w:rFonts w:asciiTheme="minorHAnsi" w:hAnsiTheme="minorHAnsi" w:cstheme="minorHAnsi"/>
        </w:rPr>
        <w:t>.</w:t>
      </w:r>
      <w:r w:rsidR="00DD3066" w:rsidRPr="00DD3066">
        <w:rPr>
          <w:rFonts w:cs="Calibri"/>
        </w:rPr>
        <w:t xml:space="preserve"> </w:t>
      </w:r>
      <w:r w:rsidRPr="00DD3066">
        <w:rPr>
          <w:szCs w:val="21"/>
        </w:rPr>
        <w:t>Skuteczne usunięcie wad zostanie potwierdzone protokołem</w:t>
      </w:r>
      <w:r w:rsidR="00DF4F58" w:rsidRPr="00C470A8">
        <w:rPr>
          <w:szCs w:val="21"/>
        </w:rPr>
        <w:t xml:space="preserve"> odbioru</w:t>
      </w:r>
      <w:r w:rsidRPr="00DD3066">
        <w:rPr>
          <w:szCs w:val="21"/>
        </w:rPr>
        <w:t>;</w:t>
      </w:r>
      <w:bookmarkEnd w:id="4"/>
    </w:p>
    <w:p w14:paraId="12A196D1" w14:textId="39087754" w:rsidR="001F1BB5" w:rsidRPr="00366D06" w:rsidRDefault="00B43A69" w:rsidP="00FC24A8">
      <w:pPr>
        <w:numPr>
          <w:ilvl w:val="0"/>
          <w:numId w:val="103"/>
        </w:numPr>
        <w:tabs>
          <w:tab w:val="clear" w:pos="1364"/>
          <w:tab w:val="num" w:pos="426"/>
        </w:tabs>
        <w:suppressAutoHyphens w:val="0"/>
        <w:spacing w:before="120" w:after="0"/>
        <w:ind w:left="709" w:hanging="283"/>
        <w:rPr>
          <w:rFonts w:asciiTheme="minorHAnsi" w:hAnsiTheme="minorHAnsi" w:cstheme="minorHAnsi"/>
          <w:strike/>
        </w:rPr>
      </w:pPr>
      <w:r>
        <w:rPr>
          <w:rFonts w:asciiTheme="minorHAnsi" w:hAnsiTheme="minorHAnsi" w:cstheme="minorHAnsi"/>
        </w:rPr>
        <w:lastRenderedPageBreak/>
        <w:t>w</w:t>
      </w:r>
      <w:r w:rsidR="00DD3066" w:rsidRPr="00DD31E7">
        <w:rPr>
          <w:rFonts w:asciiTheme="minorHAnsi" w:hAnsiTheme="minorHAnsi" w:cstheme="minorHAnsi"/>
        </w:rPr>
        <w:t xml:space="preserve"> przypadku, gdy wady nie zostan</w:t>
      </w:r>
      <w:r w:rsidR="00EE2DAD">
        <w:rPr>
          <w:rFonts w:asciiTheme="minorHAnsi" w:hAnsiTheme="minorHAnsi" w:cstheme="minorHAnsi"/>
        </w:rPr>
        <w:t>ą</w:t>
      </w:r>
      <w:r w:rsidR="00DD3066" w:rsidRPr="00DD31E7">
        <w:rPr>
          <w:rFonts w:asciiTheme="minorHAnsi" w:hAnsiTheme="minorHAnsi" w:cstheme="minorHAnsi"/>
        </w:rPr>
        <w:t xml:space="preserve"> usunięte</w:t>
      </w:r>
      <w:r w:rsidR="001F1BB5" w:rsidRPr="00DD31E7">
        <w:rPr>
          <w:rFonts w:asciiTheme="minorHAnsi" w:hAnsiTheme="minorHAnsi" w:cstheme="minorHAnsi"/>
        </w:rPr>
        <w:t xml:space="preserve"> </w:t>
      </w:r>
      <w:r w:rsidR="00AD3BC7">
        <w:rPr>
          <w:rFonts w:asciiTheme="minorHAnsi" w:hAnsiTheme="minorHAnsi" w:cstheme="minorHAnsi"/>
        </w:rPr>
        <w:t xml:space="preserve">w terminie wskazanym w pkt. 1) powyżej </w:t>
      </w:r>
      <w:r w:rsidR="001F1BB5" w:rsidRPr="00DD31E7">
        <w:rPr>
          <w:rFonts w:asciiTheme="minorHAnsi" w:hAnsiTheme="minorHAnsi" w:cstheme="minorHAnsi"/>
        </w:rPr>
        <w:t xml:space="preserve">Zamawiający </w:t>
      </w:r>
      <w:r w:rsidR="00E43182">
        <w:rPr>
          <w:rFonts w:asciiTheme="minorHAnsi" w:hAnsiTheme="minorHAnsi" w:cstheme="minorHAnsi"/>
        </w:rPr>
        <w:t>nie dokona odbioru wad</w:t>
      </w:r>
      <w:r w:rsidR="007C2646">
        <w:rPr>
          <w:rFonts w:asciiTheme="minorHAnsi" w:hAnsiTheme="minorHAnsi" w:cstheme="minorHAnsi"/>
        </w:rPr>
        <w:t>liwych koszy lub wadliwie zamontowanych koszy</w:t>
      </w:r>
      <w:r w:rsidR="008D46F8">
        <w:rPr>
          <w:rFonts w:asciiTheme="minorHAnsi" w:hAnsiTheme="minorHAnsi" w:cstheme="minorHAnsi"/>
        </w:rPr>
        <w:t xml:space="preserve">. W tym przypadku Wykonawca zobowiązany jest do </w:t>
      </w:r>
      <w:r w:rsidR="00303B8B">
        <w:rPr>
          <w:rFonts w:asciiTheme="minorHAnsi" w:hAnsiTheme="minorHAnsi" w:cstheme="minorHAnsi"/>
        </w:rPr>
        <w:t>rozbiórki i wywiezienia wadliwych koszy</w:t>
      </w:r>
      <w:r w:rsidR="00202C59">
        <w:rPr>
          <w:rFonts w:asciiTheme="minorHAnsi" w:hAnsiTheme="minorHAnsi" w:cstheme="minorHAnsi"/>
        </w:rPr>
        <w:t>. Wykonawcy przysługuje wynagrodzenie tylko za prawidłowo wykonane i odebrane prace</w:t>
      </w:r>
      <w:r w:rsidR="00B842EA">
        <w:rPr>
          <w:rFonts w:asciiTheme="minorHAnsi" w:hAnsiTheme="minorHAnsi" w:cstheme="minorHAnsi"/>
        </w:rPr>
        <w:t xml:space="preserve">. W przypadku braku </w:t>
      </w:r>
      <w:r w:rsidR="00802CF7">
        <w:rPr>
          <w:rFonts w:asciiTheme="minorHAnsi" w:hAnsiTheme="minorHAnsi" w:cstheme="minorHAnsi"/>
        </w:rPr>
        <w:t xml:space="preserve">rozebrania i wywiezienia wadliwych </w:t>
      </w:r>
      <w:r w:rsidR="00077857">
        <w:rPr>
          <w:rFonts w:asciiTheme="minorHAnsi" w:hAnsiTheme="minorHAnsi" w:cstheme="minorHAnsi"/>
        </w:rPr>
        <w:t>koszy</w:t>
      </w:r>
      <w:r w:rsidR="00F834B9">
        <w:rPr>
          <w:rFonts w:asciiTheme="minorHAnsi" w:hAnsiTheme="minorHAnsi" w:cstheme="minorHAnsi"/>
        </w:rPr>
        <w:t xml:space="preserve"> </w:t>
      </w:r>
      <w:r w:rsidR="004E5DCA">
        <w:rPr>
          <w:rFonts w:asciiTheme="minorHAnsi" w:hAnsiTheme="minorHAnsi" w:cstheme="minorHAnsi"/>
        </w:rPr>
        <w:t>przez Wykonawcę</w:t>
      </w:r>
      <w:r w:rsidR="00802CF7">
        <w:rPr>
          <w:rFonts w:asciiTheme="minorHAnsi" w:hAnsiTheme="minorHAnsi" w:cstheme="minorHAnsi"/>
        </w:rPr>
        <w:t xml:space="preserve">, Zamawiający jest uprawniony </w:t>
      </w:r>
      <w:r w:rsidR="001438D6">
        <w:rPr>
          <w:rFonts w:asciiTheme="minorHAnsi" w:hAnsiTheme="minorHAnsi" w:cstheme="minorHAnsi"/>
        </w:rPr>
        <w:t xml:space="preserve">bez zgody sądu </w:t>
      </w:r>
      <w:r w:rsidR="00802CF7">
        <w:rPr>
          <w:rFonts w:asciiTheme="minorHAnsi" w:hAnsiTheme="minorHAnsi" w:cstheme="minorHAnsi"/>
        </w:rPr>
        <w:t xml:space="preserve">do </w:t>
      </w:r>
      <w:r w:rsidR="004E5DCA">
        <w:rPr>
          <w:rFonts w:asciiTheme="minorHAnsi" w:hAnsiTheme="minorHAnsi" w:cstheme="minorHAnsi"/>
        </w:rPr>
        <w:t>zlecenia ww. prac na koszt Wykonawcy</w:t>
      </w:r>
      <w:r w:rsidR="001438D6">
        <w:rPr>
          <w:rFonts w:asciiTheme="minorHAnsi" w:hAnsiTheme="minorHAnsi" w:cstheme="minorHAnsi"/>
        </w:rPr>
        <w:t>.</w:t>
      </w:r>
    </w:p>
    <w:p w14:paraId="4CB9AB36" w14:textId="7D00F792" w:rsidR="00500606" w:rsidRPr="00366D06" w:rsidRDefault="00500606" w:rsidP="00366D06">
      <w:pPr>
        <w:pStyle w:val="Akapitzlist1"/>
        <w:keepNext/>
        <w:numPr>
          <w:ilvl w:val="1"/>
          <w:numId w:val="47"/>
        </w:numPr>
        <w:spacing w:after="0"/>
        <w:rPr>
          <w:rFonts w:asciiTheme="minorHAnsi" w:hAnsiTheme="minorHAnsi" w:cstheme="minorHAnsi"/>
        </w:rPr>
      </w:pPr>
      <w:r w:rsidRPr="00366D06">
        <w:rPr>
          <w:rFonts w:asciiTheme="minorHAnsi" w:hAnsiTheme="minorHAnsi" w:cstheme="minorHAnsi"/>
        </w:rPr>
        <w:t>Wszelkie prace należy prowadzić w sposób zapewniający ochronę znaków osnowy geodezyjnej zgodnie z art.15 ust. 1 ustawy z dnia 17 maja 1989 r. Prawo geodezyjne i kartograficzne (</w:t>
      </w:r>
      <w:proofErr w:type="spellStart"/>
      <w:r w:rsidRPr="00366D06">
        <w:rPr>
          <w:rFonts w:asciiTheme="minorHAnsi" w:hAnsiTheme="minorHAnsi" w:cstheme="minorHAnsi"/>
        </w:rPr>
        <w:t>t.j</w:t>
      </w:r>
      <w:proofErr w:type="spellEnd"/>
      <w:r w:rsidRPr="00366D06">
        <w:rPr>
          <w:rFonts w:asciiTheme="minorHAnsi" w:hAnsiTheme="minorHAnsi" w:cstheme="minorHAnsi"/>
        </w:rPr>
        <w:t>. Dz. U. z 202</w:t>
      </w:r>
      <w:r w:rsidR="00A05679">
        <w:rPr>
          <w:rFonts w:asciiTheme="minorHAnsi" w:hAnsiTheme="minorHAnsi" w:cstheme="minorHAnsi"/>
        </w:rPr>
        <w:t>4</w:t>
      </w:r>
      <w:r w:rsidRPr="00366D06">
        <w:rPr>
          <w:rFonts w:asciiTheme="minorHAnsi" w:hAnsiTheme="minorHAnsi" w:cstheme="minorHAnsi"/>
        </w:rPr>
        <w:t xml:space="preserve"> r. poz. 1</w:t>
      </w:r>
      <w:r w:rsidR="00A05679">
        <w:rPr>
          <w:rFonts w:asciiTheme="minorHAnsi" w:hAnsiTheme="minorHAnsi" w:cstheme="minorHAnsi"/>
        </w:rPr>
        <w:t>151</w:t>
      </w:r>
      <w:r w:rsidRPr="00366D06">
        <w:rPr>
          <w:rFonts w:asciiTheme="minorHAnsi" w:hAnsiTheme="minorHAnsi" w:cstheme="minorHAnsi"/>
        </w:rPr>
        <w:t xml:space="preserve"> z </w:t>
      </w:r>
      <w:proofErr w:type="spellStart"/>
      <w:r w:rsidRPr="00366D06">
        <w:rPr>
          <w:rFonts w:asciiTheme="minorHAnsi" w:hAnsiTheme="minorHAnsi" w:cstheme="minorHAnsi"/>
        </w:rPr>
        <w:t>późn</w:t>
      </w:r>
      <w:proofErr w:type="spellEnd"/>
      <w:r w:rsidRPr="00366D06">
        <w:rPr>
          <w:rFonts w:asciiTheme="minorHAnsi" w:hAnsiTheme="minorHAnsi" w:cstheme="minorHAnsi"/>
        </w:rPr>
        <w:t>. zm.).</w:t>
      </w:r>
    </w:p>
    <w:p w14:paraId="52218B21" w14:textId="6ABEFF64" w:rsidR="00A449A7" w:rsidRDefault="00A449A7">
      <w:pPr>
        <w:pStyle w:val="Akapitzlist1"/>
        <w:keepNext/>
        <w:numPr>
          <w:ilvl w:val="1"/>
          <w:numId w:val="47"/>
        </w:numPr>
        <w:spacing w:after="0"/>
        <w:rPr>
          <w:rFonts w:asciiTheme="minorHAnsi" w:hAnsiTheme="minorHAnsi" w:cstheme="minorHAnsi"/>
        </w:rPr>
      </w:pPr>
      <w:r w:rsidRPr="00366D06">
        <w:rPr>
          <w:rFonts w:asciiTheme="minorHAnsi" w:hAnsiTheme="minorHAnsi" w:cstheme="minorHAnsi"/>
        </w:rPr>
        <w:t xml:space="preserve">Wykonawca zobowiązuje się do spełnienia wymogu określonego w art. 68 ust. 3 ustawy z dnia 11 stycznia 2018 r. o </w:t>
      </w:r>
      <w:proofErr w:type="spellStart"/>
      <w:r w:rsidRPr="00366D06">
        <w:rPr>
          <w:rFonts w:asciiTheme="minorHAnsi" w:hAnsiTheme="minorHAnsi" w:cstheme="minorHAnsi"/>
        </w:rPr>
        <w:t>elektromobilności</w:t>
      </w:r>
      <w:proofErr w:type="spellEnd"/>
      <w:r w:rsidRPr="00366D06">
        <w:rPr>
          <w:rFonts w:asciiTheme="minorHAnsi" w:hAnsiTheme="minorHAnsi" w:cstheme="minorHAnsi"/>
        </w:rPr>
        <w:t xml:space="preserve"> i paliwach alternatywnych (Dz. U</w:t>
      </w:r>
      <w:r w:rsidR="00A05679">
        <w:rPr>
          <w:rFonts w:asciiTheme="minorHAnsi" w:hAnsiTheme="minorHAnsi" w:cstheme="minorHAnsi"/>
        </w:rPr>
        <w:t>.</w:t>
      </w:r>
      <w:r w:rsidRPr="00366D06">
        <w:rPr>
          <w:rFonts w:asciiTheme="minorHAnsi" w:hAnsiTheme="minorHAnsi" w:cstheme="minorHAnsi"/>
        </w:rPr>
        <w:t xml:space="preserve"> z 202</w:t>
      </w:r>
      <w:r w:rsidR="001E10E9">
        <w:rPr>
          <w:rFonts w:asciiTheme="minorHAnsi" w:hAnsiTheme="minorHAnsi" w:cstheme="minorHAnsi"/>
        </w:rPr>
        <w:t>4</w:t>
      </w:r>
      <w:r w:rsidRPr="00366D06">
        <w:rPr>
          <w:rFonts w:asciiTheme="minorHAnsi" w:hAnsiTheme="minorHAnsi" w:cstheme="minorHAnsi"/>
        </w:rPr>
        <w:t xml:space="preserve"> r. poz. </w:t>
      </w:r>
      <w:r w:rsidR="001E10E9">
        <w:rPr>
          <w:rFonts w:asciiTheme="minorHAnsi" w:hAnsiTheme="minorHAnsi" w:cstheme="minorHAnsi"/>
        </w:rPr>
        <w:t xml:space="preserve">1289 </w:t>
      </w:r>
      <w:proofErr w:type="spellStart"/>
      <w:r w:rsidR="001E10E9">
        <w:rPr>
          <w:rFonts w:asciiTheme="minorHAnsi" w:hAnsiTheme="minorHAnsi" w:cstheme="minorHAnsi"/>
        </w:rPr>
        <w:t>t.j</w:t>
      </w:r>
      <w:proofErr w:type="spellEnd"/>
      <w:r w:rsidR="001E10E9">
        <w:rPr>
          <w:rFonts w:asciiTheme="minorHAnsi" w:hAnsiTheme="minorHAnsi" w:cstheme="minorHAnsi"/>
        </w:rPr>
        <w:t>.</w:t>
      </w:r>
      <w:r w:rsidRPr="00366D06">
        <w:rPr>
          <w:rFonts w:asciiTheme="minorHAnsi" w:hAnsiTheme="minorHAnsi" w:cstheme="minorHAnsi"/>
        </w:rPr>
        <w:t xml:space="preserve">). W związku z tym, Wykonawca zobowiązuje się do przekazania Zamawiającemu, nie później niż w terminie 7 dni od dnia zawarcia umowy oraz na każde żądanie Zamawiającego w terminie późniejszym, pisemnego oświadczenia o jego spełnieniu oraz wykazu pojazdów stanowiącego </w:t>
      </w:r>
      <w:r w:rsidRPr="00366D06">
        <w:rPr>
          <w:rFonts w:asciiTheme="minorHAnsi" w:hAnsiTheme="minorHAnsi" w:cstheme="minorHAnsi"/>
          <w:b/>
          <w:bCs/>
        </w:rPr>
        <w:t xml:space="preserve">załącznik nr </w:t>
      </w:r>
      <w:r w:rsidR="008E6E6C">
        <w:rPr>
          <w:rFonts w:asciiTheme="minorHAnsi" w:hAnsiTheme="minorHAnsi" w:cstheme="minorHAnsi"/>
          <w:b/>
          <w:bCs/>
        </w:rPr>
        <w:t>5</w:t>
      </w:r>
      <w:r w:rsidRPr="00366D06">
        <w:rPr>
          <w:rFonts w:asciiTheme="minorHAnsi" w:hAnsiTheme="minorHAnsi" w:cstheme="minorHAnsi"/>
          <w:b/>
          <w:bCs/>
        </w:rPr>
        <w:t xml:space="preserve"> </w:t>
      </w:r>
      <w:r w:rsidRPr="00366D06">
        <w:rPr>
          <w:rFonts w:asciiTheme="minorHAnsi" w:hAnsiTheme="minorHAnsi" w:cstheme="minorHAnsi"/>
        </w:rPr>
        <w:t xml:space="preserve">do umowy, pod rygorem kary umownej, o której mowa w </w:t>
      </w:r>
      <w:r w:rsidRPr="00366D06">
        <w:rPr>
          <w:rFonts w:asciiTheme="minorHAnsi" w:hAnsiTheme="minorHAnsi" w:cstheme="minorHAnsi"/>
          <w:b/>
          <w:bCs/>
        </w:rPr>
        <w:t xml:space="preserve">§ </w:t>
      </w:r>
      <w:r w:rsidR="00837D2B">
        <w:rPr>
          <w:rFonts w:asciiTheme="minorHAnsi" w:hAnsiTheme="minorHAnsi" w:cstheme="minorHAnsi"/>
          <w:b/>
          <w:bCs/>
        </w:rPr>
        <w:t>7</w:t>
      </w:r>
      <w:r w:rsidRPr="00366D06">
        <w:rPr>
          <w:rFonts w:asciiTheme="minorHAnsi" w:hAnsiTheme="minorHAnsi" w:cstheme="minorHAnsi"/>
          <w:b/>
          <w:bCs/>
        </w:rPr>
        <w:t xml:space="preserve"> ust. 1 pkt. </w:t>
      </w:r>
      <w:r w:rsidR="005D57AF">
        <w:rPr>
          <w:rFonts w:asciiTheme="minorHAnsi" w:hAnsiTheme="minorHAnsi" w:cstheme="minorHAnsi"/>
          <w:b/>
          <w:bCs/>
        </w:rPr>
        <w:t>9</w:t>
      </w:r>
      <w:r w:rsidRPr="00366D06">
        <w:rPr>
          <w:rFonts w:asciiTheme="minorHAnsi" w:hAnsiTheme="minorHAnsi" w:cstheme="minorHAnsi"/>
          <w:b/>
          <w:bCs/>
        </w:rPr>
        <w:t xml:space="preserve">) </w:t>
      </w:r>
      <w:r w:rsidRPr="00366D06">
        <w:rPr>
          <w:rFonts w:asciiTheme="minorHAnsi" w:hAnsiTheme="minorHAnsi" w:cstheme="minorHAnsi"/>
        </w:rPr>
        <w:t>umowy. Brak złożenia pisemnego oświadczenia i wykazu pojazdów w wyznaczonym terminie będzie traktowane przez Zamawiającego jako niespełnienie wymogu przedmiotowej ustawy. Przedłożenie dokumentów, o którym mowa powyżej, nie wyłącza uprawnienia Zamawiającego do weryfikacji spełnienia ww. wymogu w sposób wybrany przez Zamawiającego, w szczególności poprzez żądanie okazania pojazdów lub dokumentów dotyczących pojazdów.</w:t>
      </w:r>
    </w:p>
    <w:p w14:paraId="057B31BD" w14:textId="134EEF95" w:rsidR="007A3724" w:rsidRPr="008C5DFF" w:rsidRDefault="00E217EA" w:rsidP="007A3724">
      <w:pPr>
        <w:pStyle w:val="Akapitzlist1"/>
        <w:keepNext/>
        <w:numPr>
          <w:ilvl w:val="1"/>
          <w:numId w:val="47"/>
        </w:numPr>
        <w:spacing w:after="0"/>
        <w:rPr>
          <w:rFonts w:asciiTheme="minorHAnsi" w:hAnsiTheme="minorHAnsi" w:cstheme="minorHAnsi"/>
        </w:rPr>
      </w:pPr>
      <w:r>
        <w:rPr>
          <w:rFonts w:asciiTheme="minorHAnsi" w:hAnsiTheme="minorHAnsi" w:cstheme="minorHAnsi"/>
        </w:rPr>
        <w:t xml:space="preserve">Zamawiający zastrzega sobie prawo do zmniejszenia liczby koszy na śmieci i ilości prac wskazanych w </w:t>
      </w:r>
      <w:r w:rsidRPr="00FC24A8">
        <w:rPr>
          <w:rFonts w:asciiTheme="minorHAnsi" w:hAnsiTheme="minorHAnsi" w:cstheme="minorHAnsi"/>
          <w:b/>
          <w:bCs/>
        </w:rPr>
        <w:t>załączniku nr 1</w:t>
      </w:r>
      <w:r>
        <w:rPr>
          <w:rFonts w:asciiTheme="minorHAnsi" w:hAnsiTheme="minorHAnsi" w:cstheme="minorHAnsi"/>
        </w:rPr>
        <w:t xml:space="preserve"> do umowy, w</w:t>
      </w:r>
      <w:r w:rsidR="001E20D3">
        <w:rPr>
          <w:rFonts w:asciiTheme="minorHAnsi" w:hAnsiTheme="minorHAnsi" w:cstheme="minorHAnsi"/>
        </w:rPr>
        <w:t xml:space="preserve"> </w:t>
      </w:r>
      <w:r w:rsidR="007A3724" w:rsidRPr="008C5DFF">
        <w:rPr>
          <w:rFonts w:asciiTheme="minorHAnsi" w:hAnsiTheme="minorHAnsi" w:cstheme="minorHAnsi"/>
        </w:rPr>
        <w:t xml:space="preserve">przypadku braku dostępu </w:t>
      </w:r>
      <w:r w:rsidR="004B51C4" w:rsidRPr="008C5DFF">
        <w:rPr>
          <w:rFonts w:asciiTheme="minorHAnsi" w:hAnsiTheme="minorHAnsi" w:cstheme="minorHAnsi"/>
        </w:rPr>
        <w:t xml:space="preserve">Zamawiającego </w:t>
      </w:r>
      <w:r w:rsidR="007A3724" w:rsidRPr="008C5DFF">
        <w:rPr>
          <w:rFonts w:asciiTheme="minorHAnsi" w:hAnsiTheme="minorHAnsi" w:cstheme="minorHAnsi"/>
        </w:rPr>
        <w:t xml:space="preserve">do lokalizacji wskazanych </w:t>
      </w:r>
      <w:r w:rsidR="004B51C4">
        <w:rPr>
          <w:rFonts w:asciiTheme="minorHAnsi" w:hAnsiTheme="minorHAnsi" w:cstheme="minorHAnsi"/>
        </w:rPr>
        <w:t xml:space="preserve">w </w:t>
      </w:r>
      <w:r w:rsidR="004B51C4" w:rsidRPr="00FC24A8">
        <w:rPr>
          <w:rFonts w:asciiTheme="minorHAnsi" w:hAnsiTheme="minorHAnsi" w:cstheme="minorHAnsi"/>
          <w:b/>
          <w:bCs/>
        </w:rPr>
        <w:t>załączniku nr 3</w:t>
      </w:r>
      <w:r w:rsidR="004B51C4">
        <w:rPr>
          <w:rFonts w:asciiTheme="minorHAnsi" w:hAnsiTheme="minorHAnsi" w:cstheme="minorHAnsi"/>
        </w:rPr>
        <w:t xml:space="preserve"> do umowy</w:t>
      </w:r>
      <w:r w:rsidR="007A3724" w:rsidRPr="008C5DFF">
        <w:rPr>
          <w:rFonts w:asciiTheme="minorHAnsi" w:hAnsiTheme="minorHAnsi" w:cstheme="minorHAnsi"/>
        </w:rPr>
        <w:t xml:space="preserve"> z zastrzeżeniem, że </w:t>
      </w:r>
      <w:r w:rsidR="00B707F1">
        <w:rPr>
          <w:rFonts w:asciiTheme="minorHAnsi" w:hAnsiTheme="minorHAnsi" w:cstheme="minorHAnsi"/>
        </w:rPr>
        <w:t xml:space="preserve">powyższe zmiany </w:t>
      </w:r>
      <w:r w:rsidR="0061217B">
        <w:rPr>
          <w:rFonts w:asciiTheme="minorHAnsi" w:hAnsiTheme="minorHAnsi" w:cstheme="minorHAnsi"/>
        </w:rPr>
        <w:t xml:space="preserve">nie </w:t>
      </w:r>
      <w:r w:rsidR="007A3724">
        <w:rPr>
          <w:rFonts w:asciiTheme="minorHAnsi" w:hAnsiTheme="minorHAnsi" w:cstheme="minorHAnsi"/>
        </w:rPr>
        <w:t>będ</w:t>
      </w:r>
      <w:r w:rsidR="00327154">
        <w:rPr>
          <w:rFonts w:asciiTheme="minorHAnsi" w:hAnsiTheme="minorHAnsi" w:cstheme="minorHAnsi"/>
        </w:rPr>
        <w:t xml:space="preserve">ą </w:t>
      </w:r>
      <w:r w:rsidR="007A3724" w:rsidRPr="008C5DFF">
        <w:rPr>
          <w:rFonts w:asciiTheme="minorHAnsi" w:hAnsiTheme="minorHAnsi" w:cstheme="minorHAnsi"/>
        </w:rPr>
        <w:t>większe niż 20%</w:t>
      </w:r>
      <w:r w:rsidR="00327154">
        <w:rPr>
          <w:rFonts w:asciiTheme="minorHAnsi" w:hAnsiTheme="minorHAnsi" w:cstheme="minorHAnsi"/>
        </w:rPr>
        <w:t xml:space="preserve"> wartości wynagrodzenia brutto Wykonawcy, określonego w § </w:t>
      </w:r>
      <w:r w:rsidR="00840C38">
        <w:rPr>
          <w:rFonts w:asciiTheme="minorHAnsi" w:hAnsiTheme="minorHAnsi" w:cstheme="minorHAnsi"/>
        </w:rPr>
        <w:t>6</w:t>
      </w:r>
      <w:r w:rsidR="00327154">
        <w:rPr>
          <w:rFonts w:asciiTheme="minorHAnsi" w:hAnsiTheme="minorHAnsi" w:cstheme="minorHAnsi"/>
        </w:rPr>
        <w:t xml:space="preserve"> ust. 1 umowy.</w:t>
      </w:r>
      <w:r w:rsidR="007A3724" w:rsidRPr="008C5DFF">
        <w:rPr>
          <w:rFonts w:asciiTheme="minorHAnsi" w:hAnsiTheme="minorHAnsi" w:cstheme="minorHAnsi"/>
        </w:rPr>
        <w:t xml:space="preserve"> Powyższa zmiana nie stanowi zmiany umowy wymaga</w:t>
      </w:r>
      <w:r w:rsidR="00D908D9">
        <w:rPr>
          <w:rFonts w:asciiTheme="minorHAnsi" w:hAnsiTheme="minorHAnsi" w:cstheme="minorHAnsi"/>
        </w:rPr>
        <w:t>jącej</w:t>
      </w:r>
      <w:r w:rsidR="007A3724" w:rsidRPr="008C5DFF">
        <w:rPr>
          <w:rFonts w:asciiTheme="minorHAnsi" w:hAnsiTheme="minorHAnsi" w:cstheme="minorHAnsi"/>
        </w:rPr>
        <w:t xml:space="preserve"> sporządzenia aneksu. </w:t>
      </w:r>
      <w:r w:rsidR="006A016B">
        <w:rPr>
          <w:rFonts w:asciiTheme="minorHAnsi" w:hAnsiTheme="minorHAnsi" w:cstheme="minorHAnsi"/>
        </w:rPr>
        <w:t xml:space="preserve">Zmniejszenie zakresu Przedmiotu </w:t>
      </w:r>
      <w:r w:rsidR="00556E3B">
        <w:rPr>
          <w:rFonts w:asciiTheme="minorHAnsi" w:hAnsiTheme="minorHAnsi" w:cstheme="minorHAnsi"/>
        </w:rPr>
        <w:t>u</w:t>
      </w:r>
      <w:r w:rsidR="006A016B">
        <w:rPr>
          <w:rFonts w:asciiTheme="minorHAnsi" w:hAnsiTheme="minorHAnsi" w:cstheme="minorHAnsi"/>
        </w:rPr>
        <w:t xml:space="preserve">mowy </w:t>
      </w:r>
      <w:r w:rsidR="00551BA5">
        <w:rPr>
          <w:rFonts w:asciiTheme="minorHAnsi" w:hAnsiTheme="minorHAnsi" w:cstheme="minorHAnsi"/>
        </w:rPr>
        <w:t>wymaga złożenia jednostronnego</w:t>
      </w:r>
      <w:r w:rsidR="00DD4CF8">
        <w:rPr>
          <w:rFonts w:asciiTheme="minorHAnsi" w:hAnsiTheme="minorHAnsi" w:cstheme="minorHAnsi"/>
        </w:rPr>
        <w:t xml:space="preserve"> oświadczenia</w:t>
      </w:r>
      <w:r w:rsidR="00840C38">
        <w:rPr>
          <w:rFonts w:asciiTheme="minorHAnsi" w:hAnsiTheme="minorHAnsi" w:cstheme="minorHAnsi"/>
        </w:rPr>
        <w:t xml:space="preserve"> woli</w:t>
      </w:r>
      <w:r w:rsidR="00DD4CF8">
        <w:rPr>
          <w:rFonts w:asciiTheme="minorHAnsi" w:hAnsiTheme="minorHAnsi" w:cstheme="minorHAnsi"/>
        </w:rPr>
        <w:t xml:space="preserve"> Zamawiającego</w:t>
      </w:r>
      <w:r w:rsidR="00D908D9">
        <w:rPr>
          <w:rFonts w:asciiTheme="minorHAnsi" w:hAnsiTheme="minorHAnsi" w:cstheme="minorHAnsi"/>
        </w:rPr>
        <w:t xml:space="preserve"> w formie pisemnej lub elektronicznej na adres e-mail </w:t>
      </w:r>
      <w:r w:rsidR="001E20D3">
        <w:rPr>
          <w:rFonts w:asciiTheme="minorHAnsi" w:hAnsiTheme="minorHAnsi" w:cstheme="minorHAnsi"/>
        </w:rPr>
        <w:t>wskazany</w:t>
      </w:r>
      <w:r w:rsidR="00D908D9">
        <w:rPr>
          <w:rFonts w:asciiTheme="minorHAnsi" w:hAnsiTheme="minorHAnsi" w:cstheme="minorHAnsi"/>
        </w:rPr>
        <w:t xml:space="preserve"> w § </w:t>
      </w:r>
      <w:r w:rsidR="001E20D3">
        <w:rPr>
          <w:rFonts w:asciiTheme="minorHAnsi" w:hAnsiTheme="minorHAnsi" w:cstheme="minorHAnsi"/>
        </w:rPr>
        <w:t>12 ust. 3 pkt 2) umowy.</w:t>
      </w:r>
      <w:r w:rsidR="00DD4CF8">
        <w:rPr>
          <w:rFonts w:asciiTheme="minorHAnsi" w:hAnsiTheme="minorHAnsi" w:cstheme="minorHAnsi"/>
        </w:rPr>
        <w:t xml:space="preserve"> </w:t>
      </w:r>
    </w:p>
    <w:p w14:paraId="19EDC6FA" w14:textId="77777777" w:rsidR="001A099B" w:rsidRDefault="001A099B" w:rsidP="001A099B">
      <w:pPr>
        <w:pStyle w:val="Akapitzlist1"/>
        <w:keepNext/>
        <w:spacing w:after="0"/>
        <w:ind w:left="567"/>
        <w:rPr>
          <w:rFonts w:asciiTheme="minorHAnsi" w:hAnsiTheme="minorHAnsi" w:cstheme="minorHAnsi"/>
        </w:rPr>
      </w:pPr>
    </w:p>
    <w:p w14:paraId="068C3D41" w14:textId="4B01165B" w:rsidR="009B2B59" w:rsidRPr="00366D06" w:rsidRDefault="006627CD" w:rsidP="00366D06">
      <w:pPr>
        <w:pStyle w:val="Akapitzlist1"/>
        <w:numPr>
          <w:ilvl w:val="0"/>
          <w:numId w:val="34"/>
        </w:numPr>
        <w:spacing w:after="0"/>
        <w:jc w:val="both"/>
        <w:outlineLvl w:val="1"/>
        <w:rPr>
          <w:rFonts w:asciiTheme="minorHAnsi" w:hAnsiTheme="minorHAnsi" w:cstheme="minorHAnsi"/>
          <w:b/>
          <w:bCs/>
        </w:rPr>
      </w:pPr>
      <w:r w:rsidRPr="00366D06">
        <w:rPr>
          <w:rFonts w:asciiTheme="minorHAnsi" w:hAnsiTheme="minorHAnsi" w:cstheme="minorHAnsi"/>
          <w:b/>
          <w:bCs/>
        </w:rPr>
        <w:t>Zakres odpowiedzialności Wykonawcy</w:t>
      </w:r>
    </w:p>
    <w:p w14:paraId="6F1A4DA2" w14:textId="0E8ED031" w:rsidR="009718B3" w:rsidRPr="00366D06" w:rsidRDefault="003D1E4F" w:rsidP="00366D06">
      <w:pPr>
        <w:numPr>
          <w:ilvl w:val="0"/>
          <w:numId w:val="93"/>
        </w:numPr>
        <w:suppressAutoHyphens w:val="0"/>
        <w:spacing w:after="0"/>
        <w:jc w:val="both"/>
        <w:rPr>
          <w:rFonts w:asciiTheme="minorHAnsi" w:hAnsiTheme="minorHAnsi" w:cstheme="minorHAnsi"/>
        </w:rPr>
      </w:pPr>
      <w:r w:rsidRPr="00366D06">
        <w:rPr>
          <w:rFonts w:asciiTheme="minorHAnsi" w:hAnsiTheme="minorHAnsi" w:cstheme="minorHAnsi"/>
        </w:rPr>
        <w:t xml:space="preserve">Wykonawca zobowiązany jest do posiadania przez cały okres obowiązywania umowy ubezpieczenia odpowiedzialności cywilnej deliktowej i kontraktowej z tytułu prowadzonej działalności gospodarczej związanej z Przedmiotem umowy, na kwotę nie niższą niż 50% </w:t>
      </w:r>
      <w:r w:rsidRPr="00366D06">
        <w:rPr>
          <w:rFonts w:asciiTheme="minorHAnsi" w:hAnsiTheme="minorHAnsi" w:cstheme="minorHAnsi"/>
          <w:lang w:eastAsia="pl-PL"/>
        </w:rPr>
        <w:t>wynagrodzenia brutto określonego w </w:t>
      </w:r>
      <w:r w:rsidRPr="00366D06">
        <w:rPr>
          <w:rFonts w:asciiTheme="minorHAnsi" w:hAnsiTheme="minorHAnsi" w:cstheme="minorHAnsi"/>
          <w:b/>
          <w:lang w:eastAsia="pl-PL"/>
        </w:rPr>
        <w:t>§ </w:t>
      </w:r>
      <w:r w:rsidR="00E50FB6" w:rsidRPr="00366D06">
        <w:rPr>
          <w:rFonts w:asciiTheme="minorHAnsi" w:hAnsiTheme="minorHAnsi" w:cstheme="minorHAnsi"/>
          <w:b/>
          <w:lang w:eastAsia="pl-PL"/>
        </w:rPr>
        <w:t>6</w:t>
      </w:r>
      <w:r w:rsidRPr="00366D06">
        <w:rPr>
          <w:rFonts w:asciiTheme="minorHAnsi" w:hAnsiTheme="minorHAnsi" w:cstheme="minorHAnsi"/>
          <w:b/>
          <w:lang w:eastAsia="pl-PL"/>
        </w:rPr>
        <w:t xml:space="preserve"> ust. 1</w:t>
      </w:r>
      <w:r w:rsidRPr="00366D06">
        <w:rPr>
          <w:rFonts w:asciiTheme="minorHAnsi" w:hAnsiTheme="minorHAnsi" w:cstheme="minorHAnsi"/>
          <w:lang w:eastAsia="pl-PL"/>
        </w:rPr>
        <w:t xml:space="preserve"> umowy</w:t>
      </w:r>
      <w:r w:rsidRPr="00366D06">
        <w:rPr>
          <w:rFonts w:asciiTheme="minorHAnsi" w:hAnsiTheme="minorHAnsi" w:cstheme="minorHAnsi"/>
        </w:rPr>
        <w:t xml:space="preserve">. Kserokopia właściwej polisy ubezpieczeniowej potwierdzona za zgodność z oryginałem przez Wykonawcę stanowi </w:t>
      </w:r>
      <w:r w:rsidRPr="00366D06">
        <w:rPr>
          <w:rFonts w:asciiTheme="minorHAnsi" w:hAnsiTheme="minorHAnsi" w:cstheme="minorHAnsi"/>
          <w:b/>
        </w:rPr>
        <w:t xml:space="preserve">załącznik nr 6 </w:t>
      </w:r>
      <w:r w:rsidRPr="00366D06">
        <w:rPr>
          <w:rFonts w:asciiTheme="minorHAnsi" w:hAnsiTheme="minorHAnsi" w:cstheme="minorHAnsi"/>
        </w:rPr>
        <w:t>do umowy i zostanie przekazana Zamawiającemu najpóźniej w dniu podpisania umowy</w:t>
      </w:r>
      <w:r w:rsidR="009718B3" w:rsidRPr="00366D06">
        <w:rPr>
          <w:rFonts w:asciiTheme="minorHAnsi" w:hAnsiTheme="minorHAnsi" w:cstheme="minorHAnsi"/>
        </w:rPr>
        <w:t xml:space="preserve">. </w:t>
      </w:r>
      <w:r w:rsidRPr="00366D06">
        <w:rPr>
          <w:rFonts w:asciiTheme="minorHAnsi" w:hAnsiTheme="minorHAnsi" w:cstheme="minorHAnsi"/>
        </w:rPr>
        <w:t>W przypadku wygaśnięcia ubezpieczenia OC, w trakcie trwania umowy, Wykonawca zobowiązuje się do dostarczenia poświadczonej przez siebie za zgodność z oryginałem kserokopii nowej polisy OC w terminie 7 dni od momentu jej zawarcia. Wykonawca jest zobowiązany do zachowania wysokości kwoty ubezpieczenia i ciągłości okresu objętego ubezpieczeniem odpowiedzialności cywilnej.</w:t>
      </w:r>
    </w:p>
    <w:p w14:paraId="31B9B059" w14:textId="77777777" w:rsidR="009718B3" w:rsidRPr="00366D06" w:rsidRDefault="003D1E4F" w:rsidP="00366D06">
      <w:pPr>
        <w:numPr>
          <w:ilvl w:val="0"/>
          <w:numId w:val="93"/>
        </w:numPr>
        <w:suppressAutoHyphens w:val="0"/>
        <w:spacing w:after="0"/>
        <w:jc w:val="both"/>
        <w:rPr>
          <w:rFonts w:asciiTheme="minorHAnsi" w:hAnsiTheme="minorHAnsi" w:cstheme="minorHAnsi"/>
        </w:rPr>
      </w:pPr>
      <w:r w:rsidRPr="00366D06">
        <w:rPr>
          <w:rFonts w:asciiTheme="minorHAnsi" w:hAnsiTheme="minorHAnsi" w:cstheme="minorHAnsi"/>
        </w:rPr>
        <w:t>Wykonawca zobowiązuje się do przedłożenia wraz z polisami poświadczonych przez siebie za zgodność z oryginałem kopii dokumentów potwierdzających płatności składek za ubezpieczenie.</w:t>
      </w:r>
    </w:p>
    <w:p w14:paraId="3D41136B" w14:textId="2A4F09E6" w:rsidR="009718B3" w:rsidRPr="00366D06" w:rsidRDefault="003D1E4F" w:rsidP="00366D06">
      <w:pPr>
        <w:pStyle w:val="Akapitzlist"/>
        <w:numPr>
          <w:ilvl w:val="0"/>
          <w:numId w:val="93"/>
        </w:numPr>
        <w:spacing w:line="276" w:lineRule="auto"/>
        <w:rPr>
          <w:rFonts w:asciiTheme="minorHAnsi" w:hAnsiTheme="minorHAnsi" w:cstheme="minorHAnsi"/>
        </w:rPr>
      </w:pPr>
      <w:r w:rsidRPr="00366D06">
        <w:rPr>
          <w:rFonts w:asciiTheme="minorHAnsi" w:hAnsiTheme="minorHAnsi" w:cstheme="minorHAnsi"/>
        </w:rPr>
        <w:t xml:space="preserve">Wykonawca zobowiązany jest do niezwłocznego rozpatrywania wszelkich skarg osób trzecich na działania lub zaniechania Wykonawcy, przekazanych przez Zamawiającego lub za pośrednictwem </w:t>
      </w:r>
      <w:r w:rsidRPr="00366D06">
        <w:rPr>
          <w:rFonts w:asciiTheme="minorHAnsi" w:hAnsiTheme="minorHAnsi" w:cstheme="minorHAnsi"/>
        </w:rPr>
        <w:lastRenderedPageBreak/>
        <w:t>Zamawiającego, w terminie nie dłuższym niż 14 dni od daty ich otrzymania oraz powiadomi Zamawiającego o sposobie załatwienia danej sprawy.</w:t>
      </w:r>
    </w:p>
    <w:p w14:paraId="6E6C9C44" w14:textId="427D4E26" w:rsidR="0033111D" w:rsidRDefault="003D1E4F" w:rsidP="00FC24A8">
      <w:pPr>
        <w:pStyle w:val="Akapitzlist"/>
        <w:numPr>
          <w:ilvl w:val="0"/>
          <w:numId w:val="93"/>
        </w:numPr>
        <w:spacing w:line="276" w:lineRule="auto"/>
        <w:rPr>
          <w:rFonts w:asciiTheme="minorHAnsi" w:hAnsiTheme="minorHAnsi" w:cstheme="minorHAnsi"/>
        </w:rPr>
      </w:pPr>
      <w:r w:rsidRPr="00366D06">
        <w:rPr>
          <w:rFonts w:asciiTheme="minorHAnsi" w:hAnsiTheme="minorHAnsi" w:cstheme="minorHAnsi"/>
        </w:rPr>
        <w:t>Wykonawca ponosi odpowiedzialność za wszelkie roszczenia cywilno-prawne osób trzecich, mogące powstać w wyniku niewłaściwego bądź niezgodnego z umową wykonywania prac</w:t>
      </w:r>
      <w:r w:rsidR="0033111D">
        <w:rPr>
          <w:rFonts w:asciiTheme="minorHAnsi" w:hAnsiTheme="minorHAnsi" w:cstheme="minorHAnsi"/>
        </w:rPr>
        <w:t>.</w:t>
      </w:r>
    </w:p>
    <w:p w14:paraId="69397616" w14:textId="77777777" w:rsidR="00235462" w:rsidRDefault="00235462" w:rsidP="00366D06">
      <w:pPr>
        <w:pStyle w:val="Akapitzlist"/>
        <w:spacing w:line="276" w:lineRule="auto"/>
        <w:ind w:left="397"/>
        <w:rPr>
          <w:rFonts w:asciiTheme="minorHAnsi" w:hAnsiTheme="minorHAnsi" w:cstheme="minorHAnsi"/>
        </w:rPr>
      </w:pPr>
    </w:p>
    <w:p w14:paraId="04C8FAB2" w14:textId="77777777" w:rsidR="007F31E0" w:rsidRPr="00366D06" w:rsidRDefault="007F31E0" w:rsidP="00366D06">
      <w:pPr>
        <w:pStyle w:val="Akapitzlist1"/>
        <w:numPr>
          <w:ilvl w:val="0"/>
          <w:numId w:val="2"/>
        </w:numPr>
        <w:spacing w:after="0"/>
        <w:outlineLvl w:val="1"/>
        <w:rPr>
          <w:rFonts w:asciiTheme="minorHAnsi" w:hAnsiTheme="minorHAnsi" w:cstheme="minorHAnsi"/>
          <w:b/>
          <w:bCs/>
        </w:rPr>
      </w:pPr>
      <w:r w:rsidRPr="00366D06">
        <w:rPr>
          <w:rFonts w:asciiTheme="minorHAnsi" w:hAnsiTheme="minorHAnsi" w:cstheme="minorHAnsi"/>
          <w:b/>
          <w:bCs/>
        </w:rPr>
        <w:t xml:space="preserve">Termin realizacji umowy </w:t>
      </w:r>
    </w:p>
    <w:p w14:paraId="295798EC" w14:textId="7875FBD9" w:rsidR="007B51F9" w:rsidRPr="00366D06" w:rsidRDefault="007B51F9" w:rsidP="00366D06">
      <w:pPr>
        <w:pStyle w:val="Akapitzlist1"/>
        <w:keepNext/>
        <w:numPr>
          <w:ilvl w:val="1"/>
          <w:numId w:val="27"/>
        </w:numPr>
        <w:spacing w:after="0"/>
        <w:rPr>
          <w:rFonts w:asciiTheme="minorHAnsi" w:hAnsiTheme="minorHAnsi" w:cstheme="minorHAnsi"/>
        </w:rPr>
      </w:pPr>
      <w:r w:rsidRPr="00366D06">
        <w:rPr>
          <w:rFonts w:asciiTheme="minorHAnsi" w:hAnsiTheme="minorHAnsi" w:cstheme="minorHAnsi"/>
        </w:rPr>
        <w:t xml:space="preserve">Wykonawca zobowiązuje się do realizacji </w:t>
      </w:r>
      <w:r w:rsidR="009F5589">
        <w:rPr>
          <w:rFonts w:asciiTheme="minorHAnsi" w:hAnsiTheme="minorHAnsi" w:cstheme="minorHAnsi"/>
        </w:rPr>
        <w:t>P</w:t>
      </w:r>
      <w:r w:rsidRPr="00366D06">
        <w:rPr>
          <w:rFonts w:asciiTheme="minorHAnsi" w:hAnsiTheme="minorHAnsi" w:cstheme="minorHAnsi"/>
        </w:rPr>
        <w:t xml:space="preserve">rzedmiotu umowy w terminie do </w:t>
      </w:r>
      <w:r w:rsidR="00FC24A8">
        <w:rPr>
          <w:rFonts w:asciiTheme="minorHAnsi" w:hAnsiTheme="minorHAnsi" w:cstheme="minorHAnsi"/>
          <w:b/>
          <w:bCs/>
        </w:rPr>
        <w:t>16</w:t>
      </w:r>
      <w:r w:rsidR="001B49CA" w:rsidRPr="00FC24A8">
        <w:rPr>
          <w:rFonts w:asciiTheme="minorHAnsi" w:hAnsiTheme="minorHAnsi" w:cstheme="minorHAnsi"/>
          <w:b/>
          <w:bCs/>
        </w:rPr>
        <w:t xml:space="preserve"> grudnia</w:t>
      </w:r>
      <w:r w:rsidR="001B49CA">
        <w:rPr>
          <w:rFonts w:asciiTheme="minorHAnsi" w:hAnsiTheme="minorHAnsi" w:cstheme="minorHAnsi"/>
        </w:rPr>
        <w:t xml:space="preserve"> </w:t>
      </w:r>
      <w:r w:rsidRPr="00366D06">
        <w:rPr>
          <w:rFonts w:asciiTheme="minorHAnsi" w:hAnsiTheme="minorHAnsi" w:cstheme="minorHAnsi"/>
          <w:b/>
          <w:bCs/>
        </w:rPr>
        <w:t>202</w:t>
      </w:r>
      <w:r w:rsidR="00710CD7" w:rsidRPr="00366D06">
        <w:rPr>
          <w:rFonts w:asciiTheme="minorHAnsi" w:hAnsiTheme="minorHAnsi" w:cstheme="minorHAnsi"/>
          <w:b/>
          <w:bCs/>
        </w:rPr>
        <w:t>4</w:t>
      </w:r>
      <w:r w:rsidRPr="00366D06">
        <w:rPr>
          <w:rFonts w:asciiTheme="minorHAnsi" w:hAnsiTheme="minorHAnsi" w:cstheme="minorHAnsi"/>
          <w:b/>
          <w:bCs/>
        </w:rPr>
        <w:t xml:space="preserve"> r.</w:t>
      </w:r>
      <w:r w:rsidRPr="00366D06">
        <w:rPr>
          <w:rFonts w:asciiTheme="minorHAnsi" w:hAnsiTheme="minorHAnsi" w:cstheme="minorHAnsi"/>
        </w:rPr>
        <w:t xml:space="preserve"> </w:t>
      </w:r>
    </w:p>
    <w:p w14:paraId="275D9CBD" w14:textId="3A419250" w:rsidR="00BC1534" w:rsidRDefault="00BC1534" w:rsidP="00366D06">
      <w:pPr>
        <w:pStyle w:val="Akapitzlist1"/>
        <w:keepNext/>
        <w:numPr>
          <w:ilvl w:val="1"/>
          <w:numId w:val="27"/>
        </w:numPr>
        <w:spacing w:after="0"/>
        <w:rPr>
          <w:rFonts w:asciiTheme="minorHAnsi" w:hAnsiTheme="minorHAnsi" w:cstheme="minorHAnsi"/>
        </w:rPr>
      </w:pPr>
      <w:r w:rsidRPr="00366D06">
        <w:rPr>
          <w:rFonts w:asciiTheme="minorHAnsi" w:hAnsiTheme="minorHAnsi" w:cstheme="minorHAnsi"/>
        </w:rPr>
        <w:t xml:space="preserve">Za datę wykonania umowy Strony uznają dzień </w:t>
      </w:r>
      <w:r w:rsidR="00E34884" w:rsidRPr="00366D06">
        <w:rPr>
          <w:rFonts w:asciiTheme="minorHAnsi" w:hAnsiTheme="minorHAnsi" w:cstheme="minorHAnsi"/>
        </w:rPr>
        <w:t xml:space="preserve">zgłoszenia gotowości do odbioru </w:t>
      </w:r>
      <w:r w:rsidR="00CB5403" w:rsidRPr="00366D06">
        <w:rPr>
          <w:rFonts w:asciiTheme="minorHAnsi" w:hAnsiTheme="minorHAnsi" w:cstheme="minorHAnsi"/>
        </w:rPr>
        <w:t>Przedmiotu Umowy, po którym nastąpił</w:t>
      </w:r>
      <w:r w:rsidR="006912A2" w:rsidRPr="00366D06">
        <w:rPr>
          <w:rFonts w:asciiTheme="minorHAnsi" w:hAnsiTheme="minorHAnsi" w:cstheme="minorHAnsi"/>
        </w:rPr>
        <w:t xml:space="preserve">o podpisanie </w:t>
      </w:r>
      <w:r w:rsidRPr="00366D06">
        <w:rPr>
          <w:rFonts w:asciiTheme="minorHAnsi" w:hAnsiTheme="minorHAnsi" w:cstheme="minorHAnsi"/>
        </w:rPr>
        <w:t xml:space="preserve">protokołu odbioru, </w:t>
      </w:r>
      <w:r w:rsidR="00234879" w:rsidRPr="00366D06">
        <w:rPr>
          <w:rFonts w:asciiTheme="minorHAnsi" w:hAnsiTheme="minorHAnsi" w:cstheme="minorHAnsi"/>
        </w:rPr>
        <w:t>o którym</w:t>
      </w:r>
      <w:r w:rsidRPr="00366D06">
        <w:rPr>
          <w:rFonts w:asciiTheme="minorHAnsi" w:hAnsiTheme="minorHAnsi" w:cstheme="minorHAnsi"/>
        </w:rPr>
        <w:t xml:space="preserve"> mowa w § 2 ust. </w:t>
      </w:r>
      <w:r w:rsidR="00A904D5">
        <w:rPr>
          <w:rFonts w:asciiTheme="minorHAnsi" w:hAnsiTheme="minorHAnsi" w:cstheme="minorHAnsi"/>
        </w:rPr>
        <w:t>19</w:t>
      </w:r>
      <w:r w:rsidR="000C61BA" w:rsidRPr="00366D06">
        <w:rPr>
          <w:rFonts w:asciiTheme="minorHAnsi" w:hAnsiTheme="minorHAnsi" w:cstheme="minorHAnsi"/>
        </w:rPr>
        <w:t xml:space="preserve"> </w:t>
      </w:r>
      <w:r w:rsidRPr="00366D06">
        <w:rPr>
          <w:rFonts w:asciiTheme="minorHAnsi" w:hAnsiTheme="minorHAnsi" w:cstheme="minorHAnsi"/>
        </w:rPr>
        <w:t>umowy.</w:t>
      </w:r>
    </w:p>
    <w:p w14:paraId="343BADFB" w14:textId="77777777" w:rsidR="0033111D" w:rsidRPr="00366D06" w:rsidRDefault="0033111D" w:rsidP="00366D06">
      <w:pPr>
        <w:pStyle w:val="Akapitzlist1"/>
        <w:keepNext/>
        <w:spacing w:after="0"/>
        <w:ind w:left="567"/>
        <w:rPr>
          <w:rFonts w:asciiTheme="minorHAnsi" w:hAnsiTheme="minorHAnsi" w:cstheme="minorHAnsi"/>
        </w:rPr>
      </w:pPr>
    </w:p>
    <w:p w14:paraId="1D166055" w14:textId="77777777" w:rsidR="002D7E2B" w:rsidRPr="00366D06" w:rsidRDefault="005E6B26" w:rsidP="00366D06">
      <w:pPr>
        <w:pStyle w:val="Akapitzlist1"/>
        <w:numPr>
          <w:ilvl w:val="0"/>
          <w:numId w:val="2"/>
        </w:numPr>
        <w:spacing w:after="0"/>
        <w:outlineLvl w:val="1"/>
        <w:rPr>
          <w:rFonts w:asciiTheme="minorHAnsi" w:hAnsiTheme="minorHAnsi" w:cstheme="minorHAnsi"/>
        </w:rPr>
      </w:pPr>
      <w:r w:rsidRPr="00366D06">
        <w:rPr>
          <w:rFonts w:asciiTheme="minorHAnsi" w:hAnsiTheme="minorHAnsi" w:cstheme="minorHAnsi"/>
          <w:b/>
        </w:rPr>
        <w:t>G</w:t>
      </w:r>
      <w:r w:rsidR="00EF67EC" w:rsidRPr="00366D06">
        <w:rPr>
          <w:rFonts w:asciiTheme="minorHAnsi" w:hAnsiTheme="minorHAnsi" w:cstheme="minorHAnsi"/>
          <w:b/>
        </w:rPr>
        <w:t>warancja i rękojmia</w:t>
      </w:r>
    </w:p>
    <w:p w14:paraId="7E7A6D46" w14:textId="0096D1D8" w:rsidR="00FC065B" w:rsidRPr="00366D06" w:rsidRDefault="002D7E2B" w:rsidP="00366D06">
      <w:pPr>
        <w:pStyle w:val="Akapitzlist1"/>
        <w:numPr>
          <w:ilvl w:val="0"/>
          <w:numId w:val="8"/>
        </w:numPr>
        <w:tabs>
          <w:tab w:val="left" w:pos="567"/>
        </w:tabs>
        <w:spacing w:after="0"/>
        <w:rPr>
          <w:rFonts w:asciiTheme="minorHAnsi" w:hAnsiTheme="minorHAnsi" w:cstheme="minorHAnsi"/>
        </w:rPr>
      </w:pPr>
      <w:bookmarkStart w:id="5" w:name="_Hlk72405326"/>
      <w:r w:rsidRPr="00366D06">
        <w:rPr>
          <w:rFonts w:asciiTheme="minorHAnsi" w:hAnsiTheme="minorHAnsi" w:cstheme="minorHAnsi"/>
        </w:rPr>
        <w:t xml:space="preserve">Wykonawca udziela na wykonany </w:t>
      </w:r>
      <w:r w:rsidR="00D9356E">
        <w:rPr>
          <w:rFonts w:asciiTheme="minorHAnsi" w:hAnsiTheme="minorHAnsi" w:cstheme="minorHAnsi"/>
        </w:rPr>
        <w:t>P</w:t>
      </w:r>
      <w:r w:rsidRPr="00366D06">
        <w:rPr>
          <w:rFonts w:asciiTheme="minorHAnsi" w:hAnsiTheme="minorHAnsi" w:cstheme="minorHAnsi"/>
        </w:rPr>
        <w:t xml:space="preserve">rzedmiot umowy </w:t>
      </w:r>
      <w:r w:rsidR="005E6B26" w:rsidRPr="00366D06">
        <w:rPr>
          <w:rFonts w:asciiTheme="minorHAnsi" w:hAnsiTheme="minorHAnsi" w:cstheme="minorHAnsi"/>
        </w:rPr>
        <w:t>24</w:t>
      </w:r>
      <w:r w:rsidR="00872100" w:rsidRPr="00366D06">
        <w:rPr>
          <w:rFonts w:asciiTheme="minorHAnsi" w:hAnsiTheme="minorHAnsi" w:cstheme="minorHAnsi"/>
        </w:rPr>
        <w:t>-</w:t>
      </w:r>
      <w:r w:rsidRPr="00366D06">
        <w:rPr>
          <w:rFonts w:asciiTheme="minorHAnsi" w:hAnsiTheme="minorHAnsi" w:cstheme="minorHAnsi"/>
        </w:rPr>
        <w:t xml:space="preserve">miesięcznej gwarancji, przy czym bieg okresu </w:t>
      </w:r>
      <w:r w:rsidR="00234879" w:rsidRPr="00366D06">
        <w:rPr>
          <w:rFonts w:asciiTheme="minorHAnsi" w:hAnsiTheme="minorHAnsi" w:cstheme="minorHAnsi"/>
        </w:rPr>
        <w:t>gwarancji liczony</w:t>
      </w:r>
      <w:r w:rsidRPr="00366D06">
        <w:rPr>
          <w:rFonts w:asciiTheme="minorHAnsi" w:hAnsiTheme="minorHAnsi" w:cstheme="minorHAnsi"/>
        </w:rPr>
        <w:t xml:space="preserve"> jest od daty podpisania protokołu odbioru, o którym mowa w § </w:t>
      </w:r>
      <w:r w:rsidR="005E6B26" w:rsidRPr="00366D06">
        <w:rPr>
          <w:rFonts w:asciiTheme="minorHAnsi" w:hAnsiTheme="minorHAnsi" w:cstheme="minorHAnsi"/>
        </w:rPr>
        <w:t>2</w:t>
      </w:r>
      <w:r w:rsidRPr="00366D06">
        <w:rPr>
          <w:rFonts w:asciiTheme="minorHAnsi" w:hAnsiTheme="minorHAnsi" w:cstheme="minorHAnsi"/>
        </w:rPr>
        <w:t xml:space="preserve"> </w:t>
      </w:r>
      <w:r w:rsidR="00872100" w:rsidRPr="00366D06">
        <w:rPr>
          <w:rFonts w:asciiTheme="minorHAnsi" w:hAnsiTheme="minorHAnsi" w:cstheme="minorHAnsi"/>
        </w:rPr>
        <w:t xml:space="preserve">ust. </w:t>
      </w:r>
      <w:r w:rsidR="004B668D">
        <w:rPr>
          <w:rFonts w:asciiTheme="minorHAnsi" w:hAnsiTheme="minorHAnsi" w:cstheme="minorHAnsi"/>
        </w:rPr>
        <w:t>19</w:t>
      </w:r>
      <w:r w:rsidR="00D07D84">
        <w:rPr>
          <w:rFonts w:asciiTheme="minorHAnsi" w:hAnsiTheme="minorHAnsi" w:cstheme="minorHAnsi"/>
        </w:rPr>
        <w:t xml:space="preserve"> </w:t>
      </w:r>
      <w:r w:rsidR="00D07D84" w:rsidRPr="009B3FEA">
        <w:rPr>
          <w:rFonts w:asciiTheme="minorHAnsi" w:hAnsiTheme="minorHAnsi" w:cstheme="minorHAnsi"/>
        </w:rPr>
        <w:t>umowy</w:t>
      </w:r>
      <w:r w:rsidR="00605D06" w:rsidRPr="00366D06">
        <w:rPr>
          <w:rFonts w:asciiTheme="minorHAnsi" w:hAnsiTheme="minorHAnsi" w:cstheme="minorHAnsi"/>
        </w:rPr>
        <w:t>.</w:t>
      </w:r>
    </w:p>
    <w:p w14:paraId="39BF12D0" w14:textId="2CF64024" w:rsidR="00605D06" w:rsidRPr="00366D06" w:rsidRDefault="00605D06" w:rsidP="00366D06">
      <w:pPr>
        <w:pStyle w:val="Akapitzlist1"/>
        <w:numPr>
          <w:ilvl w:val="0"/>
          <w:numId w:val="8"/>
        </w:numPr>
        <w:tabs>
          <w:tab w:val="left" w:pos="567"/>
        </w:tabs>
        <w:spacing w:after="0"/>
        <w:rPr>
          <w:rFonts w:asciiTheme="minorHAnsi" w:hAnsiTheme="minorHAnsi" w:cstheme="minorHAnsi"/>
        </w:rPr>
      </w:pPr>
      <w:r w:rsidRPr="00366D06">
        <w:rPr>
          <w:rFonts w:asciiTheme="minorHAnsi" w:hAnsiTheme="minorHAnsi" w:cstheme="minorHAnsi"/>
        </w:rPr>
        <w:t xml:space="preserve">Gwarancja obejmuje </w:t>
      </w:r>
      <w:r w:rsidR="002E0B13" w:rsidRPr="00BA062A">
        <w:rPr>
          <w:rFonts w:asciiTheme="minorHAnsi" w:hAnsiTheme="minorHAnsi" w:cstheme="minorHAnsi"/>
        </w:rPr>
        <w:t xml:space="preserve">zarówno </w:t>
      </w:r>
      <w:r w:rsidRPr="00366D06">
        <w:rPr>
          <w:rFonts w:asciiTheme="minorHAnsi" w:hAnsiTheme="minorHAnsi" w:cstheme="minorHAnsi"/>
        </w:rPr>
        <w:t xml:space="preserve">wady </w:t>
      </w:r>
      <w:r w:rsidR="002E0B13" w:rsidRPr="00BA062A">
        <w:rPr>
          <w:rFonts w:asciiTheme="minorHAnsi" w:hAnsiTheme="minorHAnsi" w:cstheme="minorHAnsi"/>
        </w:rPr>
        <w:t xml:space="preserve">koszy jak również ich wadliwy montaż </w:t>
      </w:r>
      <w:r w:rsidRPr="00366D06">
        <w:rPr>
          <w:rFonts w:asciiTheme="minorHAnsi" w:hAnsiTheme="minorHAnsi" w:cstheme="minorHAnsi"/>
        </w:rPr>
        <w:t xml:space="preserve">zgłoszone </w:t>
      </w:r>
      <w:r w:rsidR="00C97353" w:rsidRPr="00366D06">
        <w:rPr>
          <w:rFonts w:asciiTheme="minorHAnsi" w:hAnsiTheme="minorHAnsi" w:cstheme="minorHAnsi"/>
        </w:rPr>
        <w:t xml:space="preserve">przez Zamawiającego </w:t>
      </w:r>
      <w:r w:rsidR="003F7D6F">
        <w:rPr>
          <w:rFonts w:asciiTheme="minorHAnsi" w:hAnsiTheme="minorHAnsi" w:cstheme="minorHAnsi"/>
        </w:rPr>
        <w:t xml:space="preserve">na adres mailowy …………………………………… </w:t>
      </w:r>
      <w:r w:rsidR="00C97353" w:rsidRPr="00366D06">
        <w:rPr>
          <w:rFonts w:asciiTheme="minorHAnsi" w:hAnsiTheme="minorHAnsi" w:cstheme="minorHAnsi"/>
        </w:rPr>
        <w:t xml:space="preserve">przed upływem </w:t>
      </w:r>
      <w:r w:rsidR="002E0B13" w:rsidRPr="009B3FEA">
        <w:rPr>
          <w:rFonts w:asciiTheme="minorHAnsi" w:hAnsiTheme="minorHAnsi" w:cstheme="minorHAnsi"/>
        </w:rPr>
        <w:t xml:space="preserve">okresu </w:t>
      </w:r>
      <w:r w:rsidR="00C97353" w:rsidRPr="00366D06">
        <w:rPr>
          <w:rFonts w:asciiTheme="minorHAnsi" w:hAnsiTheme="minorHAnsi" w:cstheme="minorHAnsi"/>
        </w:rPr>
        <w:t>gwarancji.</w:t>
      </w:r>
    </w:p>
    <w:p w14:paraId="72417D1E" w14:textId="7ABDB535" w:rsidR="00C97353" w:rsidRPr="00366D06" w:rsidRDefault="00DA4FA5" w:rsidP="00366D06">
      <w:pPr>
        <w:pStyle w:val="Akapitzlist1"/>
        <w:numPr>
          <w:ilvl w:val="0"/>
          <w:numId w:val="8"/>
        </w:numPr>
        <w:tabs>
          <w:tab w:val="left" w:pos="567"/>
        </w:tabs>
        <w:spacing w:after="0"/>
        <w:rPr>
          <w:rFonts w:asciiTheme="minorHAnsi" w:hAnsiTheme="minorHAnsi" w:cstheme="minorHAnsi"/>
        </w:rPr>
      </w:pPr>
      <w:r w:rsidRPr="00366D06">
        <w:rPr>
          <w:rFonts w:asciiTheme="minorHAnsi" w:hAnsiTheme="minorHAnsi" w:cstheme="minorHAnsi"/>
        </w:rPr>
        <w:t>Gwarancją nie są objęte uszkodzenia mechaniczne</w:t>
      </w:r>
      <w:r w:rsidR="00E84E07" w:rsidRPr="00366D06">
        <w:rPr>
          <w:rFonts w:asciiTheme="minorHAnsi" w:hAnsiTheme="minorHAnsi" w:cstheme="minorHAnsi"/>
        </w:rPr>
        <w:t xml:space="preserve"> i akty wandalizmu</w:t>
      </w:r>
      <w:r w:rsidR="00417D3C">
        <w:rPr>
          <w:rFonts w:asciiTheme="minorHAnsi" w:hAnsiTheme="minorHAnsi" w:cstheme="minorHAnsi"/>
        </w:rPr>
        <w:t>.</w:t>
      </w:r>
    </w:p>
    <w:bookmarkEnd w:id="5"/>
    <w:p w14:paraId="78660D21" w14:textId="3CE1433E" w:rsidR="00D70B44" w:rsidRDefault="002D7E2B" w:rsidP="00B23EF9">
      <w:pPr>
        <w:numPr>
          <w:ilvl w:val="0"/>
          <w:numId w:val="8"/>
        </w:numPr>
        <w:tabs>
          <w:tab w:val="left" w:pos="567"/>
        </w:tabs>
        <w:suppressAutoHyphens w:val="0"/>
        <w:spacing w:after="0"/>
        <w:rPr>
          <w:rFonts w:asciiTheme="minorHAnsi" w:hAnsiTheme="minorHAnsi" w:cstheme="minorHAnsi"/>
          <w:lang w:eastAsia="pl-PL"/>
        </w:rPr>
      </w:pPr>
      <w:r w:rsidRPr="00366D06">
        <w:rPr>
          <w:rFonts w:asciiTheme="minorHAnsi" w:hAnsiTheme="minorHAnsi" w:cstheme="minorHAnsi"/>
        </w:rPr>
        <w:t>Zamawiający, wykonując uprawnienia z tytułu gwarancji, może żądać od Wykonawcy bezpłatnego usunięcia wad w wyznaczonym terminie</w:t>
      </w:r>
      <w:r w:rsidR="003F7D6F">
        <w:rPr>
          <w:rFonts w:asciiTheme="minorHAnsi" w:hAnsiTheme="minorHAnsi" w:cstheme="minorHAnsi"/>
        </w:rPr>
        <w:t xml:space="preserve">, a jeśli wad usunąć się nie da lub </w:t>
      </w:r>
      <w:r w:rsidR="00CA3B9A">
        <w:rPr>
          <w:rFonts w:asciiTheme="minorHAnsi" w:hAnsiTheme="minorHAnsi" w:cstheme="minorHAnsi"/>
        </w:rPr>
        <w:t>Wykonawca uprzednio 2</w:t>
      </w:r>
      <w:r w:rsidR="000E5AD2">
        <w:rPr>
          <w:rFonts w:asciiTheme="minorHAnsi" w:hAnsiTheme="minorHAnsi" w:cstheme="minorHAnsi"/>
        </w:rPr>
        <w:t>-krotnie</w:t>
      </w:r>
      <w:r w:rsidR="00CA3B9A">
        <w:rPr>
          <w:rFonts w:asciiTheme="minorHAnsi" w:hAnsiTheme="minorHAnsi" w:cstheme="minorHAnsi"/>
        </w:rPr>
        <w:t xml:space="preserve"> dokonywał usunięcia tej samej wady- </w:t>
      </w:r>
      <w:r w:rsidR="000E5AD2">
        <w:rPr>
          <w:rFonts w:asciiTheme="minorHAnsi" w:hAnsiTheme="minorHAnsi" w:cstheme="minorHAnsi"/>
        </w:rPr>
        <w:t>Wykonawca zobowiązany będzie do</w:t>
      </w:r>
      <w:r w:rsidRPr="00366D06">
        <w:rPr>
          <w:rFonts w:asciiTheme="minorHAnsi" w:hAnsiTheme="minorHAnsi" w:cstheme="minorHAnsi"/>
        </w:rPr>
        <w:t xml:space="preserve"> wymiany reklamowanego </w:t>
      </w:r>
      <w:r w:rsidR="00FD5CCF">
        <w:rPr>
          <w:rFonts w:asciiTheme="minorHAnsi" w:hAnsiTheme="minorHAnsi" w:cstheme="minorHAnsi"/>
        </w:rPr>
        <w:t>P</w:t>
      </w:r>
      <w:r w:rsidRPr="00366D06">
        <w:rPr>
          <w:rFonts w:asciiTheme="minorHAnsi" w:hAnsiTheme="minorHAnsi" w:cstheme="minorHAnsi"/>
        </w:rPr>
        <w:t>rzedmiotu umowy na nowy bez wad</w:t>
      </w:r>
      <w:r w:rsidR="00721325">
        <w:rPr>
          <w:rFonts w:asciiTheme="minorHAnsi" w:hAnsiTheme="minorHAnsi" w:cstheme="minorHAnsi"/>
        </w:rPr>
        <w:t>.</w:t>
      </w:r>
      <w:r w:rsidRPr="00366D06">
        <w:rPr>
          <w:rFonts w:asciiTheme="minorHAnsi" w:hAnsiTheme="minorHAnsi" w:cstheme="minorHAnsi"/>
        </w:rPr>
        <w:t xml:space="preserve"> </w:t>
      </w:r>
      <w:r w:rsidRPr="00BA062A">
        <w:rPr>
          <w:rFonts w:asciiTheme="minorHAnsi" w:hAnsiTheme="minorHAnsi" w:cstheme="minorHAnsi"/>
        </w:rPr>
        <w:t>W tym celu Zamawiający wezwie Wykonawcę pisemnie, wskazując zakres</w:t>
      </w:r>
      <w:r w:rsidR="00B058C8" w:rsidRPr="00BA062A">
        <w:rPr>
          <w:rFonts w:asciiTheme="minorHAnsi" w:hAnsiTheme="minorHAnsi" w:cstheme="minorHAnsi"/>
        </w:rPr>
        <w:t xml:space="preserve">, </w:t>
      </w:r>
      <w:r w:rsidRPr="00BA062A">
        <w:rPr>
          <w:rFonts w:asciiTheme="minorHAnsi" w:hAnsiTheme="minorHAnsi" w:cstheme="minorHAnsi"/>
        </w:rPr>
        <w:t>rozmiar koniecznych do usunięcia</w:t>
      </w:r>
      <w:r w:rsidR="00B058C8" w:rsidRPr="00BA062A">
        <w:rPr>
          <w:rFonts w:asciiTheme="minorHAnsi" w:hAnsiTheme="minorHAnsi" w:cstheme="minorHAnsi"/>
        </w:rPr>
        <w:t xml:space="preserve"> wad oraz </w:t>
      </w:r>
      <w:r w:rsidR="004C5472" w:rsidRPr="00BA062A">
        <w:rPr>
          <w:rFonts w:asciiTheme="minorHAnsi" w:hAnsiTheme="minorHAnsi" w:cstheme="minorHAnsi"/>
        </w:rPr>
        <w:t xml:space="preserve">możliwy technicznie </w:t>
      </w:r>
      <w:r w:rsidR="00B058C8" w:rsidRPr="00BA062A">
        <w:rPr>
          <w:rFonts w:asciiTheme="minorHAnsi" w:hAnsiTheme="minorHAnsi" w:cstheme="minorHAnsi"/>
        </w:rPr>
        <w:t xml:space="preserve">termin </w:t>
      </w:r>
      <w:r w:rsidR="003D3059" w:rsidRPr="00BA062A">
        <w:rPr>
          <w:rFonts w:asciiTheme="minorHAnsi" w:hAnsiTheme="minorHAnsi" w:cstheme="minorHAnsi"/>
        </w:rPr>
        <w:t xml:space="preserve">ich </w:t>
      </w:r>
      <w:r w:rsidR="00B058C8" w:rsidRPr="00BA062A">
        <w:rPr>
          <w:rFonts w:asciiTheme="minorHAnsi" w:hAnsiTheme="minorHAnsi" w:cstheme="minorHAnsi"/>
        </w:rPr>
        <w:t xml:space="preserve">usunięcia. </w:t>
      </w:r>
    </w:p>
    <w:p w14:paraId="43ACC285" w14:textId="77777777" w:rsidR="00D70B44" w:rsidRPr="00965308" w:rsidRDefault="002D7E2B" w:rsidP="00B23F4A">
      <w:pPr>
        <w:numPr>
          <w:ilvl w:val="0"/>
          <w:numId w:val="8"/>
        </w:numPr>
        <w:suppressAutoHyphens w:val="0"/>
        <w:spacing w:after="0"/>
        <w:rPr>
          <w:rFonts w:asciiTheme="minorHAnsi" w:hAnsiTheme="minorHAnsi" w:cstheme="minorHAnsi"/>
          <w:lang w:eastAsia="pl-PL"/>
        </w:rPr>
      </w:pPr>
      <w:r w:rsidRPr="00965308">
        <w:rPr>
          <w:rFonts w:asciiTheme="minorHAnsi" w:hAnsiTheme="minorHAnsi" w:cstheme="minorHAnsi"/>
        </w:rPr>
        <w:t>W przypadku nieusunięcia wad w wyznaczonym przez Zamawiającego terminie</w:t>
      </w:r>
      <w:r w:rsidR="00B058C8" w:rsidRPr="00965308">
        <w:rPr>
          <w:rFonts w:asciiTheme="minorHAnsi" w:hAnsiTheme="minorHAnsi" w:cstheme="minorHAnsi"/>
        </w:rPr>
        <w:t xml:space="preserve"> Z</w:t>
      </w:r>
      <w:r w:rsidRPr="00965308">
        <w:rPr>
          <w:rFonts w:asciiTheme="minorHAnsi" w:hAnsiTheme="minorHAnsi" w:cstheme="minorHAnsi"/>
        </w:rPr>
        <w:t>amawiający będzie mógł usunąć wady we własnym zakresie przy pomocy strony trzeciej,</w:t>
      </w:r>
      <w:r w:rsidR="008E6A91" w:rsidRPr="00965308">
        <w:rPr>
          <w:rFonts w:asciiTheme="minorHAnsi" w:hAnsiTheme="minorHAnsi" w:cstheme="minorHAnsi"/>
        </w:rPr>
        <w:t xml:space="preserve"> bez upoważnienia Sądu,</w:t>
      </w:r>
      <w:r w:rsidRPr="00965308">
        <w:rPr>
          <w:rFonts w:asciiTheme="minorHAnsi" w:hAnsiTheme="minorHAnsi" w:cstheme="minorHAnsi"/>
        </w:rPr>
        <w:t xml:space="preserve"> na ryzyko i koszt Wykonawcy. </w:t>
      </w:r>
    </w:p>
    <w:p w14:paraId="57E94292" w14:textId="1957EF19" w:rsidR="009E2DC9" w:rsidRPr="002C06BB" w:rsidRDefault="009E2DC9" w:rsidP="002C06BB">
      <w:pPr>
        <w:pStyle w:val="Akapitzlist1"/>
        <w:numPr>
          <w:ilvl w:val="0"/>
          <w:numId w:val="8"/>
        </w:numPr>
        <w:tabs>
          <w:tab w:val="left" w:pos="567"/>
        </w:tabs>
        <w:spacing w:after="0"/>
        <w:rPr>
          <w:rFonts w:asciiTheme="minorHAnsi" w:hAnsiTheme="minorHAnsi" w:cstheme="minorHAnsi"/>
        </w:rPr>
      </w:pPr>
      <w:r w:rsidRPr="002C06BB">
        <w:rPr>
          <w:rFonts w:asciiTheme="minorHAnsi" w:hAnsiTheme="minorHAnsi" w:cstheme="minorHAnsi"/>
        </w:rPr>
        <w:t xml:space="preserve">Z czynności odbioru usunięcia wad lub wymiany reklamowanego </w:t>
      </w:r>
      <w:r w:rsidR="008E6A91">
        <w:rPr>
          <w:rFonts w:asciiTheme="minorHAnsi" w:hAnsiTheme="minorHAnsi" w:cstheme="minorHAnsi"/>
        </w:rPr>
        <w:t>P</w:t>
      </w:r>
      <w:r w:rsidRPr="002C06BB">
        <w:rPr>
          <w:rFonts w:asciiTheme="minorHAnsi" w:hAnsiTheme="minorHAnsi" w:cstheme="minorHAnsi"/>
        </w:rPr>
        <w:t>rzedmiotu umowy sporządzony zostanie protokół, który powinien zawierać ustalenia poczynione w toku odbioru.</w:t>
      </w:r>
    </w:p>
    <w:p w14:paraId="2AABCEE1" w14:textId="66C119A9" w:rsidR="00FC065B" w:rsidRPr="002C06BB" w:rsidRDefault="00FC065B" w:rsidP="002C06BB">
      <w:pPr>
        <w:pStyle w:val="Akapitzlist1"/>
        <w:numPr>
          <w:ilvl w:val="0"/>
          <w:numId w:val="8"/>
        </w:numPr>
        <w:tabs>
          <w:tab w:val="left" w:pos="567"/>
        </w:tabs>
        <w:spacing w:after="0"/>
        <w:rPr>
          <w:rFonts w:asciiTheme="minorHAnsi" w:hAnsiTheme="minorHAnsi" w:cstheme="minorHAnsi"/>
        </w:rPr>
      </w:pPr>
      <w:r w:rsidRPr="002C06BB">
        <w:rPr>
          <w:rFonts w:asciiTheme="minorHAnsi" w:hAnsiTheme="minorHAnsi" w:cstheme="minorHAnsi"/>
        </w:rPr>
        <w:t>W</w:t>
      </w:r>
      <w:r w:rsidR="002D7E2B" w:rsidRPr="002C06BB">
        <w:rPr>
          <w:rFonts w:asciiTheme="minorHAnsi" w:hAnsiTheme="minorHAnsi" w:cstheme="minorHAnsi"/>
        </w:rPr>
        <w:t xml:space="preserve">szelkie koszty związane z odbiorem i dostawą reklamowanego </w:t>
      </w:r>
      <w:r w:rsidR="008E6A91">
        <w:rPr>
          <w:rFonts w:asciiTheme="minorHAnsi" w:hAnsiTheme="minorHAnsi" w:cstheme="minorHAnsi"/>
        </w:rPr>
        <w:t>P</w:t>
      </w:r>
      <w:r w:rsidR="002D7E2B" w:rsidRPr="002C06BB">
        <w:rPr>
          <w:rFonts w:asciiTheme="minorHAnsi" w:hAnsiTheme="minorHAnsi" w:cstheme="minorHAnsi"/>
        </w:rPr>
        <w:t>rzedmiotu umowy ponosi Wykonawca.</w:t>
      </w:r>
    </w:p>
    <w:p w14:paraId="1C2C6089" w14:textId="30889655" w:rsidR="00FC065B" w:rsidRPr="002C06BB" w:rsidRDefault="002D7E2B" w:rsidP="002C06BB">
      <w:pPr>
        <w:pStyle w:val="Akapitzlist1"/>
        <w:numPr>
          <w:ilvl w:val="0"/>
          <w:numId w:val="8"/>
        </w:numPr>
        <w:tabs>
          <w:tab w:val="left" w:pos="567"/>
        </w:tabs>
        <w:spacing w:after="0"/>
        <w:rPr>
          <w:rFonts w:asciiTheme="minorHAnsi" w:hAnsiTheme="minorHAnsi" w:cstheme="minorHAnsi"/>
        </w:rPr>
      </w:pPr>
      <w:r w:rsidRPr="002C06BB">
        <w:rPr>
          <w:rFonts w:asciiTheme="minorHAnsi" w:hAnsiTheme="minorHAnsi" w:cstheme="minorHAnsi"/>
        </w:rPr>
        <w:t>Okres gwarancji</w:t>
      </w:r>
      <w:r w:rsidR="00955C05" w:rsidRPr="002C06BB">
        <w:rPr>
          <w:rFonts w:asciiTheme="minorHAnsi" w:hAnsiTheme="minorHAnsi" w:cstheme="minorHAnsi"/>
        </w:rPr>
        <w:t xml:space="preserve"> </w:t>
      </w:r>
      <w:r w:rsidRPr="002C06BB">
        <w:rPr>
          <w:rFonts w:asciiTheme="minorHAnsi" w:hAnsiTheme="minorHAnsi" w:cstheme="minorHAnsi"/>
        </w:rPr>
        <w:t xml:space="preserve">ulega przedłużeniu o czas trwania naprawy, liczony od dnia zgłoszenia przez Zamawiającego reklamacji do </w:t>
      </w:r>
      <w:r w:rsidR="00724727" w:rsidRPr="002C06BB">
        <w:rPr>
          <w:rFonts w:asciiTheme="minorHAnsi" w:hAnsiTheme="minorHAnsi" w:cstheme="minorHAnsi"/>
        </w:rPr>
        <w:t xml:space="preserve">dnia </w:t>
      </w:r>
      <w:r w:rsidRPr="002C06BB">
        <w:rPr>
          <w:rFonts w:asciiTheme="minorHAnsi" w:hAnsiTheme="minorHAnsi" w:cstheme="minorHAnsi"/>
        </w:rPr>
        <w:t xml:space="preserve">jej wykonania. W przypadku wymiany </w:t>
      </w:r>
      <w:r w:rsidR="008E6A91">
        <w:rPr>
          <w:rFonts w:asciiTheme="minorHAnsi" w:hAnsiTheme="minorHAnsi" w:cstheme="minorHAnsi"/>
        </w:rPr>
        <w:t>P</w:t>
      </w:r>
      <w:r w:rsidRPr="002C06BB">
        <w:rPr>
          <w:rFonts w:asciiTheme="minorHAnsi" w:hAnsiTheme="minorHAnsi" w:cstheme="minorHAnsi"/>
        </w:rPr>
        <w:t xml:space="preserve">rzedmiotu umowy na nowy termin gwarancji biegnie </w:t>
      </w:r>
      <w:r w:rsidR="008E6A91">
        <w:rPr>
          <w:rFonts w:asciiTheme="minorHAnsi" w:hAnsiTheme="minorHAnsi" w:cstheme="minorHAnsi"/>
        </w:rPr>
        <w:t xml:space="preserve">od nowa </w:t>
      </w:r>
      <w:r w:rsidRPr="002C06BB">
        <w:rPr>
          <w:rFonts w:asciiTheme="minorHAnsi" w:hAnsiTheme="minorHAnsi" w:cstheme="minorHAnsi"/>
        </w:rPr>
        <w:t>od dnia dostarczenia nowego egzemplarza</w:t>
      </w:r>
      <w:r w:rsidR="00822588">
        <w:rPr>
          <w:rFonts w:asciiTheme="minorHAnsi" w:hAnsiTheme="minorHAnsi" w:cstheme="minorHAnsi"/>
        </w:rPr>
        <w:t xml:space="preserve"> kosza</w:t>
      </w:r>
      <w:r w:rsidRPr="002C06BB">
        <w:rPr>
          <w:rFonts w:asciiTheme="minorHAnsi" w:hAnsiTheme="minorHAnsi" w:cstheme="minorHAnsi"/>
        </w:rPr>
        <w:t>, wolnego od wad.</w:t>
      </w:r>
    </w:p>
    <w:p w14:paraId="6D803697" w14:textId="77777777" w:rsidR="00FC065B" w:rsidRPr="002C06BB" w:rsidRDefault="002D7E2B" w:rsidP="002C06BB">
      <w:pPr>
        <w:pStyle w:val="Akapitzlist1"/>
        <w:numPr>
          <w:ilvl w:val="0"/>
          <w:numId w:val="8"/>
        </w:numPr>
        <w:tabs>
          <w:tab w:val="left" w:pos="567"/>
        </w:tabs>
        <w:spacing w:after="0"/>
        <w:rPr>
          <w:rFonts w:asciiTheme="minorHAnsi" w:hAnsiTheme="minorHAnsi" w:cstheme="minorHAnsi"/>
        </w:rPr>
      </w:pPr>
      <w:r w:rsidRPr="002C06BB">
        <w:rPr>
          <w:rFonts w:asciiTheme="minorHAnsi" w:hAnsiTheme="minorHAnsi" w:cstheme="minorHAnsi"/>
        </w:rPr>
        <w:t xml:space="preserve">Niezależnie od uprawnień z tytułu gwarancji Zamawiającemu przysługują wobec Wykonawcy uprawnienia z tytułu rękojmi. </w:t>
      </w:r>
    </w:p>
    <w:p w14:paraId="6ABB425A" w14:textId="77777777" w:rsidR="00FC065B" w:rsidRPr="002C06BB" w:rsidRDefault="002D7E2B" w:rsidP="002C06BB">
      <w:pPr>
        <w:pStyle w:val="Akapitzlist1"/>
        <w:numPr>
          <w:ilvl w:val="0"/>
          <w:numId w:val="8"/>
        </w:numPr>
        <w:tabs>
          <w:tab w:val="left" w:pos="567"/>
        </w:tabs>
        <w:spacing w:after="0"/>
        <w:rPr>
          <w:rFonts w:asciiTheme="minorHAnsi" w:hAnsiTheme="minorHAnsi" w:cstheme="minorHAnsi"/>
        </w:rPr>
      </w:pPr>
      <w:r w:rsidRPr="002C06BB">
        <w:rPr>
          <w:rFonts w:asciiTheme="minorHAnsi" w:hAnsiTheme="minorHAnsi" w:cstheme="minorHAnsi"/>
        </w:rPr>
        <w:t>Udzielone rękojmia i gwarancja nie naruszają prawa Zamawiającego do dochodzenia roszczeń o naprawienie szkody w pełnej wysokości na zasadach określonych w Kodeksie cywilnym.</w:t>
      </w:r>
    </w:p>
    <w:p w14:paraId="39C2384A" w14:textId="1B1731BA" w:rsidR="0033111D" w:rsidRDefault="002D7E2B" w:rsidP="002C06BB">
      <w:pPr>
        <w:pStyle w:val="Akapitzlist1"/>
        <w:numPr>
          <w:ilvl w:val="0"/>
          <w:numId w:val="8"/>
        </w:numPr>
        <w:tabs>
          <w:tab w:val="left" w:pos="567"/>
        </w:tabs>
        <w:spacing w:after="0"/>
        <w:rPr>
          <w:rFonts w:asciiTheme="minorHAnsi" w:hAnsiTheme="minorHAnsi" w:cstheme="minorHAnsi"/>
        </w:rPr>
      </w:pPr>
      <w:r w:rsidRPr="002C06BB">
        <w:rPr>
          <w:rFonts w:asciiTheme="minorHAnsi" w:hAnsiTheme="minorHAnsi" w:cstheme="minorHAnsi"/>
        </w:rPr>
        <w:t>Niniejsza umowa zastępuje dokument gwarancyjny, o którym mowa w art. 577</w:t>
      </w:r>
      <w:r w:rsidR="00A8387D">
        <w:rPr>
          <w:rFonts w:asciiTheme="minorHAnsi" w:hAnsiTheme="minorHAnsi" w:cstheme="minorHAnsi"/>
          <w:vertAlign w:val="superscript"/>
        </w:rPr>
        <w:t>2</w:t>
      </w:r>
      <w:r w:rsidRPr="002C06BB">
        <w:rPr>
          <w:rFonts w:asciiTheme="minorHAnsi" w:hAnsiTheme="minorHAnsi" w:cstheme="minorHAnsi"/>
        </w:rPr>
        <w:t xml:space="preserve"> Kodeksu cywilnego.</w:t>
      </w:r>
    </w:p>
    <w:p w14:paraId="1FC8002A" w14:textId="77777777" w:rsidR="002C06BB" w:rsidRDefault="002C06BB" w:rsidP="002C06BB">
      <w:pPr>
        <w:pStyle w:val="Akapitzlist1"/>
        <w:spacing w:after="0"/>
        <w:rPr>
          <w:rFonts w:asciiTheme="minorHAnsi" w:hAnsiTheme="minorHAnsi" w:cstheme="minorHAnsi"/>
        </w:rPr>
      </w:pPr>
    </w:p>
    <w:p w14:paraId="2BB535B6" w14:textId="77777777" w:rsidR="002D7E2B" w:rsidRPr="002C06BB" w:rsidRDefault="002D7E2B" w:rsidP="002C06BB">
      <w:pPr>
        <w:pStyle w:val="Akapitzlist1"/>
        <w:numPr>
          <w:ilvl w:val="0"/>
          <w:numId w:val="2"/>
        </w:numPr>
        <w:spacing w:after="0"/>
        <w:outlineLvl w:val="1"/>
        <w:rPr>
          <w:rFonts w:asciiTheme="minorHAnsi" w:hAnsiTheme="minorHAnsi" w:cstheme="minorHAnsi"/>
        </w:rPr>
      </w:pPr>
      <w:bookmarkStart w:id="6" w:name="Bookmark12"/>
      <w:r w:rsidRPr="002C06BB">
        <w:rPr>
          <w:rFonts w:asciiTheme="minorHAnsi" w:hAnsiTheme="minorHAnsi" w:cstheme="minorHAnsi"/>
          <w:b/>
        </w:rPr>
        <w:t>Wynagrodzenie</w:t>
      </w:r>
      <w:bookmarkEnd w:id="6"/>
    </w:p>
    <w:p w14:paraId="18AF8B4F" w14:textId="0C89571E" w:rsidR="00BC1534" w:rsidRDefault="00BC1534">
      <w:pPr>
        <w:pStyle w:val="Akapitzlist1"/>
        <w:numPr>
          <w:ilvl w:val="0"/>
          <w:numId w:val="4"/>
        </w:numPr>
        <w:tabs>
          <w:tab w:val="clear" w:pos="680"/>
          <w:tab w:val="num" w:pos="567"/>
        </w:tabs>
        <w:spacing w:after="0"/>
        <w:rPr>
          <w:rFonts w:asciiTheme="minorHAnsi" w:hAnsiTheme="minorHAnsi" w:cstheme="minorHAnsi"/>
        </w:rPr>
      </w:pPr>
      <w:bookmarkStart w:id="7" w:name="Bookmark13"/>
      <w:bookmarkStart w:id="8" w:name="_Hlk72405246"/>
      <w:r w:rsidRPr="002C06BB">
        <w:rPr>
          <w:rFonts w:asciiTheme="minorHAnsi" w:hAnsiTheme="minorHAnsi" w:cstheme="minorHAnsi"/>
        </w:rPr>
        <w:lastRenderedPageBreak/>
        <w:t xml:space="preserve">Wynagrodzenie Wykonawcy za wykonanie </w:t>
      </w:r>
      <w:r w:rsidR="004A4839">
        <w:rPr>
          <w:rFonts w:asciiTheme="minorHAnsi" w:hAnsiTheme="minorHAnsi" w:cstheme="minorHAnsi"/>
        </w:rPr>
        <w:t>P</w:t>
      </w:r>
      <w:r w:rsidRPr="002C06BB">
        <w:rPr>
          <w:rFonts w:asciiTheme="minorHAnsi" w:hAnsiTheme="minorHAnsi" w:cstheme="minorHAnsi"/>
        </w:rPr>
        <w:t xml:space="preserve">rzedmiotu umowy nie przekroczy kwoty </w:t>
      </w:r>
      <w:r w:rsidR="00234879" w:rsidRPr="002C06BB">
        <w:rPr>
          <w:rFonts w:asciiTheme="minorHAnsi" w:hAnsiTheme="minorHAnsi" w:cstheme="minorHAnsi"/>
        </w:rPr>
        <w:t>……………………………</w:t>
      </w:r>
      <w:r w:rsidRPr="002C06BB">
        <w:rPr>
          <w:rFonts w:asciiTheme="minorHAnsi" w:hAnsiTheme="minorHAnsi" w:cstheme="minorHAnsi"/>
          <w:bCs/>
        </w:rPr>
        <w:t>…</w:t>
      </w:r>
      <w:r w:rsidR="002C06BB">
        <w:rPr>
          <w:rFonts w:asciiTheme="minorHAnsi" w:hAnsiTheme="minorHAnsi" w:cstheme="minorHAnsi"/>
          <w:bCs/>
        </w:rPr>
        <w:t xml:space="preserve"> zł brutto </w:t>
      </w:r>
      <w:r w:rsidRPr="002C06BB">
        <w:rPr>
          <w:rFonts w:asciiTheme="minorHAnsi" w:hAnsiTheme="minorHAnsi" w:cstheme="minorHAnsi"/>
        </w:rPr>
        <w:t xml:space="preserve">(słownie: </w:t>
      </w:r>
      <w:r w:rsidR="00234879" w:rsidRPr="002C06BB">
        <w:rPr>
          <w:rFonts w:asciiTheme="minorHAnsi" w:hAnsiTheme="minorHAnsi" w:cstheme="minorHAnsi"/>
        </w:rPr>
        <w:t>…………………………</w:t>
      </w:r>
      <w:r w:rsidRPr="002C06BB">
        <w:rPr>
          <w:rFonts w:asciiTheme="minorHAnsi" w:hAnsiTheme="minorHAnsi" w:cstheme="minorHAnsi"/>
        </w:rPr>
        <w:t>…</w:t>
      </w:r>
      <w:r w:rsidR="00234879" w:rsidRPr="002C06BB">
        <w:rPr>
          <w:rFonts w:asciiTheme="minorHAnsi" w:hAnsiTheme="minorHAnsi" w:cstheme="minorHAnsi"/>
        </w:rPr>
        <w:t xml:space="preserve"> złotych …/</w:t>
      </w:r>
      <w:r w:rsidR="00C96509">
        <w:rPr>
          <w:rFonts w:asciiTheme="minorHAnsi" w:hAnsiTheme="minorHAnsi" w:cstheme="minorHAnsi"/>
        </w:rPr>
        <w:t>1</w:t>
      </w:r>
      <w:r w:rsidR="00C96509" w:rsidRPr="002C06BB">
        <w:rPr>
          <w:rFonts w:asciiTheme="minorHAnsi" w:hAnsiTheme="minorHAnsi" w:cstheme="minorHAnsi"/>
        </w:rPr>
        <w:t>00</w:t>
      </w:r>
      <w:r w:rsidRPr="002C06BB">
        <w:rPr>
          <w:rFonts w:asciiTheme="minorHAnsi" w:hAnsiTheme="minorHAnsi" w:cstheme="minorHAnsi"/>
        </w:rPr>
        <w:t xml:space="preserve">) </w:t>
      </w:r>
      <w:r w:rsidR="00447AF6">
        <w:rPr>
          <w:rFonts w:asciiTheme="minorHAnsi" w:hAnsiTheme="minorHAnsi" w:cstheme="minorHAnsi"/>
        </w:rPr>
        <w:t>.</w:t>
      </w:r>
    </w:p>
    <w:p w14:paraId="11FC2D22" w14:textId="0BDFD1F3" w:rsidR="00447AF6" w:rsidRPr="00AE1712" w:rsidRDefault="00447AF6" w:rsidP="00447AF6">
      <w:pPr>
        <w:pStyle w:val="Akapitzlist1"/>
        <w:spacing w:after="0" w:line="300" w:lineRule="auto"/>
        <w:ind w:left="567"/>
        <w:rPr>
          <w:rFonts w:asciiTheme="minorHAnsi" w:hAnsiTheme="minorHAnsi" w:cstheme="minorHAnsi"/>
          <w:highlight w:val="yellow"/>
        </w:rPr>
      </w:pPr>
    </w:p>
    <w:bookmarkEnd w:id="7"/>
    <w:bookmarkEnd w:id="8"/>
    <w:p w14:paraId="621AAA69" w14:textId="6250939A" w:rsidR="00281A00" w:rsidRPr="002C06BB" w:rsidRDefault="00281A00" w:rsidP="002C06BB">
      <w:pPr>
        <w:pStyle w:val="Akapitzlist1"/>
        <w:numPr>
          <w:ilvl w:val="0"/>
          <w:numId w:val="4"/>
        </w:numPr>
        <w:tabs>
          <w:tab w:val="clear" w:pos="680"/>
          <w:tab w:val="num" w:pos="567"/>
        </w:tabs>
        <w:spacing w:after="0"/>
        <w:rPr>
          <w:rFonts w:asciiTheme="minorHAnsi" w:hAnsiTheme="minorHAnsi" w:cstheme="minorHAnsi"/>
        </w:rPr>
      </w:pPr>
      <w:r w:rsidRPr="002C06BB">
        <w:rPr>
          <w:rFonts w:asciiTheme="minorHAnsi" w:hAnsiTheme="minorHAnsi" w:cstheme="minorHAnsi"/>
        </w:rPr>
        <w:t>Zamawiający zastrzega sobie prawo do zapłaty wynagrodzenia tylko za faktycznie</w:t>
      </w:r>
      <w:r w:rsidR="00F321C8" w:rsidRPr="002C06BB">
        <w:rPr>
          <w:rFonts w:asciiTheme="minorHAnsi" w:hAnsiTheme="minorHAnsi" w:cstheme="minorHAnsi"/>
        </w:rPr>
        <w:t xml:space="preserve"> </w:t>
      </w:r>
      <w:r w:rsidRPr="002C06BB">
        <w:rPr>
          <w:rFonts w:asciiTheme="minorHAnsi" w:hAnsiTheme="minorHAnsi" w:cstheme="minorHAnsi"/>
        </w:rPr>
        <w:t>wykonane</w:t>
      </w:r>
      <w:r w:rsidR="00B5347B" w:rsidRPr="002C06BB">
        <w:rPr>
          <w:rFonts w:asciiTheme="minorHAnsi" w:hAnsiTheme="minorHAnsi" w:cstheme="minorHAnsi"/>
        </w:rPr>
        <w:t xml:space="preserve"> przez Wykonawcę prace</w:t>
      </w:r>
      <w:r w:rsidRPr="002C06BB">
        <w:rPr>
          <w:rFonts w:asciiTheme="minorHAnsi" w:hAnsiTheme="minorHAnsi" w:cstheme="minorHAnsi"/>
        </w:rPr>
        <w:t xml:space="preserve"> </w:t>
      </w:r>
      <w:r w:rsidR="00B5347B">
        <w:rPr>
          <w:rFonts w:asciiTheme="minorHAnsi" w:hAnsiTheme="minorHAnsi" w:cstheme="minorHAnsi"/>
        </w:rPr>
        <w:t xml:space="preserve"> i dostarczone kosze na śmieci</w:t>
      </w:r>
      <w:r w:rsidRPr="002C06BB">
        <w:rPr>
          <w:rFonts w:asciiTheme="minorHAnsi" w:hAnsiTheme="minorHAnsi" w:cstheme="minorHAnsi"/>
        </w:rPr>
        <w:t>, określone w sporządzonym protokole odbioru</w:t>
      </w:r>
      <w:bookmarkStart w:id="9" w:name="_Hlk180149850"/>
      <w:r w:rsidR="00691B21">
        <w:rPr>
          <w:rFonts w:asciiTheme="minorHAnsi" w:hAnsiTheme="minorHAnsi" w:cstheme="minorHAnsi"/>
        </w:rPr>
        <w:t>, o którym mowa w § 2 ust. 19</w:t>
      </w:r>
      <w:r w:rsidR="00B640CC">
        <w:rPr>
          <w:rFonts w:asciiTheme="minorHAnsi" w:hAnsiTheme="minorHAnsi" w:cstheme="minorHAnsi"/>
        </w:rPr>
        <w:t xml:space="preserve"> umowy</w:t>
      </w:r>
      <w:r w:rsidR="007344A9" w:rsidRPr="00FC24A8">
        <w:rPr>
          <w:rFonts w:asciiTheme="minorHAnsi" w:hAnsiTheme="minorHAnsi" w:cstheme="minorHAnsi"/>
        </w:rPr>
        <w:t xml:space="preserve"> oraz zgodnie </w:t>
      </w:r>
      <w:r w:rsidR="00C96509" w:rsidRPr="00FC24A8">
        <w:rPr>
          <w:rFonts w:asciiTheme="minorHAnsi" w:hAnsiTheme="minorHAnsi" w:cstheme="minorHAnsi"/>
        </w:rPr>
        <w:t>z kosztorysem powykonawczym Wykonawcy</w:t>
      </w:r>
      <w:r w:rsidR="007344A9" w:rsidRPr="00FC24A8">
        <w:rPr>
          <w:rFonts w:asciiTheme="minorHAnsi" w:hAnsiTheme="minorHAnsi" w:cstheme="minorHAnsi"/>
        </w:rPr>
        <w:t xml:space="preserve"> sporządzonym na podstawie cen jednostkowych określonych w </w:t>
      </w:r>
      <w:r w:rsidR="007344A9" w:rsidRPr="00FC24A8">
        <w:rPr>
          <w:rFonts w:asciiTheme="minorHAnsi" w:hAnsiTheme="minorHAnsi" w:cstheme="minorHAnsi"/>
          <w:b/>
          <w:bCs/>
        </w:rPr>
        <w:t>załączniku nr 1</w:t>
      </w:r>
      <w:r w:rsidR="007344A9" w:rsidRPr="00FC24A8">
        <w:rPr>
          <w:rFonts w:asciiTheme="minorHAnsi" w:hAnsiTheme="minorHAnsi" w:cstheme="minorHAnsi"/>
        </w:rPr>
        <w:t xml:space="preserve"> do umowy</w:t>
      </w:r>
      <w:r w:rsidR="00C96509" w:rsidRPr="00FC24A8">
        <w:rPr>
          <w:rFonts w:asciiTheme="minorHAnsi" w:hAnsiTheme="minorHAnsi" w:cstheme="minorHAnsi"/>
        </w:rPr>
        <w:t>.</w:t>
      </w:r>
      <w:bookmarkEnd w:id="9"/>
    </w:p>
    <w:p w14:paraId="07B3F908" w14:textId="1CBC97F4" w:rsidR="00F6336E" w:rsidRDefault="002D7E2B" w:rsidP="00F6336E">
      <w:pPr>
        <w:pStyle w:val="Akapitzlist1"/>
        <w:numPr>
          <w:ilvl w:val="0"/>
          <w:numId w:val="38"/>
        </w:numPr>
        <w:tabs>
          <w:tab w:val="clear" w:pos="680"/>
          <w:tab w:val="num" w:pos="567"/>
        </w:tabs>
        <w:spacing w:after="0"/>
        <w:rPr>
          <w:rFonts w:asciiTheme="minorHAnsi" w:hAnsiTheme="minorHAnsi" w:cstheme="minorHAnsi"/>
        </w:rPr>
      </w:pPr>
      <w:r w:rsidRPr="002C06BB">
        <w:rPr>
          <w:rFonts w:asciiTheme="minorHAnsi" w:hAnsiTheme="minorHAnsi" w:cstheme="minorHAnsi"/>
        </w:rPr>
        <w:t xml:space="preserve">Wynagrodzenie, o którym mowa w ust. 1 </w:t>
      </w:r>
      <w:r w:rsidR="00BD7F44">
        <w:rPr>
          <w:rFonts w:asciiTheme="minorHAnsi" w:hAnsiTheme="minorHAnsi" w:cstheme="minorHAnsi"/>
        </w:rPr>
        <w:t xml:space="preserve">powyżej, </w:t>
      </w:r>
      <w:r w:rsidRPr="002C06BB">
        <w:rPr>
          <w:rFonts w:asciiTheme="minorHAnsi" w:hAnsiTheme="minorHAnsi" w:cstheme="minorHAnsi"/>
        </w:rPr>
        <w:t xml:space="preserve">obejmuje całość kosztów </w:t>
      </w:r>
      <w:r w:rsidR="00AF28A1">
        <w:rPr>
          <w:rFonts w:asciiTheme="minorHAnsi" w:hAnsiTheme="minorHAnsi" w:cstheme="minorHAnsi"/>
        </w:rPr>
        <w:t>prac</w:t>
      </w:r>
      <w:r w:rsidRPr="002C06BB">
        <w:rPr>
          <w:rFonts w:asciiTheme="minorHAnsi" w:hAnsiTheme="minorHAnsi" w:cstheme="minorHAnsi"/>
        </w:rPr>
        <w:t xml:space="preserve"> oraz wszystkich innych wydatków niezbędnych do zrealizowania </w:t>
      </w:r>
      <w:r w:rsidR="00525EF4">
        <w:rPr>
          <w:rFonts w:asciiTheme="minorHAnsi" w:hAnsiTheme="minorHAnsi" w:cstheme="minorHAnsi"/>
        </w:rPr>
        <w:t>P</w:t>
      </w:r>
      <w:r w:rsidRPr="002C06BB">
        <w:rPr>
          <w:rFonts w:asciiTheme="minorHAnsi" w:hAnsiTheme="minorHAnsi" w:cstheme="minorHAnsi"/>
        </w:rPr>
        <w:t xml:space="preserve">rzedmiotu umowy, na warunkach określonych umową, w tym wszelkie </w:t>
      </w:r>
      <w:r w:rsidR="00AF28A1">
        <w:rPr>
          <w:rFonts w:asciiTheme="minorHAnsi" w:hAnsiTheme="minorHAnsi" w:cstheme="minorHAnsi"/>
        </w:rPr>
        <w:t>prace</w:t>
      </w:r>
      <w:r w:rsidRPr="002C06BB">
        <w:rPr>
          <w:rFonts w:asciiTheme="minorHAnsi" w:hAnsiTheme="minorHAnsi" w:cstheme="minorHAnsi"/>
        </w:rPr>
        <w:t xml:space="preserve"> przygotowawcze</w:t>
      </w:r>
      <w:r w:rsidR="00B5347B">
        <w:rPr>
          <w:rFonts w:asciiTheme="minorHAnsi" w:hAnsiTheme="minorHAnsi" w:cstheme="minorHAnsi"/>
        </w:rPr>
        <w:t>,</w:t>
      </w:r>
      <w:r w:rsidRPr="002C06BB">
        <w:rPr>
          <w:rFonts w:asciiTheme="minorHAnsi" w:hAnsiTheme="minorHAnsi" w:cstheme="minorHAnsi"/>
        </w:rPr>
        <w:t xml:space="preserve"> wszelkiego rodzaju uzgodnienia umożliwiające </w:t>
      </w:r>
      <w:r w:rsidR="00972EC3">
        <w:rPr>
          <w:rFonts w:asciiTheme="minorHAnsi" w:hAnsiTheme="minorHAnsi" w:cstheme="minorHAnsi"/>
        </w:rPr>
        <w:t xml:space="preserve">należytą </w:t>
      </w:r>
      <w:r w:rsidRPr="002C06BB">
        <w:rPr>
          <w:rFonts w:asciiTheme="minorHAnsi" w:hAnsiTheme="minorHAnsi" w:cstheme="minorHAnsi"/>
        </w:rPr>
        <w:t xml:space="preserve">realizację </w:t>
      </w:r>
      <w:r w:rsidR="00234879" w:rsidRPr="002C06BB">
        <w:rPr>
          <w:rFonts w:asciiTheme="minorHAnsi" w:hAnsiTheme="minorHAnsi" w:cstheme="minorHAnsi"/>
        </w:rPr>
        <w:t>i odbiór</w:t>
      </w:r>
      <w:r w:rsidR="00972EC3">
        <w:rPr>
          <w:rFonts w:asciiTheme="minorHAnsi" w:hAnsiTheme="minorHAnsi" w:cstheme="minorHAnsi"/>
        </w:rPr>
        <w:t xml:space="preserve"> Przedmiotu umowy</w:t>
      </w:r>
      <w:r w:rsidR="004209EE" w:rsidRPr="002C06BB">
        <w:rPr>
          <w:rFonts w:asciiTheme="minorHAnsi" w:hAnsiTheme="minorHAnsi" w:cstheme="minorHAnsi"/>
        </w:rPr>
        <w:t>.</w:t>
      </w:r>
    </w:p>
    <w:p w14:paraId="37F55BA7" w14:textId="0A1E31A1" w:rsidR="0021281F" w:rsidRPr="00F6336E" w:rsidRDefault="0021281F" w:rsidP="00F6336E">
      <w:pPr>
        <w:pStyle w:val="Akapitzlist1"/>
        <w:numPr>
          <w:ilvl w:val="0"/>
          <w:numId w:val="38"/>
        </w:numPr>
        <w:tabs>
          <w:tab w:val="clear" w:pos="680"/>
          <w:tab w:val="num" w:pos="567"/>
        </w:tabs>
        <w:spacing w:after="0"/>
        <w:rPr>
          <w:rFonts w:asciiTheme="minorHAnsi" w:hAnsiTheme="minorHAnsi" w:cstheme="minorHAnsi"/>
        </w:rPr>
      </w:pPr>
      <w:r w:rsidRPr="00F6336E">
        <w:rPr>
          <w:rFonts w:asciiTheme="minorHAnsi" w:hAnsiTheme="minorHAnsi" w:cstheme="minorHAnsi"/>
        </w:rPr>
        <w:t>Płatność wynagrodzenia należnego Wykonawcy dokonana będzie przez Zamawiającego w terminie 21 dni od daty wpływu lub złożenia w kancelarii Zamawiającego przy ul. Hożej 13a w Warszawie prawidłowo wystawionej faktury VAT albo przesłania ustrukturyzowanej faktury elektronicznej za pośrednictwem Platformy Elektronicznego Fakturowania (PEF), o której mowa w ustawie z dnia 9 listopada 2018 r. o elektronicznym fakturowaniu w zamówieniach publicznych, koncesjach na roboty budowlane lub usługi oraz partnerstwie publiczno-prywatnym</w:t>
      </w:r>
      <w:r w:rsidR="00540870" w:rsidRPr="00F6336E">
        <w:rPr>
          <w:rFonts w:asciiTheme="minorHAnsi" w:hAnsiTheme="minorHAnsi" w:cstheme="minorHAnsi"/>
        </w:rPr>
        <w:t xml:space="preserve"> (Dz.U. z 2020 r. poz. 1666 z </w:t>
      </w:r>
      <w:proofErr w:type="spellStart"/>
      <w:r w:rsidR="00540870" w:rsidRPr="00F6336E">
        <w:rPr>
          <w:rFonts w:asciiTheme="minorHAnsi" w:hAnsiTheme="minorHAnsi" w:cstheme="minorHAnsi"/>
        </w:rPr>
        <w:t>późn</w:t>
      </w:r>
      <w:proofErr w:type="spellEnd"/>
      <w:r w:rsidR="00540870" w:rsidRPr="00F6336E">
        <w:rPr>
          <w:rFonts w:asciiTheme="minorHAnsi" w:hAnsiTheme="minorHAnsi" w:cstheme="minorHAnsi"/>
        </w:rPr>
        <w:t>. zm.)</w:t>
      </w:r>
      <w:r w:rsidRPr="00F6336E">
        <w:rPr>
          <w:rFonts w:asciiTheme="minorHAnsi" w:hAnsiTheme="minorHAnsi" w:cstheme="minorHAnsi"/>
        </w:rPr>
        <w:t xml:space="preserve"> albo otrzymania faktury elektronicznej w formacie PDF na adres e-mail Zamawiającego: </w:t>
      </w:r>
      <w:hyperlink r:id="rId11" w:history="1">
        <w:r w:rsidRPr="00F6336E">
          <w:rPr>
            <w:rStyle w:val="Hipercze"/>
            <w:rFonts w:asciiTheme="minorHAnsi" w:hAnsiTheme="minorHAnsi" w:cstheme="minorHAnsi"/>
            <w:color w:val="auto"/>
          </w:rPr>
          <w:t>kontakt@zzw.waw.pl</w:t>
        </w:r>
      </w:hyperlink>
      <w:r w:rsidRPr="00F6336E">
        <w:rPr>
          <w:rFonts w:asciiTheme="minorHAnsi" w:hAnsiTheme="minorHAnsi" w:cstheme="minorHAnsi"/>
        </w:rPr>
        <w:t>, z zastrzeżeniem ust. 5</w:t>
      </w:r>
      <w:r w:rsidR="00FB0833">
        <w:rPr>
          <w:rFonts w:asciiTheme="minorHAnsi" w:hAnsiTheme="minorHAnsi" w:cstheme="minorHAnsi"/>
        </w:rPr>
        <w:t xml:space="preserve"> i 12</w:t>
      </w:r>
      <w:r w:rsidRPr="00F6336E">
        <w:rPr>
          <w:rFonts w:asciiTheme="minorHAnsi" w:hAnsiTheme="minorHAnsi" w:cstheme="minorHAnsi"/>
        </w:rPr>
        <w:t xml:space="preserve"> poniżej.</w:t>
      </w:r>
    </w:p>
    <w:p w14:paraId="49DAE40C" w14:textId="77777777" w:rsidR="0021281F" w:rsidRPr="0033111D" w:rsidRDefault="0021281F" w:rsidP="002C06BB">
      <w:pPr>
        <w:pStyle w:val="Akapitzlist1"/>
        <w:numPr>
          <w:ilvl w:val="0"/>
          <w:numId w:val="38"/>
        </w:numPr>
        <w:tabs>
          <w:tab w:val="clear" w:pos="680"/>
          <w:tab w:val="num" w:pos="567"/>
        </w:tabs>
        <w:spacing w:after="0"/>
        <w:rPr>
          <w:rFonts w:asciiTheme="minorHAnsi" w:hAnsiTheme="minorHAnsi" w:cstheme="minorHAnsi"/>
        </w:rPr>
      </w:pPr>
      <w:r w:rsidRPr="002C06BB">
        <w:rPr>
          <w:rFonts w:asciiTheme="minorHAnsi" w:hAnsiTheme="minorHAnsi" w:cstheme="minorHAnsi"/>
        </w:rPr>
        <w:t>Za dzień zapłaty uznaje się datę obciążenia rachunku bankowego Zamawiającego.</w:t>
      </w:r>
    </w:p>
    <w:p w14:paraId="762D2CC1" w14:textId="77777777" w:rsidR="0021281F" w:rsidRPr="0033111D" w:rsidRDefault="0021281F" w:rsidP="002C06BB">
      <w:pPr>
        <w:pStyle w:val="Akapitzlist1"/>
        <w:numPr>
          <w:ilvl w:val="0"/>
          <w:numId w:val="38"/>
        </w:numPr>
        <w:tabs>
          <w:tab w:val="clear" w:pos="680"/>
          <w:tab w:val="num" w:pos="567"/>
        </w:tabs>
        <w:spacing w:after="0"/>
        <w:rPr>
          <w:rFonts w:asciiTheme="minorHAnsi" w:hAnsiTheme="minorHAnsi" w:cstheme="minorHAnsi"/>
        </w:rPr>
      </w:pPr>
      <w:r w:rsidRPr="002C06BB">
        <w:rPr>
          <w:rFonts w:asciiTheme="minorHAnsi" w:hAnsiTheme="minorHAnsi" w:cstheme="minorHAnsi"/>
        </w:rPr>
        <w:t>Wykonawca zapewnia autentyczność pochodzenia, integralność treści oraz czytelność faktury elektronicznej.</w:t>
      </w:r>
    </w:p>
    <w:p w14:paraId="44150FF6" w14:textId="77777777" w:rsidR="00F6336E" w:rsidRDefault="0021281F" w:rsidP="00F6336E">
      <w:pPr>
        <w:pStyle w:val="Akapitzlist1"/>
        <w:numPr>
          <w:ilvl w:val="0"/>
          <w:numId w:val="38"/>
        </w:numPr>
        <w:tabs>
          <w:tab w:val="clear" w:pos="680"/>
          <w:tab w:val="num" w:pos="567"/>
        </w:tabs>
        <w:spacing w:after="0"/>
        <w:rPr>
          <w:rFonts w:asciiTheme="minorHAnsi" w:hAnsiTheme="minorHAnsi" w:cstheme="minorHAnsi"/>
        </w:rPr>
      </w:pPr>
      <w:r w:rsidRPr="002C06BB">
        <w:rPr>
          <w:rFonts w:asciiTheme="minorHAnsi" w:hAnsiTheme="minorHAnsi" w:cstheme="minorHAnsi"/>
        </w:rPr>
        <w:t xml:space="preserve">Za datę otrzymania faktury elektronicznej przez Zamawiającego uznaje się datę wpływu prawidłowo wystawionej faktury elektronicznej w formacie PDF do skrzynki odbiorczej poczty elektronicznej Zamawiającego wskazanej w ust. </w:t>
      </w:r>
      <w:r w:rsidR="00251B8A" w:rsidRPr="0033111D">
        <w:rPr>
          <w:rFonts w:asciiTheme="minorHAnsi" w:hAnsiTheme="minorHAnsi" w:cstheme="minorHAnsi"/>
        </w:rPr>
        <w:t>4</w:t>
      </w:r>
      <w:r w:rsidRPr="002C06BB">
        <w:rPr>
          <w:rFonts w:asciiTheme="minorHAnsi" w:hAnsiTheme="minorHAnsi" w:cstheme="minorHAnsi"/>
        </w:rPr>
        <w:t xml:space="preserve"> powyżej.</w:t>
      </w:r>
    </w:p>
    <w:p w14:paraId="17C1F17A" w14:textId="447E8084" w:rsidR="00251B8A" w:rsidRPr="00F6336E" w:rsidRDefault="0021281F" w:rsidP="00F6336E">
      <w:pPr>
        <w:pStyle w:val="Akapitzlist1"/>
        <w:numPr>
          <w:ilvl w:val="0"/>
          <w:numId w:val="38"/>
        </w:numPr>
        <w:tabs>
          <w:tab w:val="clear" w:pos="680"/>
          <w:tab w:val="num" w:pos="567"/>
        </w:tabs>
        <w:spacing w:after="0"/>
        <w:rPr>
          <w:rFonts w:asciiTheme="minorHAnsi" w:hAnsiTheme="minorHAnsi" w:cstheme="minorHAnsi"/>
        </w:rPr>
      </w:pPr>
      <w:r w:rsidRPr="00F6336E">
        <w:rPr>
          <w:rFonts w:asciiTheme="minorHAnsi" w:hAnsiTheme="minorHAnsi" w:cstheme="minorHAnsi"/>
        </w:rPr>
        <w:t xml:space="preserve">Wykonawca każdorazowo umieści na fakturze numer umowy oraz następujące dane: </w:t>
      </w:r>
    </w:p>
    <w:p w14:paraId="3F0E2E85" w14:textId="77777777" w:rsidR="00251B8A" w:rsidRPr="0033111D" w:rsidRDefault="00251B8A" w:rsidP="002C06BB">
      <w:pPr>
        <w:pStyle w:val="Akapitzlist"/>
        <w:spacing w:line="276" w:lineRule="auto"/>
        <w:ind w:left="340"/>
        <w:rPr>
          <w:rFonts w:asciiTheme="minorHAnsi" w:hAnsiTheme="minorHAnsi" w:cstheme="minorHAnsi"/>
        </w:rPr>
      </w:pPr>
      <w:r w:rsidRPr="0033111D">
        <w:rPr>
          <w:rFonts w:asciiTheme="minorHAnsi" w:hAnsiTheme="minorHAnsi" w:cstheme="minorHAnsi"/>
        </w:rPr>
        <w:t>1)</w:t>
      </w:r>
      <w:r w:rsidRPr="0033111D">
        <w:rPr>
          <w:rFonts w:asciiTheme="minorHAnsi" w:hAnsiTheme="minorHAnsi" w:cstheme="minorHAnsi"/>
        </w:rPr>
        <w:tab/>
        <w:t xml:space="preserve">Nabywca: </w:t>
      </w:r>
    </w:p>
    <w:p w14:paraId="1E1B7611" w14:textId="77777777" w:rsidR="00251B8A" w:rsidRPr="0033111D" w:rsidRDefault="00251B8A" w:rsidP="002C06BB">
      <w:pPr>
        <w:pStyle w:val="Akapitzlist"/>
        <w:spacing w:line="276" w:lineRule="auto"/>
        <w:ind w:left="340"/>
        <w:rPr>
          <w:rFonts w:asciiTheme="minorHAnsi" w:hAnsiTheme="minorHAnsi" w:cstheme="minorHAnsi"/>
        </w:rPr>
      </w:pPr>
      <w:r w:rsidRPr="0033111D">
        <w:rPr>
          <w:rFonts w:asciiTheme="minorHAnsi" w:hAnsiTheme="minorHAnsi" w:cstheme="minorHAnsi"/>
        </w:rPr>
        <w:t>Miasto Stołeczne Warszawa</w:t>
      </w:r>
    </w:p>
    <w:p w14:paraId="1E8D242C" w14:textId="77777777" w:rsidR="00251B8A" w:rsidRPr="0033111D" w:rsidRDefault="00251B8A" w:rsidP="002C06BB">
      <w:pPr>
        <w:pStyle w:val="Akapitzlist"/>
        <w:spacing w:line="276" w:lineRule="auto"/>
        <w:ind w:left="340"/>
        <w:rPr>
          <w:rFonts w:asciiTheme="minorHAnsi" w:hAnsiTheme="minorHAnsi" w:cstheme="minorHAnsi"/>
        </w:rPr>
      </w:pPr>
      <w:r w:rsidRPr="0033111D">
        <w:rPr>
          <w:rFonts w:asciiTheme="minorHAnsi" w:hAnsiTheme="minorHAnsi" w:cstheme="minorHAnsi"/>
        </w:rPr>
        <w:t>Plac Bankowy 3/5</w:t>
      </w:r>
    </w:p>
    <w:p w14:paraId="27B17617" w14:textId="77777777" w:rsidR="00251B8A" w:rsidRPr="0033111D" w:rsidRDefault="00251B8A" w:rsidP="002C06BB">
      <w:pPr>
        <w:pStyle w:val="Akapitzlist"/>
        <w:spacing w:line="276" w:lineRule="auto"/>
        <w:ind w:left="340"/>
        <w:rPr>
          <w:rFonts w:asciiTheme="minorHAnsi" w:hAnsiTheme="minorHAnsi" w:cstheme="minorHAnsi"/>
        </w:rPr>
      </w:pPr>
      <w:r w:rsidRPr="0033111D">
        <w:rPr>
          <w:rFonts w:asciiTheme="minorHAnsi" w:hAnsiTheme="minorHAnsi" w:cstheme="minorHAnsi"/>
        </w:rPr>
        <w:t>00-950 Warszawa</w:t>
      </w:r>
    </w:p>
    <w:p w14:paraId="5E0C1C7B" w14:textId="77777777" w:rsidR="00251B8A" w:rsidRPr="0033111D" w:rsidRDefault="00251B8A" w:rsidP="002C06BB">
      <w:pPr>
        <w:pStyle w:val="Akapitzlist"/>
        <w:spacing w:line="276" w:lineRule="auto"/>
        <w:ind w:left="340"/>
        <w:rPr>
          <w:rFonts w:asciiTheme="minorHAnsi" w:hAnsiTheme="minorHAnsi" w:cstheme="minorHAnsi"/>
        </w:rPr>
      </w:pPr>
      <w:r w:rsidRPr="0033111D">
        <w:rPr>
          <w:rFonts w:asciiTheme="minorHAnsi" w:hAnsiTheme="minorHAnsi" w:cstheme="minorHAnsi"/>
        </w:rPr>
        <w:t>NIP: 525-22-48-481</w:t>
      </w:r>
    </w:p>
    <w:p w14:paraId="11AD8981" w14:textId="77777777" w:rsidR="00251B8A" w:rsidRPr="0033111D" w:rsidRDefault="00251B8A" w:rsidP="002C06BB">
      <w:pPr>
        <w:pStyle w:val="Akapitzlist"/>
        <w:spacing w:line="276" w:lineRule="auto"/>
        <w:ind w:left="340"/>
        <w:rPr>
          <w:rFonts w:asciiTheme="minorHAnsi" w:hAnsiTheme="minorHAnsi" w:cstheme="minorHAnsi"/>
        </w:rPr>
      </w:pPr>
    </w:p>
    <w:p w14:paraId="4980E624" w14:textId="77777777" w:rsidR="00251B8A" w:rsidRPr="0033111D" w:rsidRDefault="00251B8A" w:rsidP="002C06BB">
      <w:pPr>
        <w:pStyle w:val="Akapitzlist"/>
        <w:spacing w:line="276" w:lineRule="auto"/>
        <w:ind w:left="340"/>
        <w:rPr>
          <w:rFonts w:asciiTheme="minorHAnsi" w:hAnsiTheme="minorHAnsi" w:cstheme="minorHAnsi"/>
        </w:rPr>
      </w:pPr>
      <w:r w:rsidRPr="0033111D">
        <w:rPr>
          <w:rFonts w:asciiTheme="minorHAnsi" w:hAnsiTheme="minorHAnsi" w:cstheme="minorHAnsi"/>
        </w:rPr>
        <w:t>2)</w:t>
      </w:r>
      <w:r w:rsidRPr="0033111D">
        <w:rPr>
          <w:rFonts w:asciiTheme="minorHAnsi" w:hAnsiTheme="minorHAnsi" w:cstheme="minorHAnsi"/>
        </w:rPr>
        <w:tab/>
        <w:t xml:space="preserve">Odbiorca/Płatnik faktury: </w:t>
      </w:r>
    </w:p>
    <w:p w14:paraId="7109C978" w14:textId="77777777" w:rsidR="00251B8A" w:rsidRPr="0033111D" w:rsidRDefault="00251B8A" w:rsidP="002C06BB">
      <w:pPr>
        <w:pStyle w:val="Akapitzlist"/>
        <w:spacing w:line="276" w:lineRule="auto"/>
        <w:ind w:left="340"/>
        <w:rPr>
          <w:rFonts w:asciiTheme="minorHAnsi" w:hAnsiTheme="minorHAnsi" w:cstheme="minorHAnsi"/>
        </w:rPr>
      </w:pPr>
      <w:r w:rsidRPr="0033111D">
        <w:rPr>
          <w:rFonts w:asciiTheme="minorHAnsi" w:hAnsiTheme="minorHAnsi" w:cstheme="minorHAnsi"/>
        </w:rPr>
        <w:t>Zarząd Zieleni m.st. Warszawy</w:t>
      </w:r>
    </w:p>
    <w:p w14:paraId="1F82EAFF" w14:textId="77777777" w:rsidR="00251B8A" w:rsidRDefault="00251B8A" w:rsidP="002C06BB">
      <w:pPr>
        <w:pStyle w:val="Akapitzlist"/>
        <w:spacing w:line="276" w:lineRule="auto"/>
        <w:ind w:left="340"/>
        <w:rPr>
          <w:rFonts w:asciiTheme="minorHAnsi" w:hAnsiTheme="minorHAnsi" w:cstheme="minorHAnsi"/>
        </w:rPr>
      </w:pPr>
      <w:r w:rsidRPr="0033111D">
        <w:rPr>
          <w:rFonts w:asciiTheme="minorHAnsi" w:hAnsiTheme="minorHAnsi" w:cstheme="minorHAnsi"/>
        </w:rPr>
        <w:t>ul. Hoża 13A</w:t>
      </w:r>
    </w:p>
    <w:p w14:paraId="7C7DE969" w14:textId="48B6EF4C" w:rsidR="00251B8A" w:rsidRPr="0033111D" w:rsidRDefault="00AA29D1" w:rsidP="00AA29D1">
      <w:pPr>
        <w:pStyle w:val="Akapitzlist"/>
        <w:spacing w:line="276" w:lineRule="auto"/>
        <w:ind w:left="340"/>
        <w:rPr>
          <w:rFonts w:asciiTheme="minorHAnsi" w:hAnsiTheme="minorHAnsi" w:cstheme="minorHAnsi"/>
        </w:rPr>
      </w:pPr>
      <w:r>
        <w:rPr>
          <w:rFonts w:asciiTheme="minorHAnsi" w:hAnsiTheme="minorHAnsi" w:cstheme="minorHAnsi"/>
        </w:rPr>
        <w:t>00-528 Warszawa</w:t>
      </w:r>
    </w:p>
    <w:p w14:paraId="6FAB3C24" w14:textId="77777777" w:rsidR="00251B8A" w:rsidRPr="0033111D" w:rsidRDefault="00251B8A" w:rsidP="002C06BB">
      <w:pPr>
        <w:pStyle w:val="Akapitzlist1"/>
        <w:spacing w:after="0"/>
        <w:ind w:left="567"/>
        <w:rPr>
          <w:rFonts w:asciiTheme="minorHAnsi" w:hAnsiTheme="minorHAnsi" w:cstheme="minorHAnsi"/>
        </w:rPr>
      </w:pPr>
    </w:p>
    <w:p w14:paraId="7AD9EC6C" w14:textId="77777777" w:rsidR="00251B8A" w:rsidRPr="0033111D" w:rsidRDefault="0021281F" w:rsidP="002C06BB">
      <w:pPr>
        <w:pStyle w:val="Akapitzlist1"/>
        <w:numPr>
          <w:ilvl w:val="0"/>
          <w:numId w:val="38"/>
        </w:numPr>
        <w:tabs>
          <w:tab w:val="clear" w:pos="680"/>
          <w:tab w:val="num" w:pos="567"/>
        </w:tabs>
        <w:spacing w:after="0"/>
        <w:rPr>
          <w:rFonts w:asciiTheme="minorHAnsi" w:hAnsiTheme="minorHAnsi" w:cstheme="minorHAnsi"/>
        </w:rPr>
      </w:pPr>
      <w:r w:rsidRPr="002C06BB">
        <w:rPr>
          <w:rFonts w:asciiTheme="minorHAnsi" w:hAnsiTheme="minorHAnsi" w:cstheme="minorHAnsi"/>
        </w:rPr>
        <w:t>Zamawiający oświadcza, że:</w:t>
      </w:r>
    </w:p>
    <w:p w14:paraId="2FD91ECC" w14:textId="77777777" w:rsidR="00251B8A" w:rsidRPr="0033111D" w:rsidRDefault="00251B8A" w:rsidP="002C06BB">
      <w:pPr>
        <w:tabs>
          <w:tab w:val="left" w:pos="851"/>
        </w:tabs>
        <w:spacing w:after="0"/>
        <w:ind w:left="850" w:hanging="425"/>
        <w:rPr>
          <w:rFonts w:asciiTheme="minorHAnsi" w:hAnsiTheme="minorHAnsi" w:cstheme="minorHAnsi"/>
        </w:rPr>
      </w:pPr>
      <w:r w:rsidRPr="0033111D">
        <w:rPr>
          <w:rFonts w:asciiTheme="minorHAnsi" w:hAnsiTheme="minorHAnsi" w:cstheme="minorHAnsi"/>
        </w:rPr>
        <w:t>1)</w:t>
      </w:r>
      <w:r w:rsidRPr="0033111D">
        <w:rPr>
          <w:rFonts w:asciiTheme="minorHAnsi" w:hAnsiTheme="minorHAnsi" w:cstheme="minorHAnsi"/>
        </w:rPr>
        <w:tab/>
        <w:t>wyraża zgodę na przesyłanie faktur w formie elektronicznej, wystawionych przez Wykonawcę zgodnie z obowiązującymi przepisami prawa i postanowieniami niniejszej umowy,</w:t>
      </w:r>
    </w:p>
    <w:p w14:paraId="377F5625" w14:textId="77777777" w:rsidR="00251B8A" w:rsidRPr="0033111D" w:rsidRDefault="00251B8A" w:rsidP="00B23EF9">
      <w:pPr>
        <w:numPr>
          <w:ilvl w:val="0"/>
          <w:numId w:val="89"/>
        </w:numPr>
        <w:suppressAutoHyphens w:val="0"/>
        <w:spacing w:after="0"/>
        <w:ind w:left="850" w:hanging="425"/>
        <w:rPr>
          <w:rFonts w:asciiTheme="minorHAnsi" w:hAnsiTheme="minorHAnsi" w:cstheme="minorHAnsi"/>
        </w:rPr>
      </w:pPr>
      <w:r w:rsidRPr="0033111D">
        <w:rPr>
          <w:rFonts w:asciiTheme="minorHAnsi" w:hAnsiTheme="minorHAnsi" w:cstheme="minorHAnsi"/>
        </w:rPr>
        <w:t xml:space="preserve">w przypadku, gdy Wykonawca stanie się podatnikiem podatku od towarów i usług to dokona płatności za wykonany Przedmiot umowy z zastosowaniem mechanizmu podzielonej </w:t>
      </w:r>
      <w:r w:rsidRPr="0033111D">
        <w:rPr>
          <w:rFonts w:asciiTheme="minorHAnsi" w:hAnsiTheme="minorHAnsi" w:cstheme="minorHAnsi"/>
        </w:rPr>
        <w:lastRenderedPageBreak/>
        <w:t>płatności/że płatność za wykonany Przedmiot umowy dokonana będzie z zastosowaniem mechanizmu podzielonej płatności</w:t>
      </w:r>
      <w:r w:rsidRPr="002C06BB">
        <w:rPr>
          <w:rFonts w:asciiTheme="minorHAnsi" w:hAnsiTheme="minorHAnsi" w:cstheme="minorHAnsi"/>
          <w:vertAlign w:val="superscript"/>
        </w:rPr>
        <w:footnoteReference w:id="6"/>
      </w:r>
      <w:r w:rsidRPr="0033111D">
        <w:rPr>
          <w:rFonts w:asciiTheme="minorHAnsi" w:hAnsiTheme="minorHAnsi" w:cstheme="minorHAnsi"/>
        </w:rPr>
        <w:t>,</w:t>
      </w:r>
    </w:p>
    <w:p w14:paraId="2B18A1B5" w14:textId="77777777" w:rsidR="00251B8A" w:rsidRPr="0033111D" w:rsidRDefault="00251B8A" w:rsidP="00B23EF9">
      <w:pPr>
        <w:numPr>
          <w:ilvl w:val="0"/>
          <w:numId w:val="89"/>
        </w:numPr>
        <w:suppressAutoHyphens w:val="0"/>
        <w:spacing w:after="0"/>
        <w:ind w:left="850" w:hanging="425"/>
        <w:rPr>
          <w:rFonts w:asciiTheme="minorHAnsi" w:hAnsiTheme="minorHAnsi" w:cstheme="minorHAnsi"/>
        </w:rPr>
      </w:pPr>
      <w:r w:rsidRPr="0033111D">
        <w:rPr>
          <w:rFonts w:asciiTheme="minorHAnsi" w:hAnsiTheme="minorHAnsi" w:cstheme="minorHAnsi"/>
        </w:rPr>
        <w:t xml:space="preserve">posiada status dużego przedsiębiorcy w rozumieniu art. 4 pkt 6 ustawy z dnia 08 marca 2013 r. o przeciwdziałaniu nadmiernym opóźnieniom w transakcjach handlowych (Dz. U. 2023 r., poz. 1790 </w:t>
      </w:r>
      <w:proofErr w:type="spellStart"/>
      <w:r w:rsidRPr="0033111D">
        <w:rPr>
          <w:rFonts w:asciiTheme="minorHAnsi" w:hAnsiTheme="minorHAnsi" w:cstheme="minorHAnsi"/>
        </w:rPr>
        <w:t>t.j</w:t>
      </w:r>
      <w:proofErr w:type="spellEnd"/>
      <w:r w:rsidRPr="0033111D">
        <w:rPr>
          <w:rFonts w:asciiTheme="minorHAnsi" w:hAnsiTheme="minorHAnsi" w:cstheme="minorHAnsi"/>
        </w:rPr>
        <w:t>.).</w:t>
      </w:r>
    </w:p>
    <w:p w14:paraId="6FDA3383" w14:textId="77777777" w:rsidR="00251B8A" w:rsidRPr="0033111D" w:rsidRDefault="0021281F" w:rsidP="002C06BB">
      <w:pPr>
        <w:pStyle w:val="Akapitzlist1"/>
        <w:numPr>
          <w:ilvl w:val="0"/>
          <w:numId w:val="38"/>
        </w:numPr>
        <w:tabs>
          <w:tab w:val="clear" w:pos="680"/>
          <w:tab w:val="num" w:pos="567"/>
        </w:tabs>
        <w:spacing w:after="0"/>
        <w:rPr>
          <w:rFonts w:asciiTheme="minorHAnsi" w:hAnsiTheme="minorHAnsi" w:cstheme="minorHAnsi"/>
        </w:rPr>
      </w:pPr>
      <w:r w:rsidRPr="002C06BB">
        <w:rPr>
          <w:rFonts w:asciiTheme="minorHAnsi" w:hAnsiTheme="minorHAnsi" w:cstheme="minorHAnsi"/>
        </w:rPr>
        <w:t>Wykonawca oświadcza, że:</w:t>
      </w:r>
    </w:p>
    <w:p w14:paraId="698AF8CB" w14:textId="77777777" w:rsidR="00251B8A" w:rsidRPr="0033111D" w:rsidRDefault="00251B8A" w:rsidP="002C06BB">
      <w:pPr>
        <w:ind w:left="851" w:hanging="425"/>
        <w:rPr>
          <w:rFonts w:asciiTheme="minorHAnsi" w:hAnsiTheme="minorHAnsi" w:cstheme="minorHAnsi"/>
        </w:rPr>
      </w:pPr>
      <w:r w:rsidRPr="0033111D">
        <w:rPr>
          <w:rFonts w:asciiTheme="minorHAnsi" w:hAnsiTheme="minorHAnsi" w:cstheme="minorHAnsi"/>
        </w:rPr>
        <w:t>1)</w:t>
      </w:r>
      <w:r w:rsidRPr="0033111D">
        <w:rPr>
          <w:rFonts w:asciiTheme="minorHAnsi" w:hAnsiTheme="minorHAnsi" w:cstheme="minorHAnsi"/>
        </w:rPr>
        <w:tab/>
        <w:t>faktury elektroniczne będą przesyłane z następującego adresu e-mail: …………………………….</w:t>
      </w:r>
    </w:p>
    <w:p w14:paraId="137768D4" w14:textId="77777777" w:rsidR="00251B8A" w:rsidRPr="0033111D" w:rsidRDefault="00251B8A" w:rsidP="002C06BB">
      <w:pPr>
        <w:ind w:left="851" w:hanging="425"/>
        <w:rPr>
          <w:rFonts w:asciiTheme="minorHAnsi" w:hAnsiTheme="minorHAnsi" w:cstheme="minorHAnsi"/>
        </w:rPr>
      </w:pPr>
      <w:r w:rsidRPr="0033111D">
        <w:rPr>
          <w:rFonts w:asciiTheme="minorHAnsi" w:hAnsiTheme="minorHAnsi" w:cstheme="minorHAnsi"/>
        </w:rPr>
        <w:t>2)</w:t>
      </w:r>
      <w:r w:rsidRPr="0033111D">
        <w:rPr>
          <w:rFonts w:asciiTheme="minorHAnsi" w:hAnsiTheme="minorHAnsi" w:cstheme="minorHAnsi"/>
        </w:rPr>
        <w:tab/>
        <w:t>wskazany w fakturze rachunek bankowy jest rachunkiem rozliczeniowym, służącym wyłącznie w celu rozliczeń z tytułu prowadzonej przez niego działalności gospodarczej,</w:t>
      </w:r>
    </w:p>
    <w:p w14:paraId="66FD41C3" w14:textId="77777777" w:rsidR="00251B8A" w:rsidRPr="0033111D" w:rsidRDefault="00251B8A" w:rsidP="002C06BB">
      <w:pPr>
        <w:ind w:left="851" w:hanging="425"/>
        <w:rPr>
          <w:rFonts w:asciiTheme="minorHAnsi" w:hAnsiTheme="minorHAnsi" w:cstheme="minorHAnsi"/>
        </w:rPr>
      </w:pPr>
      <w:r w:rsidRPr="0033111D">
        <w:rPr>
          <w:rFonts w:asciiTheme="minorHAnsi" w:hAnsiTheme="minorHAnsi" w:cstheme="minorHAnsi"/>
        </w:rPr>
        <w:t>3)</w:t>
      </w:r>
      <w:r w:rsidRPr="0033111D">
        <w:rPr>
          <w:rFonts w:asciiTheme="minorHAnsi" w:hAnsiTheme="minorHAnsi" w:cstheme="minorHAnsi"/>
        </w:rPr>
        <w:tab/>
        <w:t>nie posiada statusu / posiada status</w:t>
      </w:r>
      <w:r w:rsidRPr="0033111D">
        <w:rPr>
          <w:rStyle w:val="Odwoanieprzypisudolnego"/>
          <w:rFonts w:asciiTheme="minorHAnsi" w:hAnsiTheme="minorHAnsi" w:cstheme="minorHAnsi"/>
        </w:rPr>
        <w:footnoteReference w:id="7"/>
      </w:r>
      <w:r w:rsidRPr="0033111D">
        <w:rPr>
          <w:rFonts w:asciiTheme="minorHAnsi" w:hAnsiTheme="minorHAnsi" w:cstheme="minorHAnsi"/>
        </w:rPr>
        <w:t xml:space="preserve"> dużego przedsiębiorcy w rozumieniu art. 4 pkt 6 ustawy z dnia 8 marca 2013 r. o przeciwdziałaniu nadmiernym opóźnieniom w transakcjach handlowych,</w:t>
      </w:r>
    </w:p>
    <w:p w14:paraId="1CD0D140" w14:textId="24523130" w:rsidR="00251B8A" w:rsidRPr="0033111D" w:rsidRDefault="00251B8A" w:rsidP="002C06BB">
      <w:pPr>
        <w:ind w:left="851" w:hanging="425"/>
        <w:rPr>
          <w:rFonts w:asciiTheme="minorHAnsi" w:hAnsiTheme="minorHAnsi" w:cstheme="minorHAnsi"/>
        </w:rPr>
      </w:pPr>
      <w:r w:rsidRPr="0033111D">
        <w:rPr>
          <w:rFonts w:asciiTheme="minorHAnsi" w:hAnsiTheme="minorHAnsi" w:cstheme="minorHAnsi"/>
        </w:rPr>
        <w:t>4)</w:t>
      </w:r>
      <w:r w:rsidRPr="0033111D">
        <w:rPr>
          <w:rFonts w:asciiTheme="minorHAnsi" w:hAnsiTheme="minorHAnsi" w:cstheme="minorHAnsi"/>
        </w:rPr>
        <w:tab/>
        <w:t>jest/nie</w:t>
      </w:r>
      <w:r w:rsidRPr="0033111D">
        <w:rPr>
          <w:rStyle w:val="Odwoanieprzypisudolnego"/>
          <w:rFonts w:asciiTheme="minorHAnsi" w:hAnsiTheme="minorHAnsi" w:cstheme="minorHAnsi"/>
        </w:rPr>
        <w:footnoteReference w:id="8"/>
      </w:r>
      <w:r w:rsidRPr="0033111D">
        <w:rPr>
          <w:rFonts w:asciiTheme="minorHAnsi" w:hAnsiTheme="minorHAnsi" w:cstheme="minorHAnsi"/>
        </w:rPr>
        <w:t xml:space="preserve"> jest zarejestrowany w Rzeczypospolitej Polskiej jako czynny podmiot podlegający podatkowi od towarów i usług.</w:t>
      </w:r>
    </w:p>
    <w:p w14:paraId="5FC93625" w14:textId="6500EEE8" w:rsidR="0021281F" w:rsidRDefault="0021281F" w:rsidP="002C06BB">
      <w:pPr>
        <w:pStyle w:val="Akapitzlist1"/>
        <w:numPr>
          <w:ilvl w:val="0"/>
          <w:numId w:val="38"/>
        </w:numPr>
        <w:tabs>
          <w:tab w:val="clear" w:pos="680"/>
          <w:tab w:val="num" w:pos="567"/>
        </w:tabs>
        <w:spacing w:after="0"/>
        <w:rPr>
          <w:rFonts w:asciiTheme="minorHAnsi" w:hAnsiTheme="minorHAnsi" w:cstheme="minorHAnsi"/>
        </w:rPr>
      </w:pPr>
      <w:r w:rsidRPr="002C06BB">
        <w:rPr>
          <w:rFonts w:asciiTheme="minorHAnsi" w:hAnsiTheme="minorHAnsi" w:cstheme="minorHAnsi"/>
        </w:rPr>
        <w:t>Zmiana wskazanych powyżej danych odbiorcy i płatnika, a także adresu e-mail Zamawiającego, na który ma zostać dostarczona faktura, nie będzie stanowić podstawy do zmiany umowy i nie będzie wymagać sporządzenia aneksu.</w:t>
      </w:r>
    </w:p>
    <w:p w14:paraId="78F21693" w14:textId="77777777" w:rsidR="009E320E" w:rsidRPr="0033111D" w:rsidRDefault="009E320E" w:rsidP="009E320E">
      <w:pPr>
        <w:pStyle w:val="Akapitzlist1"/>
        <w:numPr>
          <w:ilvl w:val="0"/>
          <w:numId w:val="38"/>
        </w:numPr>
        <w:tabs>
          <w:tab w:val="clear" w:pos="680"/>
          <w:tab w:val="num" w:pos="567"/>
        </w:tabs>
        <w:spacing w:after="0" w:line="300" w:lineRule="auto"/>
        <w:rPr>
          <w:rFonts w:asciiTheme="minorHAnsi" w:hAnsiTheme="minorHAnsi" w:cstheme="minorHAnsi"/>
        </w:rPr>
      </w:pPr>
      <w:r>
        <w:rPr>
          <w:rFonts w:asciiTheme="minorHAnsi" w:hAnsiTheme="minorHAnsi" w:cstheme="minorHAnsi"/>
        </w:rPr>
        <w:t>W sytuacji, gdy Wykonawca dostarczy albo prześle Zamawiającemu, w sposób określony w ust. 4 powyżej, prawidłowo wystawioną fakturę VAT w terminie do ………………, Zamawiający dokona płatności wynagrodzenia należnego Wykonawcy w terminie do 31.12.2024 r.</w:t>
      </w:r>
    </w:p>
    <w:p w14:paraId="5DDF2251" w14:textId="77777777" w:rsidR="009E320E" w:rsidRDefault="009E320E" w:rsidP="00FC24A8">
      <w:pPr>
        <w:pStyle w:val="Akapitzlist1"/>
        <w:spacing w:after="0"/>
        <w:ind w:left="0"/>
        <w:rPr>
          <w:rFonts w:asciiTheme="minorHAnsi" w:hAnsiTheme="minorHAnsi" w:cstheme="minorHAnsi"/>
        </w:rPr>
      </w:pPr>
    </w:p>
    <w:p w14:paraId="34AF6DCE" w14:textId="77777777" w:rsidR="008E5224" w:rsidRPr="002C06BB" w:rsidRDefault="008E5224" w:rsidP="002C06BB">
      <w:pPr>
        <w:pStyle w:val="Akapitzlist1"/>
        <w:numPr>
          <w:ilvl w:val="0"/>
          <w:numId w:val="65"/>
        </w:numPr>
        <w:spacing w:after="0"/>
        <w:outlineLvl w:val="1"/>
        <w:rPr>
          <w:rFonts w:asciiTheme="minorHAnsi" w:hAnsiTheme="minorHAnsi" w:cstheme="minorHAnsi"/>
          <w:b/>
          <w:bCs/>
        </w:rPr>
      </w:pPr>
      <w:bookmarkStart w:id="10" w:name="Bookmark15"/>
      <w:r w:rsidRPr="002C06BB">
        <w:rPr>
          <w:rFonts w:asciiTheme="minorHAnsi" w:hAnsiTheme="minorHAnsi" w:cstheme="minorHAnsi"/>
          <w:b/>
          <w:bCs/>
        </w:rPr>
        <w:t xml:space="preserve">Kary umowne, odszkodowanie, rozwiązanie umowy </w:t>
      </w:r>
    </w:p>
    <w:p w14:paraId="7857C117" w14:textId="77777777" w:rsidR="00FB37B3" w:rsidRPr="002C06BB" w:rsidRDefault="00FB37B3" w:rsidP="002C06BB">
      <w:pPr>
        <w:pStyle w:val="Akapitzlist"/>
        <w:numPr>
          <w:ilvl w:val="1"/>
          <w:numId w:val="64"/>
        </w:numPr>
        <w:spacing w:line="276" w:lineRule="auto"/>
        <w:rPr>
          <w:rFonts w:asciiTheme="minorHAnsi" w:eastAsia="Calibri" w:hAnsiTheme="minorHAnsi" w:cstheme="minorHAnsi"/>
          <w:lang w:eastAsia="ar-SA"/>
        </w:rPr>
      </w:pPr>
      <w:r w:rsidRPr="002C06BB">
        <w:rPr>
          <w:rFonts w:asciiTheme="minorHAnsi" w:eastAsia="Calibri" w:hAnsiTheme="minorHAnsi" w:cstheme="minorHAnsi"/>
          <w:lang w:eastAsia="ar-SA"/>
        </w:rPr>
        <w:t>Wykonawca jest zobowiązany do zapłaty na rzecz Zamawiającego niżej wymienionych kar umownych:</w:t>
      </w:r>
    </w:p>
    <w:p w14:paraId="7B349969" w14:textId="436293A0" w:rsidR="00D03C46" w:rsidRPr="002C06BB" w:rsidRDefault="00B97AE3" w:rsidP="002C06BB">
      <w:pPr>
        <w:pStyle w:val="Akapitzlist1"/>
        <w:numPr>
          <w:ilvl w:val="0"/>
          <w:numId w:val="9"/>
        </w:numPr>
        <w:tabs>
          <w:tab w:val="left" w:pos="426"/>
        </w:tabs>
        <w:spacing w:after="0"/>
        <w:rPr>
          <w:rFonts w:asciiTheme="minorHAnsi" w:hAnsiTheme="minorHAnsi" w:cstheme="minorHAnsi"/>
        </w:rPr>
      </w:pPr>
      <w:r w:rsidRPr="002C06BB">
        <w:rPr>
          <w:rFonts w:asciiTheme="minorHAnsi" w:hAnsiTheme="minorHAnsi" w:cstheme="minorHAnsi"/>
        </w:rPr>
        <w:t>z tytułu zwłoki w zakończeniu</w:t>
      </w:r>
      <w:r w:rsidR="00D03C46" w:rsidRPr="002C06BB">
        <w:rPr>
          <w:rFonts w:asciiTheme="minorHAnsi" w:hAnsiTheme="minorHAnsi" w:cstheme="minorHAnsi"/>
        </w:rPr>
        <w:t xml:space="preserve"> </w:t>
      </w:r>
      <w:r w:rsidR="0008153D">
        <w:rPr>
          <w:rFonts w:asciiTheme="minorHAnsi" w:hAnsiTheme="minorHAnsi" w:cstheme="minorHAnsi"/>
        </w:rPr>
        <w:t>P</w:t>
      </w:r>
      <w:r w:rsidR="00D03C46" w:rsidRPr="002C06BB">
        <w:rPr>
          <w:rFonts w:asciiTheme="minorHAnsi" w:hAnsiTheme="minorHAnsi" w:cstheme="minorHAnsi"/>
        </w:rPr>
        <w:t xml:space="preserve">rzedmiotu umowy w terminie określonym w § 4 ust. </w:t>
      </w:r>
      <w:r w:rsidR="00B770E4" w:rsidRPr="002C06BB">
        <w:rPr>
          <w:rFonts w:asciiTheme="minorHAnsi" w:hAnsiTheme="minorHAnsi" w:cstheme="minorHAnsi"/>
        </w:rPr>
        <w:t>1</w:t>
      </w:r>
      <w:r w:rsidR="0008153D">
        <w:rPr>
          <w:rFonts w:asciiTheme="minorHAnsi" w:hAnsiTheme="minorHAnsi" w:cstheme="minorHAnsi"/>
        </w:rPr>
        <w:t xml:space="preserve"> umowy</w:t>
      </w:r>
      <w:r w:rsidR="00B770E4" w:rsidRPr="002C06BB">
        <w:rPr>
          <w:rFonts w:asciiTheme="minorHAnsi" w:hAnsiTheme="minorHAnsi" w:cstheme="minorHAnsi"/>
        </w:rPr>
        <w:t xml:space="preserve"> –</w:t>
      </w:r>
      <w:r w:rsidR="00D03C46" w:rsidRPr="002C06BB">
        <w:rPr>
          <w:rFonts w:asciiTheme="minorHAnsi" w:hAnsiTheme="minorHAnsi" w:cstheme="minorHAnsi"/>
        </w:rPr>
        <w:t xml:space="preserve"> </w:t>
      </w:r>
      <w:r w:rsidR="00342503" w:rsidRPr="002C06BB">
        <w:rPr>
          <w:rFonts w:asciiTheme="minorHAnsi" w:hAnsiTheme="minorHAnsi" w:cstheme="minorHAnsi"/>
        </w:rPr>
        <w:t>w wysokości</w:t>
      </w:r>
      <w:r w:rsidR="00D03C46" w:rsidRPr="002C06BB">
        <w:rPr>
          <w:rFonts w:asciiTheme="minorHAnsi" w:hAnsiTheme="minorHAnsi" w:cstheme="minorHAnsi"/>
        </w:rPr>
        <w:t xml:space="preserve"> 0,5% łącznego wynagrodzenia brutto Wykonawcy określonego </w:t>
      </w:r>
      <w:r w:rsidR="00342503" w:rsidRPr="002C06BB">
        <w:rPr>
          <w:rFonts w:asciiTheme="minorHAnsi" w:hAnsiTheme="minorHAnsi" w:cstheme="minorHAnsi"/>
        </w:rPr>
        <w:t>w § 6 ust.</w:t>
      </w:r>
      <w:r w:rsidR="00D03C46" w:rsidRPr="002C06BB">
        <w:rPr>
          <w:rFonts w:asciiTheme="minorHAnsi" w:hAnsiTheme="minorHAnsi" w:cstheme="minorHAnsi"/>
        </w:rPr>
        <w:t xml:space="preserve"> 1 umowy za każdy rozpoczęty dzień zwłoki,</w:t>
      </w:r>
    </w:p>
    <w:p w14:paraId="2BEE4EA7" w14:textId="37C64C6C" w:rsidR="00D03C46" w:rsidRPr="002C06BB" w:rsidRDefault="00B97AE3" w:rsidP="002C06BB">
      <w:pPr>
        <w:pStyle w:val="Akapitzlist1"/>
        <w:numPr>
          <w:ilvl w:val="0"/>
          <w:numId w:val="9"/>
        </w:numPr>
        <w:tabs>
          <w:tab w:val="left" w:pos="426"/>
        </w:tabs>
        <w:spacing w:after="0"/>
        <w:rPr>
          <w:rFonts w:asciiTheme="minorHAnsi" w:hAnsiTheme="minorHAnsi" w:cstheme="minorHAnsi"/>
        </w:rPr>
      </w:pPr>
      <w:r w:rsidRPr="002C06BB">
        <w:rPr>
          <w:rFonts w:asciiTheme="minorHAnsi" w:hAnsiTheme="minorHAnsi" w:cstheme="minorHAnsi"/>
        </w:rPr>
        <w:t>z tytułu zwłoki</w:t>
      </w:r>
      <w:r w:rsidR="00D03C46" w:rsidRPr="002C06BB">
        <w:rPr>
          <w:rFonts w:asciiTheme="minorHAnsi" w:hAnsiTheme="minorHAnsi" w:cstheme="minorHAnsi"/>
        </w:rPr>
        <w:t xml:space="preserve"> w dostarczeniu egzemplarza </w:t>
      </w:r>
      <w:r w:rsidRPr="002C06BB">
        <w:rPr>
          <w:rFonts w:asciiTheme="minorHAnsi" w:hAnsiTheme="minorHAnsi" w:cstheme="minorHAnsi"/>
        </w:rPr>
        <w:t xml:space="preserve">kosza </w:t>
      </w:r>
      <w:r w:rsidR="00D03C46" w:rsidRPr="002C06BB">
        <w:rPr>
          <w:rFonts w:asciiTheme="minorHAnsi" w:hAnsiTheme="minorHAnsi" w:cstheme="minorHAnsi"/>
        </w:rPr>
        <w:t>w stosunku do terminu określonego w § 2 ust. 1</w:t>
      </w:r>
      <w:r w:rsidR="002B4A1F">
        <w:rPr>
          <w:rFonts w:asciiTheme="minorHAnsi" w:hAnsiTheme="minorHAnsi" w:cstheme="minorHAnsi"/>
        </w:rPr>
        <w:t xml:space="preserve"> </w:t>
      </w:r>
      <w:r w:rsidR="00B640CC">
        <w:rPr>
          <w:rFonts w:asciiTheme="minorHAnsi" w:hAnsiTheme="minorHAnsi" w:cstheme="minorHAnsi"/>
        </w:rPr>
        <w:t xml:space="preserve">lub </w:t>
      </w:r>
      <w:r w:rsidR="002B4A1F">
        <w:rPr>
          <w:rFonts w:asciiTheme="minorHAnsi" w:hAnsiTheme="minorHAnsi" w:cstheme="minorHAnsi"/>
        </w:rPr>
        <w:t xml:space="preserve"> 3</w:t>
      </w:r>
      <w:r w:rsidR="00D03C46" w:rsidRPr="002C06BB">
        <w:rPr>
          <w:rFonts w:asciiTheme="minorHAnsi" w:hAnsiTheme="minorHAnsi" w:cstheme="minorHAnsi"/>
        </w:rPr>
        <w:t xml:space="preserve"> </w:t>
      </w:r>
      <w:r w:rsidR="0008153D">
        <w:rPr>
          <w:rFonts w:asciiTheme="minorHAnsi" w:hAnsiTheme="minorHAnsi" w:cstheme="minorHAnsi"/>
        </w:rPr>
        <w:t xml:space="preserve">umowy </w:t>
      </w:r>
      <w:r w:rsidR="00D03C46" w:rsidRPr="002C06BB">
        <w:rPr>
          <w:rFonts w:asciiTheme="minorHAnsi" w:hAnsiTheme="minorHAnsi" w:cstheme="minorHAnsi"/>
        </w:rPr>
        <w:t xml:space="preserve">– w wysokości 0,2% wartości łącznego wynagrodzenia brutto Wykonawcy określonego </w:t>
      </w:r>
      <w:r w:rsidR="00B770E4" w:rsidRPr="002C06BB">
        <w:rPr>
          <w:rFonts w:asciiTheme="minorHAnsi" w:hAnsiTheme="minorHAnsi" w:cstheme="minorHAnsi"/>
        </w:rPr>
        <w:t>w § 6 ust.</w:t>
      </w:r>
      <w:r w:rsidR="00D03C46" w:rsidRPr="002C06BB">
        <w:rPr>
          <w:rFonts w:asciiTheme="minorHAnsi" w:hAnsiTheme="minorHAnsi" w:cstheme="minorHAnsi"/>
        </w:rPr>
        <w:t xml:space="preserve"> 1 umowy za każdy rozpoczęty dzień zwłoki</w:t>
      </w:r>
      <w:r w:rsidR="00DF2B80">
        <w:rPr>
          <w:rFonts w:asciiTheme="minorHAnsi" w:hAnsiTheme="minorHAnsi" w:cstheme="minorHAnsi"/>
        </w:rPr>
        <w:t xml:space="preserve"> </w:t>
      </w:r>
      <w:r w:rsidR="00101ECD">
        <w:rPr>
          <w:rFonts w:asciiTheme="minorHAnsi" w:hAnsiTheme="minorHAnsi" w:cstheme="minorHAnsi"/>
        </w:rPr>
        <w:t>dla każdego wzoru</w:t>
      </w:r>
      <w:r w:rsidR="00DF2B80">
        <w:rPr>
          <w:rFonts w:asciiTheme="minorHAnsi" w:hAnsiTheme="minorHAnsi" w:cstheme="minorHAnsi"/>
        </w:rPr>
        <w:t xml:space="preserve"> kosza odrębnie</w:t>
      </w:r>
      <w:r w:rsidR="00D03C46" w:rsidRPr="002C06BB">
        <w:rPr>
          <w:rFonts w:asciiTheme="minorHAnsi" w:hAnsiTheme="minorHAnsi" w:cstheme="minorHAnsi"/>
        </w:rPr>
        <w:t>,</w:t>
      </w:r>
    </w:p>
    <w:p w14:paraId="3D14C205" w14:textId="31CAD07A" w:rsidR="00C6672B" w:rsidRPr="002C06BB" w:rsidRDefault="00C6672B" w:rsidP="002C06BB">
      <w:pPr>
        <w:pStyle w:val="Akapitzlist1"/>
        <w:numPr>
          <w:ilvl w:val="0"/>
          <w:numId w:val="9"/>
        </w:numPr>
        <w:tabs>
          <w:tab w:val="left" w:pos="426"/>
        </w:tabs>
        <w:spacing w:after="0"/>
        <w:rPr>
          <w:rFonts w:asciiTheme="minorHAnsi" w:hAnsiTheme="minorHAnsi" w:cstheme="minorHAnsi"/>
        </w:rPr>
      </w:pPr>
      <w:r w:rsidRPr="002C06BB">
        <w:rPr>
          <w:rFonts w:asciiTheme="minorHAnsi" w:hAnsiTheme="minorHAnsi" w:cstheme="minorHAnsi"/>
        </w:rPr>
        <w:t xml:space="preserve">za zwłokę w usunięciu wad w </w:t>
      </w:r>
      <w:r>
        <w:rPr>
          <w:rFonts w:asciiTheme="minorHAnsi" w:hAnsiTheme="minorHAnsi" w:cstheme="minorHAnsi"/>
        </w:rPr>
        <w:t>P</w:t>
      </w:r>
      <w:r w:rsidRPr="002C06BB">
        <w:rPr>
          <w:rFonts w:asciiTheme="minorHAnsi" w:hAnsiTheme="minorHAnsi" w:cstheme="minorHAnsi"/>
        </w:rPr>
        <w:t>rzedmiocie umowy</w:t>
      </w:r>
      <w:r w:rsidR="00864282">
        <w:rPr>
          <w:rFonts w:asciiTheme="minorHAnsi" w:hAnsiTheme="minorHAnsi" w:cstheme="minorHAnsi"/>
        </w:rPr>
        <w:t xml:space="preserve"> lub wymianie wadliwych elementów Przedmiotu umowy</w:t>
      </w:r>
      <w:r w:rsidRPr="002C06BB">
        <w:rPr>
          <w:rFonts w:asciiTheme="minorHAnsi" w:hAnsiTheme="minorHAnsi" w:cstheme="minorHAnsi"/>
        </w:rPr>
        <w:t xml:space="preserve"> ujawnionych w okresie gwarancji</w:t>
      </w:r>
      <w:r>
        <w:rPr>
          <w:rFonts w:asciiTheme="minorHAnsi" w:hAnsiTheme="minorHAnsi" w:cstheme="minorHAnsi"/>
        </w:rPr>
        <w:t xml:space="preserve"> lub rękojmi</w:t>
      </w:r>
      <w:r w:rsidRPr="002C06BB">
        <w:rPr>
          <w:rFonts w:asciiTheme="minorHAnsi" w:hAnsiTheme="minorHAnsi" w:cstheme="minorHAnsi"/>
        </w:rPr>
        <w:t xml:space="preserve"> - w wysokości 0,2% łącznego wynagrodzenia brutto Wykonawcy określonego w § 6 ust. 1 </w:t>
      </w:r>
      <w:r>
        <w:rPr>
          <w:rFonts w:asciiTheme="minorHAnsi" w:hAnsiTheme="minorHAnsi" w:cstheme="minorHAnsi"/>
        </w:rPr>
        <w:t xml:space="preserve">umowy </w:t>
      </w:r>
      <w:r w:rsidRPr="002C06BB">
        <w:rPr>
          <w:rFonts w:asciiTheme="minorHAnsi" w:hAnsiTheme="minorHAnsi" w:cstheme="minorHAnsi"/>
        </w:rPr>
        <w:t xml:space="preserve">za każdy rozpoczęty dzień </w:t>
      </w:r>
      <w:r w:rsidRPr="002C06BB">
        <w:rPr>
          <w:rFonts w:asciiTheme="minorHAnsi" w:hAnsiTheme="minorHAnsi" w:cstheme="minorHAnsi"/>
        </w:rPr>
        <w:lastRenderedPageBreak/>
        <w:t>zwłoki, liczony od dnia następnego po terminie wyznaczonym przez Zamawiającego na usunięcie wad</w:t>
      </w:r>
      <w:r w:rsidR="006E7710">
        <w:rPr>
          <w:rFonts w:asciiTheme="minorHAnsi" w:hAnsiTheme="minorHAnsi" w:cstheme="minorHAnsi"/>
        </w:rPr>
        <w:t xml:space="preserve"> lub wymianę wadliwych elementów Przedmiotu umowy</w:t>
      </w:r>
      <w:r w:rsidRPr="002C06BB">
        <w:rPr>
          <w:rFonts w:asciiTheme="minorHAnsi" w:hAnsiTheme="minorHAnsi" w:cstheme="minorHAnsi"/>
        </w:rPr>
        <w:t>,</w:t>
      </w:r>
    </w:p>
    <w:p w14:paraId="11487D15" w14:textId="16F125BB" w:rsidR="00D03C46" w:rsidRPr="002C06BB" w:rsidRDefault="008F65AF" w:rsidP="002C06BB">
      <w:pPr>
        <w:pStyle w:val="Akapitzlist1"/>
        <w:numPr>
          <w:ilvl w:val="0"/>
          <w:numId w:val="9"/>
        </w:numPr>
        <w:tabs>
          <w:tab w:val="left" w:pos="426"/>
        </w:tabs>
        <w:spacing w:after="0"/>
        <w:rPr>
          <w:rFonts w:asciiTheme="minorHAnsi" w:hAnsiTheme="minorHAnsi" w:cstheme="minorHAnsi"/>
        </w:rPr>
      </w:pPr>
      <w:r w:rsidRPr="002C06BB">
        <w:rPr>
          <w:rFonts w:asciiTheme="minorHAnsi" w:hAnsiTheme="minorHAnsi" w:cstheme="minorHAnsi"/>
        </w:rPr>
        <w:t xml:space="preserve">z tytułu odstąpienia </w:t>
      </w:r>
      <w:r w:rsidR="00D03C46" w:rsidRPr="002C06BB">
        <w:rPr>
          <w:rFonts w:asciiTheme="minorHAnsi" w:hAnsiTheme="minorHAnsi" w:cstheme="minorHAnsi"/>
        </w:rPr>
        <w:t xml:space="preserve">od umowy przez którąkolwiek ze </w:t>
      </w:r>
      <w:r w:rsidR="0008153D">
        <w:rPr>
          <w:rFonts w:asciiTheme="minorHAnsi" w:hAnsiTheme="minorHAnsi" w:cstheme="minorHAnsi"/>
        </w:rPr>
        <w:t>S</w:t>
      </w:r>
      <w:r w:rsidR="00D03C46" w:rsidRPr="002C06BB">
        <w:rPr>
          <w:rFonts w:asciiTheme="minorHAnsi" w:hAnsiTheme="minorHAnsi" w:cstheme="minorHAnsi"/>
        </w:rPr>
        <w:t xml:space="preserve">tron z przyczyn leżących po stronie Wykonawcy w wysokości 10% łącznego wynagrodzenia brutto Wykonawcy określonego </w:t>
      </w:r>
      <w:r w:rsidR="00B770E4" w:rsidRPr="002C06BB">
        <w:rPr>
          <w:rFonts w:asciiTheme="minorHAnsi" w:hAnsiTheme="minorHAnsi" w:cstheme="minorHAnsi"/>
        </w:rPr>
        <w:t>w § 6 ust.</w:t>
      </w:r>
      <w:r w:rsidR="00D03C46" w:rsidRPr="002C06BB">
        <w:rPr>
          <w:rFonts w:asciiTheme="minorHAnsi" w:hAnsiTheme="minorHAnsi" w:cstheme="minorHAnsi"/>
        </w:rPr>
        <w:t xml:space="preserve"> 1 umowy,</w:t>
      </w:r>
    </w:p>
    <w:p w14:paraId="10EAC76B" w14:textId="4D6EA945" w:rsidR="008F65AF" w:rsidRPr="00BA062A" w:rsidRDefault="008F65AF" w:rsidP="002C06BB">
      <w:pPr>
        <w:pStyle w:val="Akapitzlist1"/>
        <w:numPr>
          <w:ilvl w:val="0"/>
          <w:numId w:val="9"/>
        </w:numPr>
        <w:tabs>
          <w:tab w:val="left" w:pos="426"/>
        </w:tabs>
        <w:spacing w:after="0"/>
        <w:rPr>
          <w:rFonts w:asciiTheme="minorHAnsi" w:hAnsiTheme="minorHAnsi" w:cstheme="minorHAnsi"/>
        </w:rPr>
      </w:pPr>
      <w:r w:rsidRPr="002C06BB">
        <w:rPr>
          <w:rFonts w:asciiTheme="minorHAnsi" w:hAnsiTheme="minorHAnsi" w:cstheme="minorHAnsi"/>
        </w:rPr>
        <w:t xml:space="preserve">z tytułu częściowego odstąpienia od umowy przez którąkolwiek ze </w:t>
      </w:r>
      <w:r w:rsidR="0027393B">
        <w:rPr>
          <w:rFonts w:asciiTheme="minorHAnsi" w:hAnsiTheme="minorHAnsi" w:cstheme="minorHAnsi"/>
        </w:rPr>
        <w:t>S</w:t>
      </w:r>
      <w:r w:rsidRPr="00BA062A">
        <w:rPr>
          <w:rFonts w:asciiTheme="minorHAnsi" w:hAnsiTheme="minorHAnsi" w:cstheme="minorHAnsi"/>
        </w:rPr>
        <w:t xml:space="preserve">tron z przyczyn leżących po stronie Wykonawcy w wysokości </w:t>
      </w:r>
      <w:r w:rsidR="00774A63" w:rsidRPr="00BA062A">
        <w:rPr>
          <w:rFonts w:asciiTheme="minorHAnsi" w:hAnsiTheme="minorHAnsi" w:cstheme="minorHAnsi"/>
        </w:rPr>
        <w:t>4</w:t>
      </w:r>
      <w:r w:rsidRPr="00BA062A">
        <w:rPr>
          <w:rFonts w:asciiTheme="minorHAnsi" w:hAnsiTheme="minorHAnsi" w:cstheme="minorHAnsi"/>
        </w:rPr>
        <w:t>0% wynagrodzenia brutto Wykonawcy za niewykonaną cz</w:t>
      </w:r>
      <w:r w:rsidR="00AC6EAD">
        <w:rPr>
          <w:rFonts w:asciiTheme="minorHAnsi" w:hAnsiTheme="minorHAnsi" w:cstheme="minorHAnsi"/>
        </w:rPr>
        <w:t>ę</w:t>
      </w:r>
      <w:r w:rsidRPr="00BA062A">
        <w:rPr>
          <w:rFonts w:asciiTheme="minorHAnsi" w:hAnsiTheme="minorHAnsi" w:cstheme="minorHAnsi"/>
        </w:rPr>
        <w:t>ść Przedmiotu Umowy,</w:t>
      </w:r>
      <w:r w:rsidR="005A6368" w:rsidRPr="00BA062A">
        <w:rPr>
          <w:rFonts w:asciiTheme="minorHAnsi" w:hAnsiTheme="minorHAnsi" w:cstheme="minorHAnsi"/>
        </w:rPr>
        <w:t xml:space="preserve"> z zastrzeże</w:t>
      </w:r>
      <w:r w:rsidR="00774A63" w:rsidRPr="00BA062A">
        <w:rPr>
          <w:rFonts w:asciiTheme="minorHAnsi" w:hAnsiTheme="minorHAnsi" w:cstheme="minorHAnsi"/>
        </w:rPr>
        <w:t>niem ust. 2</w:t>
      </w:r>
      <w:r w:rsidR="0027393B">
        <w:rPr>
          <w:rFonts w:asciiTheme="minorHAnsi" w:hAnsiTheme="minorHAnsi" w:cstheme="minorHAnsi"/>
        </w:rPr>
        <w:t xml:space="preserve"> poniżej,</w:t>
      </w:r>
    </w:p>
    <w:p w14:paraId="021B5F6C" w14:textId="2A4D5E6F" w:rsidR="00D03C46" w:rsidRPr="00AF6C82" w:rsidRDefault="00D03C46" w:rsidP="002C06BB">
      <w:pPr>
        <w:pStyle w:val="Akapitzlist1"/>
        <w:numPr>
          <w:ilvl w:val="0"/>
          <w:numId w:val="9"/>
        </w:numPr>
        <w:tabs>
          <w:tab w:val="left" w:pos="426"/>
        </w:tabs>
        <w:spacing w:after="0"/>
        <w:rPr>
          <w:rFonts w:asciiTheme="minorHAnsi" w:hAnsiTheme="minorHAnsi" w:cstheme="minorHAnsi"/>
        </w:rPr>
      </w:pPr>
      <w:r w:rsidRPr="00AF6C82">
        <w:rPr>
          <w:rFonts w:asciiTheme="minorHAnsi" w:hAnsiTheme="minorHAnsi" w:cstheme="minorHAnsi"/>
        </w:rPr>
        <w:t>za niedotrzymanie obowiązków Wykonawcy wynikających z § 2 ust. 1</w:t>
      </w:r>
      <w:r w:rsidR="00C21501">
        <w:rPr>
          <w:rFonts w:asciiTheme="minorHAnsi" w:hAnsiTheme="minorHAnsi" w:cstheme="minorHAnsi"/>
        </w:rPr>
        <w:t>5</w:t>
      </w:r>
      <w:r w:rsidRPr="00AF6C82">
        <w:rPr>
          <w:rFonts w:asciiTheme="minorHAnsi" w:hAnsiTheme="minorHAnsi" w:cstheme="minorHAnsi"/>
        </w:rPr>
        <w:t xml:space="preserve"> </w:t>
      </w:r>
      <w:r w:rsidR="00DF5F1C">
        <w:rPr>
          <w:rFonts w:asciiTheme="minorHAnsi" w:hAnsiTheme="minorHAnsi" w:cstheme="minorHAnsi"/>
        </w:rPr>
        <w:t>u</w:t>
      </w:r>
      <w:r w:rsidR="0027393B" w:rsidRPr="00AF6C82">
        <w:rPr>
          <w:rFonts w:asciiTheme="minorHAnsi" w:hAnsiTheme="minorHAnsi" w:cstheme="minorHAnsi"/>
        </w:rPr>
        <w:t>mowy</w:t>
      </w:r>
      <w:r w:rsidRPr="00AF6C82">
        <w:rPr>
          <w:rFonts w:asciiTheme="minorHAnsi" w:hAnsiTheme="minorHAnsi" w:cstheme="minorHAnsi"/>
        </w:rPr>
        <w:t xml:space="preserve">– 500 zł </w:t>
      </w:r>
      <w:r w:rsidR="0027393B" w:rsidRPr="00AF6C82">
        <w:rPr>
          <w:rFonts w:asciiTheme="minorHAnsi" w:hAnsiTheme="minorHAnsi" w:cstheme="minorHAnsi"/>
        </w:rPr>
        <w:t xml:space="preserve">(słownie złotych: pięćset 00/100) </w:t>
      </w:r>
      <w:r w:rsidRPr="00AF6C82">
        <w:rPr>
          <w:rFonts w:asciiTheme="minorHAnsi" w:hAnsiTheme="minorHAnsi" w:cstheme="minorHAnsi"/>
        </w:rPr>
        <w:t>za każdy stwierdzony przypadek</w:t>
      </w:r>
      <w:r w:rsidR="00774A63" w:rsidRPr="00AF6C82">
        <w:rPr>
          <w:rFonts w:asciiTheme="minorHAnsi" w:hAnsiTheme="minorHAnsi" w:cstheme="minorHAnsi"/>
        </w:rPr>
        <w:t>,</w:t>
      </w:r>
    </w:p>
    <w:p w14:paraId="57484F56" w14:textId="4728D28C" w:rsidR="00527508" w:rsidRPr="00BA062A" w:rsidRDefault="00527508" w:rsidP="002C06BB">
      <w:pPr>
        <w:pStyle w:val="Akapitzlist"/>
        <w:numPr>
          <w:ilvl w:val="0"/>
          <w:numId w:val="9"/>
        </w:numPr>
        <w:spacing w:line="276" w:lineRule="auto"/>
        <w:jc w:val="both"/>
        <w:rPr>
          <w:rFonts w:asciiTheme="minorHAnsi" w:eastAsia="Calibri" w:hAnsiTheme="minorHAnsi" w:cstheme="minorHAnsi"/>
        </w:rPr>
      </w:pPr>
      <w:r w:rsidRPr="002C06BB">
        <w:rPr>
          <w:rFonts w:asciiTheme="minorHAnsi" w:hAnsiTheme="minorHAnsi" w:cstheme="minorHAnsi"/>
        </w:rPr>
        <w:t>w przypadku realizacji prac określonych w umowie przez inne podmioty niż wymienione w</w:t>
      </w:r>
      <w:r w:rsidRPr="002C06BB">
        <w:rPr>
          <w:rFonts w:asciiTheme="minorHAnsi" w:hAnsiTheme="minorHAnsi" w:cstheme="minorHAnsi"/>
          <w:b/>
          <w:bCs/>
        </w:rPr>
        <w:t xml:space="preserve"> § </w:t>
      </w:r>
      <w:r w:rsidR="00FF4CC9">
        <w:rPr>
          <w:rFonts w:asciiTheme="minorHAnsi" w:hAnsiTheme="minorHAnsi" w:cstheme="minorHAnsi"/>
          <w:b/>
          <w:bCs/>
        </w:rPr>
        <w:t>9</w:t>
      </w:r>
      <w:r w:rsidR="00FF4CC9" w:rsidRPr="002C06BB">
        <w:rPr>
          <w:rFonts w:asciiTheme="minorHAnsi" w:hAnsiTheme="minorHAnsi" w:cstheme="minorHAnsi"/>
          <w:b/>
          <w:bCs/>
        </w:rPr>
        <w:t xml:space="preserve"> </w:t>
      </w:r>
      <w:r w:rsidRPr="002C06BB">
        <w:rPr>
          <w:rFonts w:asciiTheme="minorHAnsi" w:hAnsiTheme="minorHAnsi" w:cstheme="minorHAnsi"/>
          <w:b/>
          <w:bCs/>
        </w:rPr>
        <w:t>ust. 1</w:t>
      </w:r>
      <w:r w:rsidRPr="002C06BB">
        <w:rPr>
          <w:rFonts w:asciiTheme="minorHAnsi" w:hAnsiTheme="minorHAnsi" w:cstheme="minorHAnsi"/>
        </w:rPr>
        <w:t xml:space="preserve"> umowy, w wysokości 2% wartości </w:t>
      </w:r>
      <w:r w:rsidR="003F2BBB">
        <w:rPr>
          <w:rFonts w:asciiTheme="minorHAnsi" w:hAnsiTheme="minorHAnsi" w:cstheme="minorHAnsi"/>
        </w:rPr>
        <w:t xml:space="preserve">łącznego </w:t>
      </w:r>
      <w:r w:rsidRPr="002C06BB">
        <w:rPr>
          <w:rFonts w:asciiTheme="minorHAnsi" w:hAnsiTheme="minorHAnsi" w:cstheme="minorHAnsi"/>
        </w:rPr>
        <w:t xml:space="preserve">wynagrodzenia brutto określonego w </w:t>
      </w:r>
      <w:r w:rsidRPr="002C06BB">
        <w:rPr>
          <w:rFonts w:asciiTheme="minorHAnsi" w:hAnsiTheme="minorHAnsi" w:cstheme="minorHAnsi"/>
          <w:b/>
          <w:bCs/>
        </w:rPr>
        <w:t xml:space="preserve">§ </w:t>
      </w:r>
      <w:r w:rsidR="00056EB1" w:rsidRPr="002C06BB">
        <w:rPr>
          <w:rFonts w:asciiTheme="minorHAnsi" w:hAnsiTheme="minorHAnsi" w:cstheme="minorHAnsi"/>
          <w:b/>
          <w:bCs/>
        </w:rPr>
        <w:t>6</w:t>
      </w:r>
      <w:r w:rsidRPr="002C06BB">
        <w:rPr>
          <w:rFonts w:asciiTheme="minorHAnsi" w:hAnsiTheme="minorHAnsi" w:cstheme="minorHAnsi"/>
          <w:b/>
          <w:bCs/>
        </w:rPr>
        <w:t xml:space="preserve"> ust. 1 </w:t>
      </w:r>
      <w:r w:rsidRPr="002C06BB">
        <w:rPr>
          <w:rFonts w:asciiTheme="minorHAnsi" w:hAnsiTheme="minorHAnsi" w:cstheme="minorHAnsi"/>
        </w:rPr>
        <w:t>umowy za każdy stwierdzony przypadek</w:t>
      </w:r>
      <w:r w:rsidR="00043826" w:rsidRPr="0072658B">
        <w:rPr>
          <w:rFonts w:asciiTheme="minorHAnsi" w:hAnsiTheme="minorHAnsi" w:cstheme="minorHAnsi"/>
        </w:rPr>
        <w:t>,</w:t>
      </w:r>
    </w:p>
    <w:p w14:paraId="208DB7A9" w14:textId="32279B3A" w:rsidR="00CA5335" w:rsidRPr="002C06BB" w:rsidRDefault="00A51E13" w:rsidP="002C06BB">
      <w:pPr>
        <w:pStyle w:val="Akapitzlist"/>
        <w:numPr>
          <w:ilvl w:val="0"/>
          <w:numId w:val="9"/>
        </w:numPr>
        <w:spacing w:line="276" w:lineRule="auto"/>
        <w:jc w:val="both"/>
        <w:rPr>
          <w:rFonts w:asciiTheme="minorHAnsi" w:eastAsia="Calibri" w:hAnsiTheme="minorHAnsi" w:cstheme="minorHAnsi"/>
        </w:rPr>
      </w:pPr>
      <w:r w:rsidRPr="00BA062A">
        <w:rPr>
          <w:rFonts w:asciiTheme="minorHAnsi" w:hAnsiTheme="minorHAnsi" w:cstheme="minorHAnsi"/>
        </w:rPr>
        <w:t>z tytułu zwłoki w przekazaniu kopii umowy o podwykonawstwo</w:t>
      </w:r>
      <w:r w:rsidR="00B32257" w:rsidRPr="00BA062A">
        <w:rPr>
          <w:rFonts w:asciiTheme="minorHAnsi" w:hAnsiTheme="minorHAnsi" w:cstheme="minorHAnsi"/>
        </w:rPr>
        <w:t xml:space="preserve">, w wysokości 100,00 zł </w:t>
      </w:r>
      <w:r w:rsidR="0027393B" w:rsidRPr="0072658B">
        <w:rPr>
          <w:rFonts w:asciiTheme="minorHAnsi" w:hAnsiTheme="minorHAnsi" w:cstheme="minorHAnsi"/>
        </w:rPr>
        <w:t xml:space="preserve">(słownie złotych: sto 00/100) </w:t>
      </w:r>
      <w:r w:rsidR="00B32257" w:rsidRPr="002C06BB">
        <w:rPr>
          <w:rFonts w:asciiTheme="minorHAnsi" w:hAnsiTheme="minorHAnsi" w:cstheme="minorHAnsi"/>
        </w:rPr>
        <w:t>za każdy rozpoczęty dzień zwłoki;</w:t>
      </w:r>
    </w:p>
    <w:p w14:paraId="0C187062" w14:textId="04223255" w:rsidR="00527508" w:rsidRPr="002C06BB" w:rsidRDefault="00527508" w:rsidP="002C06BB">
      <w:pPr>
        <w:pStyle w:val="Akapitzlist"/>
        <w:numPr>
          <w:ilvl w:val="0"/>
          <w:numId w:val="9"/>
        </w:numPr>
        <w:spacing w:line="276" w:lineRule="auto"/>
        <w:jc w:val="both"/>
        <w:rPr>
          <w:rFonts w:asciiTheme="minorHAnsi" w:eastAsia="Open Sans" w:hAnsiTheme="minorHAnsi" w:cstheme="minorHAnsi"/>
        </w:rPr>
      </w:pPr>
      <w:r w:rsidRPr="002C06BB">
        <w:rPr>
          <w:rFonts w:asciiTheme="minorHAnsi" w:eastAsia="Open Sans" w:hAnsiTheme="minorHAnsi" w:cstheme="minorHAnsi"/>
        </w:rPr>
        <w:t xml:space="preserve">za nieprzekazanie Zamawiającemu oświadczenia lub wykazu pojazdów, o których mowa w </w:t>
      </w:r>
      <w:r w:rsidRPr="002C06BB">
        <w:rPr>
          <w:rFonts w:asciiTheme="minorHAnsi" w:eastAsia="Open Sans" w:hAnsiTheme="minorHAnsi" w:cstheme="minorHAnsi"/>
          <w:b/>
          <w:bCs/>
        </w:rPr>
        <w:t xml:space="preserve">§ </w:t>
      </w:r>
      <w:r w:rsidR="001F5E22" w:rsidRPr="002C06BB">
        <w:rPr>
          <w:rFonts w:asciiTheme="minorHAnsi" w:eastAsia="Open Sans" w:hAnsiTheme="minorHAnsi" w:cstheme="minorHAnsi"/>
          <w:b/>
          <w:bCs/>
        </w:rPr>
        <w:t>2</w:t>
      </w:r>
      <w:r w:rsidRPr="002C06BB">
        <w:rPr>
          <w:rFonts w:asciiTheme="minorHAnsi" w:eastAsia="Open Sans" w:hAnsiTheme="minorHAnsi" w:cstheme="minorHAnsi"/>
          <w:b/>
          <w:bCs/>
        </w:rPr>
        <w:t xml:space="preserve"> ust. 2</w:t>
      </w:r>
      <w:r w:rsidR="0067137E">
        <w:rPr>
          <w:rFonts w:asciiTheme="minorHAnsi" w:eastAsia="Open Sans" w:hAnsiTheme="minorHAnsi" w:cstheme="minorHAnsi"/>
          <w:b/>
          <w:bCs/>
        </w:rPr>
        <w:t>2</w:t>
      </w:r>
      <w:r w:rsidRPr="002C06BB">
        <w:rPr>
          <w:rFonts w:asciiTheme="minorHAnsi" w:eastAsia="Open Sans" w:hAnsiTheme="minorHAnsi" w:cstheme="minorHAnsi"/>
        </w:rPr>
        <w:t xml:space="preserve"> umowy w wysokości 2000,00 zł </w:t>
      </w:r>
      <w:r w:rsidRPr="002C06BB">
        <w:rPr>
          <w:rFonts w:asciiTheme="minorHAnsi" w:hAnsiTheme="minorHAnsi" w:cstheme="minorHAnsi"/>
        </w:rPr>
        <w:t>(słownie złotych: dwa tysiące 00/100)</w:t>
      </w:r>
      <w:r w:rsidR="0033111D">
        <w:rPr>
          <w:rFonts w:asciiTheme="minorHAnsi" w:eastAsia="Open Sans" w:hAnsiTheme="minorHAnsi" w:cstheme="minorHAnsi"/>
        </w:rPr>
        <w:t>.</w:t>
      </w:r>
    </w:p>
    <w:p w14:paraId="7AFA9868" w14:textId="07E62DC6" w:rsidR="005211D5" w:rsidRDefault="008E5224" w:rsidP="002C06BB">
      <w:pPr>
        <w:pStyle w:val="Akapitzlist1"/>
        <w:numPr>
          <w:ilvl w:val="1"/>
          <w:numId w:val="64"/>
        </w:numPr>
        <w:tabs>
          <w:tab w:val="left" w:pos="567"/>
        </w:tabs>
        <w:spacing w:after="0"/>
        <w:rPr>
          <w:rFonts w:asciiTheme="minorHAnsi" w:hAnsiTheme="minorHAnsi" w:cstheme="minorHAnsi"/>
        </w:rPr>
      </w:pPr>
      <w:r w:rsidRPr="002C06BB">
        <w:rPr>
          <w:rFonts w:asciiTheme="minorHAnsi" w:hAnsiTheme="minorHAnsi" w:cstheme="minorHAnsi"/>
        </w:rPr>
        <w:t xml:space="preserve">Łączna wysokość naliczonych Wykonawcy kar umownych nie może przekroczyć </w:t>
      </w:r>
      <w:r w:rsidR="00D2165D">
        <w:rPr>
          <w:rFonts w:asciiTheme="minorHAnsi" w:hAnsiTheme="minorHAnsi" w:cstheme="minorHAnsi"/>
        </w:rPr>
        <w:t>3</w:t>
      </w:r>
      <w:r w:rsidR="00D2165D" w:rsidRPr="002C06BB">
        <w:rPr>
          <w:rFonts w:asciiTheme="minorHAnsi" w:hAnsiTheme="minorHAnsi" w:cstheme="minorHAnsi"/>
        </w:rPr>
        <w:t>0</w:t>
      </w:r>
      <w:r w:rsidRPr="002C06BB">
        <w:rPr>
          <w:rFonts w:asciiTheme="minorHAnsi" w:hAnsiTheme="minorHAnsi" w:cstheme="minorHAnsi"/>
        </w:rPr>
        <w:t>%</w:t>
      </w:r>
      <w:r w:rsidR="003F2BBB">
        <w:rPr>
          <w:rFonts w:asciiTheme="minorHAnsi" w:hAnsiTheme="minorHAnsi" w:cstheme="minorHAnsi"/>
        </w:rPr>
        <w:t xml:space="preserve"> łącznego </w:t>
      </w:r>
      <w:r w:rsidRPr="002C06BB">
        <w:rPr>
          <w:rFonts w:asciiTheme="minorHAnsi" w:hAnsiTheme="minorHAnsi" w:cstheme="minorHAnsi"/>
        </w:rPr>
        <w:t xml:space="preserve">wynagrodzenia brutto za wykonanie </w:t>
      </w:r>
      <w:r w:rsidR="00043826">
        <w:rPr>
          <w:rFonts w:asciiTheme="minorHAnsi" w:hAnsiTheme="minorHAnsi" w:cstheme="minorHAnsi"/>
        </w:rPr>
        <w:t>P</w:t>
      </w:r>
      <w:r w:rsidRPr="002C06BB">
        <w:rPr>
          <w:rFonts w:asciiTheme="minorHAnsi" w:hAnsiTheme="minorHAnsi" w:cstheme="minorHAnsi"/>
        </w:rPr>
        <w:t xml:space="preserve">rzedmiotu umowy, określonego w § </w:t>
      </w:r>
      <w:r w:rsidR="00EB359F" w:rsidRPr="002C06BB">
        <w:rPr>
          <w:rFonts w:asciiTheme="minorHAnsi" w:hAnsiTheme="minorHAnsi" w:cstheme="minorHAnsi"/>
        </w:rPr>
        <w:t>6</w:t>
      </w:r>
      <w:r w:rsidRPr="002C06BB">
        <w:rPr>
          <w:rFonts w:asciiTheme="minorHAnsi" w:hAnsiTheme="minorHAnsi" w:cstheme="minorHAnsi"/>
        </w:rPr>
        <w:t xml:space="preserve"> ust. 1</w:t>
      </w:r>
      <w:r w:rsidR="00E84E07" w:rsidRPr="002C06BB">
        <w:rPr>
          <w:rFonts w:asciiTheme="minorHAnsi" w:hAnsiTheme="minorHAnsi" w:cstheme="minorHAnsi"/>
        </w:rPr>
        <w:t xml:space="preserve"> umowy</w:t>
      </w:r>
      <w:r w:rsidRPr="002C06BB">
        <w:rPr>
          <w:rFonts w:asciiTheme="minorHAnsi" w:hAnsiTheme="minorHAnsi" w:cstheme="minorHAnsi"/>
        </w:rPr>
        <w:t>.</w:t>
      </w:r>
    </w:p>
    <w:p w14:paraId="6A005BCA" w14:textId="4C9BD580" w:rsidR="009151E9" w:rsidRPr="009151E9" w:rsidRDefault="009151E9" w:rsidP="00FC24A8">
      <w:pPr>
        <w:pStyle w:val="Akapitzlist1"/>
        <w:numPr>
          <w:ilvl w:val="1"/>
          <w:numId w:val="64"/>
        </w:numPr>
        <w:tabs>
          <w:tab w:val="left" w:pos="567"/>
        </w:tabs>
        <w:spacing w:after="0" w:line="300" w:lineRule="auto"/>
        <w:rPr>
          <w:rFonts w:asciiTheme="minorHAnsi" w:hAnsiTheme="minorHAnsi" w:cstheme="minorHAnsi"/>
        </w:rPr>
      </w:pPr>
      <w:r w:rsidRPr="0033111D">
        <w:rPr>
          <w:rFonts w:asciiTheme="minorHAnsi" w:hAnsiTheme="minorHAnsi" w:cstheme="minorHAnsi"/>
        </w:rPr>
        <w:t>Wykonawca wyraża zgodę na potrącenie przez Zamawiającego naliczonych przez Zamawiającego kar umownych z płatności wynagrodzenia należnego Wykonawcy, chociażby wierzytelność Zamawiającego o zapłatę kary umownej nie była jeszcze wymagalna (potrącenie umowne). Do wykonania potrącenia nie jest niezbędne złożenie Wykonawcy przez Zamawiającego odrębnego oświadczenia o potrąceniu. Zamawiający prześle Wykonawcy notę księgową określającą wysokość i podstawę naliczonych kar umownych wraz z informacją o dokonaniu potrącenia. W sytuacji, gdy Zamawiający nie dokona potrącenia kar umownych z przysługującego Wykonawcy wynagrodzenia, Wykonawca zobowiązuje się do zapłaty kar umownych w terminie 14 dni od daty otrzymania wezwania do zapłaty, przyjmującego formę noty księgowej.</w:t>
      </w:r>
    </w:p>
    <w:p w14:paraId="6C24DB4A" w14:textId="0386263F" w:rsidR="008E5224" w:rsidRPr="002C06BB" w:rsidRDefault="008E5224" w:rsidP="00CF37E2">
      <w:pPr>
        <w:pStyle w:val="Akapitzlist1"/>
        <w:numPr>
          <w:ilvl w:val="1"/>
          <w:numId w:val="64"/>
        </w:numPr>
        <w:tabs>
          <w:tab w:val="left" w:pos="567"/>
        </w:tabs>
        <w:spacing w:after="0"/>
        <w:rPr>
          <w:rFonts w:asciiTheme="minorHAnsi" w:hAnsiTheme="minorHAnsi" w:cstheme="minorHAnsi"/>
        </w:rPr>
      </w:pPr>
      <w:r w:rsidRPr="002C06BB">
        <w:rPr>
          <w:rFonts w:asciiTheme="minorHAnsi" w:hAnsiTheme="minorHAnsi" w:cstheme="minorHAnsi"/>
        </w:rPr>
        <w:t>W celu uniknięcia wątpliwości, Strony potwierdzają, że Wykonawca ponosi odpowiedzialność za przypadki niewykonania lub nienależytego wykonania umowy, o których mowa w ust. 1</w:t>
      </w:r>
      <w:r w:rsidR="00EF0B15">
        <w:rPr>
          <w:rFonts w:asciiTheme="minorHAnsi" w:hAnsiTheme="minorHAnsi" w:cstheme="minorHAnsi"/>
        </w:rPr>
        <w:t xml:space="preserve"> powyżej</w:t>
      </w:r>
      <w:r w:rsidRPr="002C06BB">
        <w:rPr>
          <w:rFonts w:asciiTheme="minorHAnsi" w:hAnsiTheme="minorHAnsi" w:cstheme="minorHAnsi"/>
        </w:rPr>
        <w:t xml:space="preserve">, na zasadach ogólnych określonych w </w:t>
      </w:r>
      <w:r w:rsidR="001D05D0">
        <w:rPr>
          <w:rFonts w:asciiTheme="minorHAnsi" w:hAnsiTheme="minorHAnsi" w:cstheme="minorHAnsi"/>
        </w:rPr>
        <w:t>K</w:t>
      </w:r>
      <w:r w:rsidRPr="002C06BB">
        <w:rPr>
          <w:rFonts w:asciiTheme="minorHAnsi" w:hAnsiTheme="minorHAnsi" w:cstheme="minorHAnsi"/>
        </w:rPr>
        <w:t xml:space="preserve">odeksie cywilnym, w szczególności w art. 471 K.c., </w:t>
      </w:r>
      <w:r w:rsidR="00B770E4" w:rsidRPr="002C06BB">
        <w:rPr>
          <w:rFonts w:asciiTheme="minorHAnsi" w:hAnsiTheme="minorHAnsi" w:cstheme="minorHAnsi"/>
        </w:rPr>
        <w:br/>
        <w:t>w szczególności</w:t>
      </w:r>
      <w:r w:rsidRPr="002C06BB">
        <w:rPr>
          <w:rFonts w:asciiTheme="minorHAnsi" w:hAnsiTheme="minorHAnsi" w:cstheme="minorHAnsi"/>
        </w:rPr>
        <w:t xml:space="preserve"> może zwolnić się z odpowiedzialności poprzez wykazanie, że nie ponosi odpowiedzialności za dany przypadek niewykonania lub nienależytego wykonania umowy.</w:t>
      </w:r>
    </w:p>
    <w:p w14:paraId="7579585C" w14:textId="77777777" w:rsidR="00D16889" w:rsidRPr="002C06BB" w:rsidRDefault="00D16889" w:rsidP="00381A4F">
      <w:pPr>
        <w:pStyle w:val="Akapitzlist1"/>
        <w:numPr>
          <w:ilvl w:val="1"/>
          <w:numId w:val="64"/>
        </w:numPr>
        <w:tabs>
          <w:tab w:val="left" w:pos="567"/>
        </w:tabs>
        <w:spacing w:after="0"/>
        <w:rPr>
          <w:rFonts w:asciiTheme="minorHAnsi" w:hAnsiTheme="minorHAnsi" w:cstheme="minorHAnsi"/>
        </w:rPr>
      </w:pPr>
      <w:r w:rsidRPr="002C06BB">
        <w:rPr>
          <w:rFonts w:asciiTheme="minorHAnsi" w:hAnsiTheme="minorHAnsi" w:cstheme="minorHAnsi"/>
        </w:rPr>
        <w:t xml:space="preserve">Kary umowne są niezależne i należą się w pełnej wysokości, nawet w przypadku, gdy z powodu jednego zdarzenia naliczona jest więcej niż jedna kara. Zamawiający jest uprawiony do dochodzenia poszczególnych kar umownych niezależnie; kary te podlegają sumowaniu. </w:t>
      </w:r>
    </w:p>
    <w:p w14:paraId="098EAF1B" w14:textId="5091E929" w:rsidR="008E5224" w:rsidRDefault="008E5224" w:rsidP="00381A4F">
      <w:pPr>
        <w:pStyle w:val="Akapitzlist1"/>
        <w:numPr>
          <w:ilvl w:val="1"/>
          <w:numId w:val="64"/>
        </w:numPr>
        <w:tabs>
          <w:tab w:val="left" w:pos="567"/>
        </w:tabs>
        <w:spacing w:after="0"/>
        <w:rPr>
          <w:rFonts w:asciiTheme="minorHAnsi" w:hAnsiTheme="minorHAnsi" w:cstheme="minorHAnsi"/>
        </w:rPr>
      </w:pPr>
      <w:r w:rsidRPr="002C06BB">
        <w:rPr>
          <w:rFonts w:asciiTheme="minorHAnsi" w:hAnsiTheme="minorHAnsi" w:cstheme="minorHAnsi"/>
        </w:rPr>
        <w:t xml:space="preserve">Postanowienia dotyczące kar umownych nie wyłączają prawa </w:t>
      </w:r>
      <w:r w:rsidR="00A6792A">
        <w:rPr>
          <w:rFonts w:asciiTheme="minorHAnsi" w:hAnsiTheme="minorHAnsi" w:cstheme="minorHAnsi"/>
        </w:rPr>
        <w:t>Zamawiającego</w:t>
      </w:r>
      <w:r w:rsidRPr="002C06BB">
        <w:rPr>
          <w:rFonts w:asciiTheme="minorHAnsi" w:hAnsiTheme="minorHAnsi" w:cstheme="minorHAnsi"/>
        </w:rPr>
        <w:t xml:space="preserve"> do dochodzenia odszkodowania uzupełniającego na zasadach ogólnych, wynikających z Kodeksu cywilnego</w:t>
      </w:r>
      <w:r w:rsidR="00A6792A">
        <w:rPr>
          <w:rFonts w:asciiTheme="minorHAnsi" w:hAnsiTheme="minorHAnsi" w:cstheme="minorHAnsi"/>
        </w:rPr>
        <w:t xml:space="preserve">, </w:t>
      </w:r>
      <w:r w:rsidR="00A6792A" w:rsidRPr="002C06BB">
        <w:rPr>
          <w:rFonts w:asciiTheme="minorHAnsi" w:hAnsiTheme="minorHAnsi" w:cstheme="minorHAnsi"/>
        </w:rPr>
        <w:t>jeżeli poniesiona przez Zamawiającego szkoda przekroczy wysokość zastrzeżonych w umowie kar umownych lub powstanie z innych przyczyn.</w:t>
      </w:r>
    </w:p>
    <w:p w14:paraId="43A9871F" w14:textId="7B05CE82" w:rsidR="00A6792A" w:rsidRPr="002C06BB" w:rsidRDefault="00A6792A" w:rsidP="00381A4F">
      <w:pPr>
        <w:pStyle w:val="Akapitzlist1"/>
        <w:numPr>
          <w:ilvl w:val="1"/>
          <w:numId w:val="64"/>
        </w:numPr>
        <w:tabs>
          <w:tab w:val="left" w:pos="567"/>
        </w:tabs>
        <w:spacing w:after="0"/>
        <w:rPr>
          <w:rFonts w:asciiTheme="minorHAnsi" w:hAnsiTheme="minorHAnsi" w:cstheme="minorHAnsi"/>
        </w:rPr>
      </w:pPr>
      <w:r w:rsidRPr="002C06BB">
        <w:rPr>
          <w:rFonts w:asciiTheme="minorHAnsi" w:hAnsiTheme="minorHAnsi" w:cstheme="minorHAnsi"/>
        </w:rPr>
        <w:lastRenderedPageBreak/>
        <w:t xml:space="preserve">Postanowienia niniejszego paragrafu pozostają w mocy także po rozwiązaniu, wygaśnięciu </w:t>
      </w:r>
      <w:r w:rsidR="00EF0B15">
        <w:rPr>
          <w:rFonts w:asciiTheme="minorHAnsi" w:hAnsiTheme="minorHAnsi" w:cstheme="minorHAnsi"/>
        </w:rPr>
        <w:t>u</w:t>
      </w:r>
      <w:r w:rsidRPr="002C06BB">
        <w:rPr>
          <w:rFonts w:asciiTheme="minorHAnsi" w:hAnsiTheme="minorHAnsi" w:cstheme="minorHAnsi"/>
        </w:rPr>
        <w:t xml:space="preserve">mowy, w przypadku odstąpienia od </w:t>
      </w:r>
      <w:r w:rsidR="00EF0B15">
        <w:rPr>
          <w:rFonts w:asciiTheme="minorHAnsi" w:hAnsiTheme="minorHAnsi" w:cstheme="minorHAnsi"/>
        </w:rPr>
        <w:t>u</w:t>
      </w:r>
      <w:r w:rsidRPr="002C06BB">
        <w:rPr>
          <w:rFonts w:asciiTheme="minorHAnsi" w:hAnsiTheme="minorHAnsi" w:cstheme="minorHAnsi"/>
        </w:rPr>
        <w:t>mowy w całości lub w części, lub stwierdzenia jej nieważności w całości lub w części.</w:t>
      </w:r>
    </w:p>
    <w:p w14:paraId="55939E06" w14:textId="28D04E35" w:rsidR="00A6792A" w:rsidRPr="002C06BB" w:rsidRDefault="00A6792A" w:rsidP="00381A4F">
      <w:pPr>
        <w:pStyle w:val="Akapitzlist1"/>
        <w:numPr>
          <w:ilvl w:val="1"/>
          <w:numId w:val="64"/>
        </w:numPr>
        <w:tabs>
          <w:tab w:val="left" w:pos="567"/>
        </w:tabs>
        <w:spacing w:after="0"/>
        <w:rPr>
          <w:rFonts w:asciiTheme="minorHAnsi" w:hAnsiTheme="minorHAnsi" w:cstheme="minorHAnsi"/>
        </w:rPr>
      </w:pPr>
      <w:r w:rsidRPr="002C06BB">
        <w:rPr>
          <w:rFonts w:asciiTheme="minorHAnsi" w:hAnsiTheme="minorHAnsi" w:cstheme="minorHAnsi"/>
        </w:rPr>
        <w:t xml:space="preserve">Zapłata lub potrącenie kar umownych nie zwalnia Wykonawcy z obowiązku właściwego wykonania </w:t>
      </w:r>
      <w:r>
        <w:rPr>
          <w:rFonts w:asciiTheme="minorHAnsi" w:hAnsiTheme="minorHAnsi" w:cstheme="minorHAnsi"/>
        </w:rPr>
        <w:t xml:space="preserve">Przedmiotu </w:t>
      </w:r>
      <w:r w:rsidR="00EF0B15">
        <w:rPr>
          <w:rFonts w:asciiTheme="minorHAnsi" w:hAnsiTheme="minorHAnsi" w:cstheme="minorHAnsi"/>
        </w:rPr>
        <w:t>u</w:t>
      </w:r>
      <w:r>
        <w:rPr>
          <w:rFonts w:asciiTheme="minorHAnsi" w:hAnsiTheme="minorHAnsi" w:cstheme="minorHAnsi"/>
        </w:rPr>
        <w:t>mowy</w:t>
      </w:r>
      <w:r w:rsidR="00F74E2E">
        <w:rPr>
          <w:rFonts w:asciiTheme="minorHAnsi" w:hAnsiTheme="minorHAnsi" w:cstheme="minorHAnsi"/>
        </w:rPr>
        <w:t xml:space="preserve"> oraz korekty już wykonanych prac.</w:t>
      </w:r>
    </w:p>
    <w:p w14:paraId="41E050DC" w14:textId="4C55475C" w:rsidR="008E5224" w:rsidRPr="002C06BB" w:rsidRDefault="008E5224" w:rsidP="002C06BB">
      <w:pPr>
        <w:pStyle w:val="Akapitzlist1"/>
        <w:numPr>
          <w:ilvl w:val="1"/>
          <w:numId w:val="69"/>
        </w:numPr>
        <w:tabs>
          <w:tab w:val="left" w:pos="567"/>
        </w:tabs>
        <w:spacing w:after="0"/>
        <w:rPr>
          <w:rFonts w:asciiTheme="minorHAnsi" w:hAnsiTheme="minorHAnsi" w:cstheme="minorHAnsi"/>
        </w:rPr>
      </w:pPr>
      <w:r w:rsidRPr="002C06BB">
        <w:rPr>
          <w:rFonts w:asciiTheme="minorHAnsi" w:hAnsiTheme="minorHAnsi" w:cstheme="minorHAnsi"/>
        </w:rPr>
        <w:t xml:space="preserve">Zamawiający może odstąpić od umowy ze skutkiem </w:t>
      </w:r>
      <w:r w:rsidR="00C23087">
        <w:rPr>
          <w:rFonts w:asciiTheme="minorHAnsi" w:hAnsiTheme="minorHAnsi" w:cstheme="minorHAnsi"/>
        </w:rPr>
        <w:t xml:space="preserve">natychmiastowym </w:t>
      </w:r>
      <w:r w:rsidRPr="002C06BB">
        <w:rPr>
          <w:rFonts w:asciiTheme="minorHAnsi" w:hAnsiTheme="minorHAnsi" w:cstheme="minorHAnsi"/>
        </w:rPr>
        <w:t xml:space="preserve">na przyszłość, jeśli: </w:t>
      </w:r>
    </w:p>
    <w:p w14:paraId="558AEEA6" w14:textId="5A552031" w:rsidR="008E5224" w:rsidRPr="002C06BB" w:rsidRDefault="008E5224" w:rsidP="002C06BB">
      <w:pPr>
        <w:pStyle w:val="Akapitzlist1"/>
        <w:numPr>
          <w:ilvl w:val="0"/>
          <w:numId w:val="6"/>
        </w:numPr>
        <w:tabs>
          <w:tab w:val="left" w:pos="426"/>
        </w:tabs>
        <w:spacing w:after="0"/>
        <w:rPr>
          <w:rFonts w:asciiTheme="minorHAnsi" w:hAnsiTheme="minorHAnsi" w:cstheme="minorHAnsi"/>
        </w:rPr>
      </w:pPr>
      <w:r w:rsidRPr="002C06BB">
        <w:rPr>
          <w:rFonts w:asciiTheme="minorHAnsi" w:hAnsiTheme="minorHAnsi" w:cstheme="minorHAnsi"/>
        </w:rPr>
        <w:t xml:space="preserve">Wykonawca nie podjął wykonania obowiązków wynikających z niniejszej umowy w terminie </w:t>
      </w:r>
      <w:r w:rsidR="00752920">
        <w:rPr>
          <w:rFonts w:asciiTheme="minorHAnsi" w:hAnsiTheme="minorHAnsi" w:cstheme="minorHAnsi"/>
        </w:rPr>
        <w:t>7</w:t>
      </w:r>
      <w:r w:rsidRPr="002C06BB">
        <w:rPr>
          <w:rFonts w:asciiTheme="minorHAnsi" w:hAnsiTheme="minorHAnsi" w:cstheme="minorHAnsi"/>
        </w:rPr>
        <w:t xml:space="preserve"> dni </w:t>
      </w:r>
      <w:r w:rsidR="00752920">
        <w:rPr>
          <w:rFonts w:asciiTheme="minorHAnsi" w:hAnsiTheme="minorHAnsi" w:cstheme="minorHAnsi"/>
        </w:rPr>
        <w:t xml:space="preserve">roboczych </w:t>
      </w:r>
      <w:r w:rsidRPr="002C06BB">
        <w:rPr>
          <w:rFonts w:asciiTheme="minorHAnsi" w:hAnsiTheme="minorHAnsi" w:cstheme="minorHAnsi"/>
        </w:rPr>
        <w:t>od dnia zawarcia umowy z przyczyn leżących po jego stronie,</w:t>
      </w:r>
    </w:p>
    <w:p w14:paraId="4DF23144" w14:textId="0EC0E8F2" w:rsidR="008E5224" w:rsidRPr="002C06BB" w:rsidRDefault="008E5224" w:rsidP="002C06BB">
      <w:pPr>
        <w:pStyle w:val="Akapitzlist1"/>
        <w:numPr>
          <w:ilvl w:val="0"/>
          <w:numId w:val="6"/>
        </w:numPr>
        <w:tabs>
          <w:tab w:val="left" w:pos="426"/>
        </w:tabs>
        <w:spacing w:after="0"/>
        <w:rPr>
          <w:rFonts w:asciiTheme="minorHAnsi" w:hAnsiTheme="minorHAnsi" w:cstheme="minorHAnsi"/>
        </w:rPr>
      </w:pPr>
      <w:r w:rsidRPr="002C06BB">
        <w:rPr>
          <w:rFonts w:asciiTheme="minorHAnsi" w:hAnsiTheme="minorHAnsi" w:cstheme="minorHAnsi"/>
        </w:rPr>
        <w:t xml:space="preserve">suma naliczonych kar umownych przewyższa </w:t>
      </w:r>
      <w:r w:rsidR="008449F5">
        <w:rPr>
          <w:rFonts w:asciiTheme="minorHAnsi" w:hAnsiTheme="minorHAnsi" w:cstheme="minorHAnsi"/>
        </w:rPr>
        <w:t>5</w:t>
      </w:r>
      <w:r w:rsidRPr="002C06BB">
        <w:rPr>
          <w:rFonts w:asciiTheme="minorHAnsi" w:hAnsiTheme="minorHAnsi" w:cstheme="minorHAnsi"/>
        </w:rPr>
        <w:t xml:space="preserve">% kwoty brutto łącznego wynagrodzenia Wykonawcy określonego w § </w:t>
      </w:r>
      <w:r w:rsidR="003A1D37" w:rsidRPr="002C06BB">
        <w:rPr>
          <w:rFonts w:asciiTheme="minorHAnsi" w:hAnsiTheme="minorHAnsi" w:cstheme="minorHAnsi"/>
        </w:rPr>
        <w:t>6</w:t>
      </w:r>
      <w:r w:rsidRPr="002C06BB">
        <w:rPr>
          <w:rFonts w:asciiTheme="minorHAnsi" w:hAnsiTheme="minorHAnsi" w:cstheme="minorHAnsi"/>
        </w:rPr>
        <w:t xml:space="preserve"> ust. 1 umowy,</w:t>
      </w:r>
    </w:p>
    <w:p w14:paraId="5F58EB2C" w14:textId="389BC609" w:rsidR="008E5224" w:rsidRPr="002C06BB" w:rsidRDefault="008E5224" w:rsidP="002C06BB">
      <w:pPr>
        <w:pStyle w:val="Akapitzlist1"/>
        <w:numPr>
          <w:ilvl w:val="0"/>
          <w:numId w:val="6"/>
        </w:numPr>
        <w:tabs>
          <w:tab w:val="left" w:pos="426"/>
        </w:tabs>
        <w:spacing w:after="0"/>
        <w:rPr>
          <w:rFonts w:asciiTheme="minorHAnsi" w:hAnsiTheme="minorHAnsi" w:cstheme="minorHAnsi"/>
        </w:rPr>
      </w:pPr>
      <w:r w:rsidRPr="002C06BB">
        <w:rPr>
          <w:rFonts w:asciiTheme="minorHAnsi" w:hAnsiTheme="minorHAnsi" w:cstheme="minorHAnsi"/>
        </w:rPr>
        <w:t xml:space="preserve">Zamawiający co najmniej dwukrotnie odrzucił przedstawiony przez Wykonawcę do akceptacji </w:t>
      </w:r>
      <w:r w:rsidR="00835DD3" w:rsidRPr="002C06BB">
        <w:rPr>
          <w:rFonts w:asciiTheme="minorHAnsi" w:hAnsiTheme="minorHAnsi" w:cstheme="minorHAnsi"/>
        </w:rPr>
        <w:t>wzór</w:t>
      </w:r>
      <w:r w:rsidRPr="002C06BB">
        <w:rPr>
          <w:rFonts w:asciiTheme="minorHAnsi" w:hAnsiTheme="minorHAnsi" w:cstheme="minorHAnsi"/>
        </w:rPr>
        <w:t xml:space="preserve"> </w:t>
      </w:r>
      <w:r w:rsidR="00922EA3" w:rsidRPr="002C06BB">
        <w:rPr>
          <w:rFonts w:asciiTheme="minorHAnsi" w:hAnsiTheme="minorHAnsi" w:cstheme="minorHAnsi"/>
        </w:rPr>
        <w:t>kosza</w:t>
      </w:r>
      <w:r w:rsidRPr="002C06BB">
        <w:rPr>
          <w:rFonts w:asciiTheme="minorHAnsi" w:hAnsiTheme="minorHAnsi" w:cstheme="minorHAnsi"/>
        </w:rPr>
        <w:t>, zgodnie z procedurą określ</w:t>
      </w:r>
      <w:r w:rsidR="003A1D37" w:rsidRPr="002C06BB">
        <w:rPr>
          <w:rFonts w:asciiTheme="minorHAnsi" w:hAnsiTheme="minorHAnsi" w:cstheme="minorHAnsi"/>
        </w:rPr>
        <w:t>oną</w:t>
      </w:r>
      <w:r w:rsidRPr="002C06BB">
        <w:rPr>
          <w:rFonts w:asciiTheme="minorHAnsi" w:hAnsiTheme="minorHAnsi" w:cstheme="minorHAnsi"/>
        </w:rPr>
        <w:t xml:space="preserve"> w § </w:t>
      </w:r>
      <w:r w:rsidR="003A1D37" w:rsidRPr="002C06BB">
        <w:rPr>
          <w:rFonts w:asciiTheme="minorHAnsi" w:hAnsiTheme="minorHAnsi" w:cstheme="minorHAnsi"/>
        </w:rPr>
        <w:t>2</w:t>
      </w:r>
      <w:r w:rsidRPr="002C06BB">
        <w:rPr>
          <w:rFonts w:asciiTheme="minorHAnsi" w:hAnsiTheme="minorHAnsi" w:cstheme="minorHAnsi"/>
        </w:rPr>
        <w:t xml:space="preserve"> </w:t>
      </w:r>
      <w:r w:rsidR="003A1D37" w:rsidRPr="002C06BB">
        <w:rPr>
          <w:rFonts w:asciiTheme="minorHAnsi" w:hAnsiTheme="minorHAnsi" w:cstheme="minorHAnsi"/>
        </w:rPr>
        <w:t>ust. 1</w:t>
      </w:r>
      <w:r w:rsidR="00F60276" w:rsidRPr="002C06BB">
        <w:rPr>
          <w:rFonts w:asciiTheme="minorHAnsi" w:hAnsiTheme="minorHAnsi" w:cstheme="minorHAnsi"/>
        </w:rPr>
        <w:t>-3</w:t>
      </w:r>
      <w:r w:rsidR="00A6792A">
        <w:rPr>
          <w:rFonts w:asciiTheme="minorHAnsi" w:hAnsiTheme="minorHAnsi" w:cstheme="minorHAnsi"/>
        </w:rPr>
        <w:t xml:space="preserve"> umowy</w:t>
      </w:r>
      <w:r w:rsidRPr="002C06BB">
        <w:rPr>
          <w:rFonts w:asciiTheme="minorHAnsi" w:hAnsiTheme="minorHAnsi" w:cstheme="minorHAnsi"/>
        </w:rPr>
        <w:t>,</w:t>
      </w:r>
    </w:p>
    <w:p w14:paraId="7142DF48" w14:textId="6A969AEF" w:rsidR="008E5224" w:rsidRPr="002C06BB" w:rsidRDefault="008E5224" w:rsidP="002C06BB">
      <w:pPr>
        <w:pStyle w:val="Akapitzlist1"/>
        <w:numPr>
          <w:ilvl w:val="0"/>
          <w:numId w:val="6"/>
        </w:numPr>
        <w:tabs>
          <w:tab w:val="left" w:pos="426"/>
        </w:tabs>
        <w:spacing w:after="0"/>
        <w:rPr>
          <w:rFonts w:asciiTheme="minorHAnsi" w:hAnsiTheme="minorHAnsi" w:cstheme="minorHAnsi"/>
        </w:rPr>
      </w:pPr>
      <w:r w:rsidRPr="002C06BB">
        <w:rPr>
          <w:rFonts w:asciiTheme="minorHAnsi" w:hAnsiTheme="minorHAnsi" w:cstheme="minorHAnsi"/>
        </w:rPr>
        <w:t xml:space="preserve">Wykonawca rażąco narusza postanowienia umowy i pomimo pisemnego wezwania Zamawiającego, w terminie </w:t>
      </w:r>
      <w:r w:rsidR="00B770E4" w:rsidRPr="002C06BB">
        <w:rPr>
          <w:rFonts w:asciiTheme="minorHAnsi" w:hAnsiTheme="minorHAnsi" w:cstheme="minorHAnsi"/>
        </w:rPr>
        <w:t>określonym w</w:t>
      </w:r>
      <w:r w:rsidRPr="002C06BB">
        <w:rPr>
          <w:rFonts w:asciiTheme="minorHAnsi" w:hAnsiTheme="minorHAnsi" w:cstheme="minorHAnsi"/>
        </w:rPr>
        <w:t xml:space="preserve"> wezwaniu, nie zaprzestał naruszeń</w:t>
      </w:r>
      <w:r w:rsidR="00F60276" w:rsidRPr="002C06BB">
        <w:rPr>
          <w:rFonts w:asciiTheme="minorHAnsi" w:hAnsiTheme="minorHAnsi" w:cstheme="minorHAnsi"/>
        </w:rPr>
        <w:t>,</w:t>
      </w:r>
    </w:p>
    <w:p w14:paraId="3138098D" w14:textId="19B54A08" w:rsidR="00CE5950" w:rsidRDefault="00F60276" w:rsidP="002C06BB">
      <w:pPr>
        <w:pStyle w:val="Akapitzlist1"/>
        <w:numPr>
          <w:ilvl w:val="0"/>
          <w:numId w:val="6"/>
        </w:numPr>
        <w:tabs>
          <w:tab w:val="left" w:pos="426"/>
        </w:tabs>
        <w:spacing w:after="0"/>
        <w:rPr>
          <w:rFonts w:asciiTheme="minorHAnsi" w:hAnsiTheme="minorHAnsi" w:cstheme="minorHAnsi"/>
        </w:rPr>
      </w:pPr>
      <w:r w:rsidRPr="002C06BB">
        <w:rPr>
          <w:rFonts w:asciiTheme="minorHAnsi" w:hAnsiTheme="minorHAnsi" w:cstheme="minorHAnsi"/>
        </w:rPr>
        <w:t xml:space="preserve">Wykonawca naruszy zobowiązanie, o którym mowa w § </w:t>
      </w:r>
      <w:r w:rsidR="00FF4CC9">
        <w:rPr>
          <w:rFonts w:asciiTheme="minorHAnsi" w:hAnsiTheme="minorHAnsi" w:cstheme="minorHAnsi"/>
        </w:rPr>
        <w:t>8</w:t>
      </w:r>
      <w:r w:rsidR="00FF4CC9" w:rsidRPr="002C06BB">
        <w:rPr>
          <w:rFonts w:asciiTheme="minorHAnsi" w:hAnsiTheme="minorHAnsi" w:cstheme="minorHAnsi"/>
        </w:rPr>
        <w:t xml:space="preserve"> </w:t>
      </w:r>
      <w:r w:rsidRPr="002C06BB">
        <w:rPr>
          <w:rFonts w:asciiTheme="minorHAnsi" w:hAnsiTheme="minorHAnsi" w:cstheme="minorHAnsi"/>
        </w:rPr>
        <w:t>ust. 1</w:t>
      </w:r>
      <w:r w:rsidR="00E84E07" w:rsidRPr="002C06BB">
        <w:rPr>
          <w:rFonts w:asciiTheme="minorHAnsi" w:hAnsiTheme="minorHAnsi" w:cstheme="minorHAnsi"/>
        </w:rPr>
        <w:t xml:space="preserve"> umowy</w:t>
      </w:r>
    </w:p>
    <w:p w14:paraId="04CF7F21" w14:textId="3F9AE2DD" w:rsidR="00F60276" w:rsidRPr="002C06BB" w:rsidRDefault="00CE5950" w:rsidP="002C06BB">
      <w:pPr>
        <w:pStyle w:val="Akapitzlist1"/>
        <w:numPr>
          <w:ilvl w:val="0"/>
          <w:numId w:val="6"/>
        </w:numPr>
        <w:tabs>
          <w:tab w:val="left" w:pos="426"/>
        </w:tabs>
        <w:spacing w:after="0"/>
        <w:rPr>
          <w:rFonts w:asciiTheme="minorHAnsi" w:hAnsiTheme="minorHAnsi" w:cstheme="minorHAnsi"/>
        </w:rPr>
      </w:pPr>
      <w:r>
        <w:rPr>
          <w:rFonts w:asciiTheme="minorHAnsi" w:hAnsiTheme="minorHAnsi" w:cstheme="minorHAnsi"/>
        </w:rPr>
        <w:t xml:space="preserve">Wykonawca </w:t>
      </w:r>
      <w:r>
        <w:t>pozostaje w zwłoce z zakończeniem Przedmiotu Umowy o dłużej niż 7 dni</w:t>
      </w:r>
      <w:r w:rsidR="003E1896">
        <w:rPr>
          <w:rFonts w:asciiTheme="minorHAnsi" w:hAnsiTheme="minorHAnsi" w:cstheme="minorHAnsi"/>
        </w:rPr>
        <w:t>,</w:t>
      </w:r>
    </w:p>
    <w:p w14:paraId="03166FCD" w14:textId="5238C1F2" w:rsidR="00940931" w:rsidRDefault="003E1896" w:rsidP="00FC24A8">
      <w:pPr>
        <w:pStyle w:val="Akapitzlist"/>
        <w:tabs>
          <w:tab w:val="left" w:pos="567"/>
        </w:tabs>
        <w:spacing w:line="276" w:lineRule="auto"/>
        <w:ind w:left="567"/>
        <w:contextualSpacing w:val="0"/>
        <w:rPr>
          <w:rFonts w:asciiTheme="minorHAnsi" w:hAnsiTheme="minorHAnsi" w:cstheme="minorHAnsi"/>
        </w:rPr>
      </w:pPr>
      <w:r>
        <w:rPr>
          <w:rFonts w:asciiTheme="minorHAnsi" w:hAnsiTheme="minorHAnsi" w:cstheme="minorHAnsi"/>
        </w:rPr>
        <w:t>o</w:t>
      </w:r>
      <w:r w:rsidR="00940931">
        <w:rPr>
          <w:rFonts w:asciiTheme="minorHAnsi" w:hAnsiTheme="minorHAnsi" w:cstheme="minorHAnsi"/>
        </w:rPr>
        <w:t>raz naliczyć karę umowną, określoną w ust. 1 pkt</w:t>
      </w:r>
      <w:r>
        <w:rPr>
          <w:rFonts w:asciiTheme="minorHAnsi" w:hAnsiTheme="minorHAnsi" w:cstheme="minorHAnsi"/>
        </w:rPr>
        <w:t xml:space="preserve"> 4</w:t>
      </w:r>
      <w:r w:rsidR="00940931">
        <w:rPr>
          <w:rFonts w:asciiTheme="minorHAnsi" w:hAnsiTheme="minorHAnsi" w:cstheme="minorHAnsi"/>
        </w:rPr>
        <w:t>)</w:t>
      </w:r>
      <w:r>
        <w:rPr>
          <w:rFonts w:asciiTheme="minorHAnsi" w:hAnsiTheme="minorHAnsi" w:cstheme="minorHAnsi"/>
        </w:rPr>
        <w:t xml:space="preserve"> lub pkt 5) powyżej.</w:t>
      </w:r>
    </w:p>
    <w:p w14:paraId="2D7CC75E" w14:textId="3585C1BD" w:rsidR="008E5224" w:rsidRPr="002C06BB" w:rsidRDefault="008E5224" w:rsidP="002C06BB">
      <w:pPr>
        <w:pStyle w:val="Akapitzlist"/>
        <w:numPr>
          <w:ilvl w:val="1"/>
          <w:numId w:val="63"/>
        </w:numPr>
        <w:tabs>
          <w:tab w:val="left" w:pos="567"/>
        </w:tabs>
        <w:spacing w:line="276" w:lineRule="auto"/>
        <w:contextualSpacing w:val="0"/>
        <w:rPr>
          <w:rFonts w:asciiTheme="minorHAnsi" w:hAnsiTheme="minorHAnsi" w:cstheme="minorHAnsi"/>
        </w:rPr>
      </w:pPr>
      <w:r w:rsidRPr="002C06BB">
        <w:rPr>
          <w:rFonts w:asciiTheme="minorHAnsi" w:hAnsiTheme="minorHAnsi" w:cstheme="minorHAnsi"/>
        </w:rPr>
        <w:t xml:space="preserve">W przypadkach wymienionych w ust. </w:t>
      </w:r>
      <w:r w:rsidR="009151E9">
        <w:rPr>
          <w:rFonts w:asciiTheme="minorHAnsi" w:hAnsiTheme="minorHAnsi" w:cstheme="minorHAnsi"/>
        </w:rPr>
        <w:t>9</w:t>
      </w:r>
      <w:r w:rsidR="00FF4CC9">
        <w:rPr>
          <w:rFonts w:asciiTheme="minorHAnsi" w:hAnsiTheme="minorHAnsi" w:cstheme="minorHAnsi"/>
        </w:rPr>
        <w:t xml:space="preserve"> </w:t>
      </w:r>
      <w:r w:rsidR="00A6792A">
        <w:rPr>
          <w:rFonts w:asciiTheme="minorHAnsi" w:hAnsiTheme="minorHAnsi" w:cstheme="minorHAnsi"/>
        </w:rPr>
        <w:t>powyżej</w:t>
      </w:r>
      <w:r w:rsidRPr="002C06BB">
        <w:rPr>
          <w:rFonts w:asciiTheme="minorHAnsi" w:hAnsiTheme="minorHAnsi" w:cstheme="minorHAnsi"/>
        </w:rPr>
        <w:t xml:space="preserve"> Zamawiający jest uprawniony do odstąpienia od </w:t>
      </w:r>
      <w:r w:rsidR="00E84E07" w:rsidRPr="002C06BB">
        <w:rPr>
          <w:rFonts w:asciiTheme="minorHAnsi" w:hAnsiTheme="minorHAnsi" w:cstheme="minorHAnsi"/>
        </w:rPr>
        <w:t>u</w:t>
      </w:r>
      <w:r w:rsidRPr="002C06BB">
        <w:rPr>
          <w:rFonts w:asciiTheme="minorHAnsi" w:hAnsiTheme="minorHAnsi" w:cstheme="minorHAnsi"/>
        </w:rPr>
        <w:t xml:space="preserve">mowy w całości lub w części niewykonanej w terminie </w:t>
      </w:r>
      <w:r w:rsidR="007A5179" w:rsidRPr="002C06BB">
        <w:rPr>
          <w:rFonts w:asciiTheme="minorHAnsi" w:hAnsiTheme="minorHAnsi" w:cstheme="minorHAnsi"/>
        </w:rPr>
        <w:t xml:space="preserve">60 </w:t>
      </w:r>
      <w:r w:rsidRPr="002C06BB">
        <w:rPr>
          <w:rFonts w:asciiTheme="minorHAnsi" w:hAnsiTheme="minorHAnsi" w:cstheme="minorHAnsi"/>
        </w:rPr>
        <w:t>dni licząc od daty powzięcia wiadomości o przyczynie uzasadniającej odstąpienie.</w:t>
      </w:r>
    </w:p>
    <w:p w14:paraId="26F91E84" w14:textId="77777777" w:rsidR="008E5224" w:rsidRPr="002C06BB" w:rsidRDefault="008E5224" w:rsidP="002C06BB">
      <w:pPr>
        <w:pStyle w:val="Akapitzlist"/>
        <w:numPr>
          <w:ilvl w:val="1"/>
          <w:numId w:val="70"/>
        </w:numPr>
        <w:tabs>
          <w:tab w:val="left" w:pos="567"/>
        </w:tabs>
        <w:spacing w:line="276" w:lineRule="auto"/>
        <w:contextualSpacing w:val="0"/>
        <w:rPr>
          <w:rFonts w:asciiTheme="minorHAnsi" w:hAnsiTheme="minorHAnsi" w:cstheme="minorHAnsi"/>
        </w:rPr>
      </w:pPr>
      <w:r w:rsidRPr="002C06BB">
        <w:rPr>
          <w:rFonts w:asciiTheme="minorHAnsi" w:hAnsiTheme="minorHAnsi" w:cstheme="minorHAnsi"/>
        </w:rPr>
        <w:t xml:space="preserve">Zamawiający może również odstąpić od umowy w innych przypadkach wskazanych w Kodeksie cywilnym i ustawie </w:t>
      </w:r>
      <w:proofErr w:type="spellStart"/>
      <w:r w:rsidRPr="002C06BB">
        <w:rPr>
          <w:rFonts w:asciiTheme="minorHAnsi" w:hAnsiTheme="minorHAnsi" w:cstheme="minorHAnsi"/>
        </w:rPr>
        <w:t>Pzp</w:t>
      </w:r>
      <w:proofErr w:type="spellEnd"/>
      <w:r w:rsidRPr="002C06BB">
        <w:rPr>
          <w:rFonts w:asciiTheme="minorHAnsi" w:hAnsiTheme="minorHAnsi" w:cstheme="minorHAnsi"/>
        </w:rPr>
        <w:t>.</w:t>
      </w:r>
    </w:p>
    <w:p w14:paraId="3E147EBA" w14:textId="77777777" w:rsidR="008E5224" w:rsidRPr="002C06BB" w:rsidRDefault="008E5224" w:rsidP="002C06BB">
      <w:pPr>
        <w:pStyle w:val="Akapitzlist"/>
        <w:numPr>
          <w:ilvl w:val="1"/>
          <w:numId w:val="70"/>
        </w:numPr>
        <w:tabs>
          <w:tab w:val="left" w:pos="567"/>
        </w:tabs>
        <w:spacing w:line="276" w:lineRule="auto"/>
        <w:contextualSpacing w:val="0"/>
        <w:rPr>
          <w:rFonts w:asciiTheme="minorHAnsi" w:hAnsiTheme="minorHAnsi" w:cstheme="minorHAnsi"/>
        </w:rPr>
      </w:pPr>
      <w:r w:rsidRPr="002C06BB">
        <w:rPr>
          <w:rFonts w:asciiTheme="minorHAnsi" w:hAnsiTheme="minorHAnsi" w:cstheme="minorHAnsi"/>
          <w:bCs/>
          <w:lang w:eastAsia="ar-SA"/>
        </w:rPr>
        <w:t>Wykonawca udziela rękojmi i gwarancji jakości w zakresie określonym w umowie na część zobowiązania wykonaną przed odstąpieniem od umowy.</w:t>
      </w:r>
    </w:p>
    <w:p w14:paraId="334E7811" w14:textId="3EC758E8" w:rsidR="008E5224" w:rsidRPr="002C06BB" w:rsidRDefault="008E5224" w:rsidP="002C06BB">
      <w:pPr>
        <w:pStyle w:val="Akapitzlist"/>
        <w:numPr>
          <w:ilvl w:val="1"/>
          <w:numId w:val="70"/>
        </w:numPr>
        <w:tabs>
          <w:tab w:val="left" w:pos="567"/>
        </w:tabs>
        <w:spacing w:line="276" w:lineRule="auto"/>
        <w:contextualSpacing w:val="0"/>
        <w:rPr>
          <w:rFonts w:asciiTheme="minorHAnsi" w:hAnsiTheme="minorHAnsi" w:cstheme="minorHAnsi"/>
        </w:rPr>
      </w:pPr>
      <w:r w:rsidRPr="002C06BB">
        <w:rPr>
          <w:rFonts w:asciiTheme="minorHAnsi" w:hAnsiTheme="minorHAnsi" w:cstheme="minorHAnsi"/>
        </w:rPr>
        <w:t xml:space="preserve">Odstąpienie od </w:t>
      </w:r>
      <w:r w:rsidR="00E84E07" w:rsidRPr="002C06BB">
        <w:rPr>
          <w:rFonts w:asciiTheme="minorHAnsi" w:hAnsiTheme="minorHAnsi" w:cstheme="minorHAnsi"/>
        </w:rPr>
        <w:t>u</w:t>
      </w:r>
      <w:r w:rsidRPr="002C06BB">
        <w:rPr>
          <w:rFonts w:asciiTheme="minorHAnsi" w:hAnsiTheme="minorHAnsi" w:cstheme="minorHAnsi"/>
        </w:rPr>
        <w:t>mowy powinno nastąpić w formie pisemnej pod rygorem nieważności i wskazywać przyczynę odstąpienia.</w:t>
      </w:r>
    </w:p>
    <w:p w14:paraId="6460FD7D" w14:textId="567E0EF1" w:rsidR="00720C06" w:rsidRDefault="008E5224" w:rsidP="002C06BB">
      <w:pPr>
        <w:pStyle w:val="Akapitzlist"/>
        <w:numPr>
          <w:ilvl w:val="1"/>
          <w:numId w:val="70"/>
        </w:numPr>
        <w:tabs>
          <w:tab w:val="left" w:pos="567"/>
        </w:tabs>
        <w:spacing w:line="276" w:lineRule="auto"/>
        <w:contextualSpacing w:val="0"/>
        <w:rPr>
          <w:rFonts w:asciiTheme="minorHAnsi" w:hAnsiTheme="minorHAnsi" w:cstheme="minorHAnsi"/>
        </w:rPr>
      </w:pPr>
      <w:r w:rsidRPr="002C06BB">
        <w:rPr>
          <w:rFonts w:asciiTheme="minorHAnsi" w:hAnsiTheme="minorHAnsi" w:cstheme="minorHAnsi"/>
        </w:rPr>
        <w:t xml:space="preserve">W przypadku odstąpienia od umowy, Wykonawca w terminie 7 dni liczonych od daty odstąpienia od umowy, obowiązany jest sporządzić z udziałem Zamawiającego protokół określający zakres prac będących w toku na dzień odstąpienia od umowy oraz zabezpieczyć na swój koszt przerwane prace w zakresie uzgodnionym przez </w:t>
      </w:r>
      <w:r w:rsidR="00A6792A">
        <w:rPr>
          <w:rFonts w:asciiTheme="minorHAnsi" w:hAnsiTheme="minorHAnsi" w:cstheme="minorHAnsi"/>
        </w:rPr>
        <w:t>S</w:t>
      </w:r>
      <w:r w:rsidRPr="002C06BB">
        <w:rPr>
          <w:rFonts w:asciiTheme="minorHAnsi" w:hAnsiTheme="minorHAnsi" w:cstheme="minorHAnsi"/>
        </w:rPr>
        <w:t xml:space="preserve">trony. Zamawiający zapłaci Wykonawcy za prace wykonane </w:t>
      </w:r>
      <w:r w:rsidR="00B770E4" w:rsidRPr="002C06BB">
        <w:rPr>
          <w:rFonts w:asciiTheme="minorHAnsi" w:hAnsiTheme="minorHAnsi" w:cstheme="minorHAnsi"/>
        </w:rPr>
        <w:t>i odebrane</w:t>
      </w:r>
      <w:r w:rsidRPr="002C06BB">
        <w:rPr>
          <w:rFonts w:asciiTheme="minorHAnsi" w:hAnsiTheme="minorHAnsi" w:cstheme="minorHAnsi"/>
        </w:rPr>
        <w:t xml:space="preserve"> do dnia odstąpienia od umowy.</w:t>
      </w:r>
    </w:p>
    <w:p w14:paraId="25B5E410" w14:textId="77777777" w:rsidR="004D7441" w:rsidRDefault="004D7441" w:rsidP="002C06BB">
      <w:pPr>
        <w:pStyle w:val="Akapitzlist"/>
        <w:tabs>
          <w:tab w:val="left" w:pos="567"/>
        </w:tabs>
        <w:spacing w:line="276" w:lineRule="auto"/>
        <w:ind w:left="567"/>
        <w:contextualSpacing w:val="0"/>
        <w:rPr>
          <w:rFonts w:asciiTheme="minorHAnsi" w:hAnsiTheme="minorHAnsi" w:cstheme="minorHAnsi"/>
        </w:rPr>
      </w:pPr>
    </w:p>
    <w:bookmarkEnd w:id="10"/>
    <w:p w14:paraId="77E99207" w14:textId="77777777" w:rsidR="002D7E2B" w:rsidRPr="002C06BB" w:rsidRDefault="00215B9B" w:rsidP="006C1FBF">
      <w:pPr>
        <w:pStyle w:val="Akapitzlist1"/>
        <w:numPr>
          <w:ilvl w:val="0"/>
          <w:numId w:val="71"/>
        </w:numPr>
        <w:spacing w:after="0"/>
        <w:outlineLvl w:val="1"/>
        <w:rPr>
          <w:rFonts w:asciiTheme="minorHAnsi" w:hAnsiTheme="minorHAnsi" w:cstheme="minorHAnsi"/>
        </w:rPr>
      </w:pPr>
      <w:r w:rsidRPr="002C06BB">
        <w:rPr>
          <w:rFonts w:asciiTheme="minorHAnsi" w:hAnsiTheme="minorHAnsi" w:cstheme="minorHAnsi"/>
          <w:b/>
        </w:rPr>
        <w:t>Stosowanie dmuchaw</w:t>
      </w:r>
    </w:p>
    <w:p w14:paraId="56940CC7" w14:textId="77777777" w:rsidR="00511D9D" w:rsidRPr="002C06BB" w:rsidRDefault="00511D9D" w:rsidP="002C06BB">
      <w:pPr>
        <w:pStyle w:val="Bezodstpw1"/>
        <w:numPr>
          <w:ilvl w:val="0"/>
          <w:numId w:val="7"/>
        </w:numPr>
        <w:tabs>
          <w:tab w:val="clear" w:pos="567"/>
        </w:tabs>
        <w:spacing w:line="276" w:lineRule="auto"/>
        <w:ind w:left="567" w:hanging="567"/>
        <w:rPr>
          <w:rFonts w:asciiTheme="minorHAnsi" w:hAnsiTheme="minorHAnsi" w:cstheme="minorHAnsi"/>
          <w:iCs/>
        </w:rPr>
      </w:pPr>
      <w:r w:rsidRPr="002C06BB">
        <w:rPr>
          <w:rFonts w:asciiTheme="minorHAnsi" w:eastAsia="Times New Roman" w:hAnsiTheme="minorHAnsi" w:cstheme="minorHAnsi"/>
          <w:iCs/>
        </w:rPr>
        <w:t xml:space="preserve">Wykonawca </w:t>
      </w:r>
      <w:r w:rsidRPr="002C06BB">
        <w:rPr>
          <w:rFonts w:asciiTheme="minorHAnsi" w:hAnsiTheme="minorHAnsi" w:cstheme="minorHAnsi"/>
          <w:iCs/>
        </w:rPr>
        <w:t>zobowiązuje się do</w:t>
      </w:r>
      <w:r w:rsidRPr="002C06BB">
        <w:rPr>
          <w:rFonts w:asciiTheme="minorHAnsi" w:eastAsia="Times New Roman" w:hAnsiTheme="minorHAnsi" w:cstheme="minorHAnsi"/>
          <w:iCs/>
        </w:rPr>
        <w:t xml:space="preserve"> całkowitego wyeliminowania stosowania dmuchaw podczas wykonywania prac.</w:t>
      </w:r>
    </w:p>
    <w:p w14:paraId="08BB206A" w14:textId="39AF6B80" w:rsidR="00D703C0" w:rsidRDefault="00511D9D" w:rsidP="002C06BB">
      <w:pPr>
        <w:pStyle w:val="Bezodstpw1"/>
        <w:numPr>
          <w:ilvl w:val="0"/>
          <w:numId w:val="7"/>
        </w:numPr>
        <w:tabs>
          <w:tab w:val="clear" w:pos="567"/>
        </w:tabs>
        <w:spacing w:line="276" w:lineRule="auto"/>
        <w:ind w:left="567" w:hanging="567"/>
        <w:rPr>
          <w:rFonts w:asciiTheme="minorHAnsi" w:hAnsiTheme="minorHAnsi" w:cstheme="minorHAnsi"/>
          <w:iCs/>
        </w:rPr>
      </w:pPr>
      <w:r w:rsidRPr="002C06BB">
        <w:rPr>
          <w:rFonts w:asciiTheme="minorHAnsi" w:hAnsiTheme="minorHAnsi" w:cstheme="minorHAnsi"/>
          <w:iCs/>
        </w:rPr>
        <w:t>W przypadku naruszenia zobowiązania, o którym mowa w ust. 1</w:t>
      </w:r>
      <w:r w:rsidR="00167F17">
        <w:rPr>
          <w:rFonts w:asciiTheme="minorHAnsi" w:hAnsiTheme="minorHAnsi" w:cstheme="minorHAnsi"/>
          <w:iCs/>
        </w:rPr>
        <w:t xml:space="preserve"> powyżej,</w:t>
      </w:r>
      <w:r w:rsidRPr="002C06BB">
        <w:rPr>
          <w:rFonts w:asciiTheme="minorHAnsi" w:hAnsiTheme="minorHAnsi" w:cstheme="minorHAnsi"/>
          <w:iCs/>
        </w:rPr>
        <w:t xml:space="preserve"> Zamawiający naliczy </w:t>
      </w:r>
      <w:r w:rsidR="00675ABF">
        <w:rPr>
          <w:rFonts w:asciiTheme="minorHAnsi" w:hAnsiTheme="minorHAnsi" w:cstheme="minorHAnsi"/>
          <w:iCs/>
        </w:rPr>
        <w:t xml:space="preserve">Wykonawcy </w:t>
      </w:r>
      <w:r w:rsidRPr="002C06BB">
        <w:rPr>
          <w:rFonts w:asciiTheme="minorHAnsi" w:hAnsiTheme="minorHAnsi" w:cstheme="minorHAnsi"/>
          <w:iCs/>
        </w:rPr>
        <w:t xml:space="preserve">karę umowną w wysokości 4 000,00 zł </w:t>
      </w:r>
      <w:r w:rsidR="00B74D3D">
        <w:rPr>
          <w:rFonts w:asciiTheme="minorHAnsi" w:hAnsiTheme="minorHAnsi" w:cstheme="minorHAnsi"/>
          <w:iCs/>
        </w:rPr>
        <w:t xml:space="preserve">(słownie złotych: cztery tysiące 00/100) </w:t>
      </w:r>
      <w:r w:rsidRPr="002C06BB">
        <w:rPr>
          <w:rFonts w:asciiTheme="minorHAnsi" w:hAnsiTheme="minorHAnsi" w:cstheme="minorHAnsi"/>
          <w:iCs/>
        </w:rPr>
        <w:t xml:space="preserve">za stwierdzone naruszenie. </w:t>
      </w:r>
    </w:p>
    <w:p w14:paraId="76740EF5" w14:textId="77777777" w:rsidR="004D7441" w:rsidRPr="002C06BB" w:rsidRDefault="004D7441" w:rsidP="002C06BB">
      <w:pPr>
        <w:pStyle w:val="Bezodstpw1"/>
        <w:spacing w:line="276" w:lineRule="auto"/>
        <w:ind w:left="567"/>
        <w:rPr>
          <w:rFonts w:asciiTheme="minorHAnsi" w:hAnsiTheme="minorHAnsi" w:cstheme="minorHAnsi"/>
          <w:iCs/>
        </w:rPr>
      </w:pPr>
    </w:p>
    <w:p w14:paraId="0DD72820" w14:textId="77777777" w:rsidR="00511D9D" w:rsidRPr="002C06BB" w:rsidRDefault="00511D9D" w:rsidP="002C06BB">
      <w:pPr>
        <w:pStyle w:val="Akapitzlist1"/>
        <w:numPr>
          <w:ilvl w:val="0"/>
          <w:numId w:val="72"/>
        </w:numPr>
        <w:spacing w:after="0"/>
        <w:outlineLvl w:val="1"/>
        <w:rPr>
          <w:rFonts w:asciiTheme="minorHAnsi" w:hAnsiTheme="minorHAnsi" w:cstheme="minorHAnsi"/>
        </w:rPr>
      </w:pPr>
      <w:r w:rsidRPr="002C06BB">
        <w:rPr>
          <w:rFonts w:asciiTheme="minorHAnsi" w:hAnsiTheme="minorHAnsi" w:cstheme="minorHAnsi"/>
          <w:b/>
        </w:rPr>
        <w:t>Podwykonawcy</w:t>
      </w:r>
    </w:p>
    <w:p w14:paraId="122B0E26" w14:textId="273D53A9" w:rsidR="00511D9D" w:rsidRPr="002C06BB" w:rsidRDefault="00511D9D" w:rsidP="002C06BB">
      <w:pPr>
        <w:numPr>
          <w:ilvl w:val="6"/>
          <w:numId w:val="22"/>
        </w:numPr>
        <w:suppressAutoHyphens w:val="0"/>
        <w:spacing w:after="0"/>
        <w:rPr>
          <w:rFonts w:asciiTheme="minorHAnsi" w:eastAsia="Times New Roman" w:hAnsiTheme="minorHAnsi" w:cstheme="minorHAnsi"/>
          <w:bCs/>
        </w:rPr>
      </w:pPr>
      <w:r w:rsidRPr="002C06BB">
        <w:rPr>
          <w:rFonts w:asciiTheme="minorHAnsi" w:eastAsia="Times New Roman" w:hAnsiTheme="minorHAnsi" w:cstheme="minorHAnsi"/>
          <w:bCs/>
        </w:rPr>
        <w:t>Przedmiot umowy będzie realizowany przez Wykonawcę samodzielnie w pełnym zakresie prac. [lub w przypadku wskazania podwykonawców w ofercie]</w:t>
      </w:r>
      <w:r w:rsidR="00E67528" w:rsidRPr="002C06BB">
        <w:rPr>
          <w:rFonts w:asciiTheme="minorHAnsi" w:eastAsia="Times New Roman" w:hAnsiTheme="minorHAnsi" w:cstheme="minorHAnsi"/>
          <w:bCs/>
        </w:rPr>
        <w:t>:</w:t>
      </w:r>
    </w:p>
    <w:p w14:paraId="18CA75F7" w14:textId="28460B93" w:rsidR="00511D9D" w:rsidRPr="002C06BB" w:rsidRDefault="00511D9D" w:rsidP="002C06BB">
      <w:pPr>
        <w:suppressAutoHyphens w:val="0"/>
        <w:spacing w:after="0"/>
        <w:ind w:left="567"/>
        <w:rPr>
          <w:rFonts w:asciiTheme="minorHAnsi" w:eastAsia="Times New Roman" w:hAnsiTheme="minorHAnsi" w:cstheme="minorHAnsi"/>
          <w:bCs/>
        </w:rPr>
      </w:pPr>
      <w:r w:rsidRPr="002C06BB">
        <w:rPr>
          <w:rFonts w:asciiTheme="minorHAnsi" w:eastAsia="Times New Roman" w:hAnsiTheme="minorHAnsi" w:cstheme="minorHAnsi"/>
          <w:bCs/>
        </w:rPr>
        <w:lastRenderedPageBreak/>
        <w:t xml:space="preserve">Wykonawca będzie realizował </w:t>
      </w:r>
      <w:r w:rsidR="00167F17">
        <w:rPr>
          <w:rFonts w:asciiTheme="minorHAnsi" w:eastAsia="Times New Roman" w:hAnsiTheme="minorHAnsi" w:cstheme="minorHAnsi"/>
          <w:bCs/>
        </w:rPr>
        <w:t>P</w:t>
      </w:r>
      <w:r w:rsidRPr="002C06BB">
        <w:rPr>
          <w:rFonts w:asciiTheme="minorHAnsi" w:eastAsia="Times New Roman" w:hAnsiTheme="minorHAnsi" w:cstheme="minorHAnsi"/>
          <w:bCs/>
        </w:rPr>
        <w:t xml:space="preserve">rzedmiot umowy przy udziale następujących </w:t>
      </w:r>
      <w:r w:rsidR="00167F17">
        <w:rPr>
          <w:rFonts w:asciiTheme="minorHAnsi" w:eastAsia="Times New Roman" w:hAnsiTheme="minorHAnsi" w:cstheme="minorHAnsi"/>
          <w:bCs/>
        </w:rPr>
        <w:t>P</w:t>
      </w:r>
      <w:r w:rsidRPr="002C06BB">
        <w:rPr>
          <w:rFonts w:asciiTheme="minorHAnsi" w:eastAsia="Times New Roman" w:hAnsiTheme="minorHAnsi" w:cstheme="minorHAnsi"/>
          <w:bCs/>
        </w:rPr>
        <w:t xml:space="preserve">odwykonawców </w:t>
      </w:r>
      <w:r w:rsidR="00B770E4" w:rsidRPr="002C06BB">
        <w:rPr>
          <w:rFonts w:asciiTheme="minorHAnsi" w:eastAsia="Times New Roman" w:hAnsiTheme="minorHAnsi" w:cstheme="minorHAnsi"/>
          <w:bCs/>
        </w:rPr>
        <w:br/>
        <w:t>w poniżej</w:t>
      </w:r>
      <w:r w:rsidRPr="002C06BB">
        <w:rPr>
          <w:rFonts w:asciiTheme="minorHAnsi" w:eastAsia="Times New Roman" w:hAnsiTheme="minorHAnsi" w:cstheme="minorHAnsi"/>
          <w:bCs/>
        </w:rPr>
        <w:t xml:space="preserve"> określonym zakresie prac: </w:t>
      </w:r>
    </w:p>
    <w:p w14:paraId="2A1C3403" w14:textId="2350FD01" w:rsidR="00511D9D" w:rsidRPr="002C06BB" w:rsidRDefault="00511D9D" w:rsidP="002C06BB">
      <w:pPr>
        <w:pStyle w:val="Akapitzlist"/>
        <w:numPr>
          <w:ilvl w:val="0"/>
          <w:numId w:val="73"/>
        </w:numPr>
        <w:spacing w:line="276" w:lineRule="auto"/>
        <w:rPr>
          <w:rFonts w:asciiTheme="minorHAnsi" w:hAnsiTheme="minorHAnsi" w:cstheme="minorHAnsi"/>
          <w:bCs/>
        </w:rPr>
      </w:pPr>
      <w:r w:rsidRPr="002C06BB">
        <w:rPr>
          <w:rFonts w:asciiTheme="minorHAnsi" w:hAnsiTheme="minorHAnsi" w:cstheme="minorHAnsi"/>
          <w:bCs/>
        </w:rPr>
        <w:t xml:space="preserve">[oznaczenie </w:t>
      </w:r>
      <w:r w:rsidR="00167F17">
        <w:rPr>
          <w:rFonts w:asciiTheme="minorHAnsi" w:hAnsiTheme="minorHAnsi" w:cstheme="minorHAnsi"/>
          <w:bCs/>
        </w:rPr>
        <w:t>P</w:t>
      </w:r>
      <w:r w:rsidRPr="002C06BB">
        <w:rPr>
          <w:rFonts w:asciiTheme="minorHAnsi" w:hAnsiTheme="minorHAnsi" w:cstheme="minorHAnsi"/>
          <w:bCs/>
        </w:rPr>
        <w:t>odwykonawcy</w:t>
      </w:r>
      <w:r w:rsidR="004B7799" w:rsidRPr="0033111D">
        <w:rPr>
          <w:rFonts w:asciiTheme="minorHAnsi" w:hAnsiTheme="minorHAnsi" w:cstheme="minorHAnsi"/>
          <w:bCs/>
        </w:rPr>
        <w:t>,</w:t>
      </w:r>
      <w:r w:rsidR="004B7799" w:rsidRPr="002C06BB">
        <w:rPr>
          <w:rFonts w:asciiTheme="minorHAnsi" w:hAnsiTheme="minorHAnsi" w:cstheme="minorHAnsi"/>
        </w:rPr>
        <w:t xml:space="preserve"> dane kontaktowe, przedstawiciel Podwykonawcy</w:t>
      </w:r>
      <w:r w:rsidRPr="002C06BB">
        <w:rPr>
          <w:rFonts w:asciiTheme="minorHAnsi" w:hAnsiTheme="minorHAnsi" w:cstheme="minorHAnsi"/>
          <w:bCs/>
        </w:rPr>
        <w:t>] – zakres powierzonych prac [</w:t>
      </w:r>
      <w:r w:rsidR="00CB2779" w:rsidRPr="002C06BB">
        <w:rPr>
          <w:rFonts w:asciiTheme="minorHAnsi" w:hAnsiTheme="minorHAnsi" w:cstheme="minorHAnsi"/>
          <w:bCs/>
        </w:rPr>
        <w:t>…</w:t>
      </w:r>
      <w:r w:rsidRPr="002C06BB">
        <w:rPr>
          <w:rFonts w:asciiTheme="minorHAnsi" w:hAnsiTheme="minorHAnsi" w:cstheme="minorHAnsi"/>
          <w:bCs/>
        </w:rPr>
        <w:t xml:space="preserve">] </w:t>
      </w:r>
    </w:p>
    <w:p w14:paraId="1704222C" w14:textId="2B37E3CE" w:rsidR="00511D9D" w:rsidRPr="002C06BB" w:rsidRDefault="00511D9D" w:rsidP="002C06BB">
      <w:pPr>
        <w:pStyle w:val="Akapitzlist"/>
        <w:numPr>
          <w:ilvl w:val="0"/>
          <w:numId w:val="73"/>
        </w:numPr>
        <w:spacing w:line="276" w:lineRule="auto"/>
        <w:rPr>
          <w:rFonts w:asciiTheme="minorHAnsi" w:hAnsiTheme="minorHAnsi" w:cstheme="minorHAnsi"/>
          <w:bCs/>
        </w:rPr>
      </w:pPr>
      <w:r w:rsidRPr="002C06BB">
        <w:rPr>
          <w:rFonts w:asciiTheme="minorHAnsi" w:hAnsiTheme="minorHAnsi" w:cstheme="minorHAnsi"/>
          <w:bCs/>
        </w:rPr>
        <w:t xml:space="preserve">[oznaczenie </w:t>
      </w:r>
      <w:r w:rsidR="00167F17">
        <w:rPr>
          <w:rFonts w:asciiTheme="minorHAnsi" w:hAnsiTheme="minorHAnsi" w:cstheme="minorHAnsi"/>
          <w:bCs/>
        </w:rPr>
        <w:t>P</w:t>
      </w:r>
      <w:r w:rsidRPr="002C06BB">
        <w:rPr>
          <w:rFonts w:asciiTheme="minorHAnsi" w:hAnsiTheme="minorHAnsi" w:cstheme="minorHAnsi"/>
          <w:bCs/>
        </w:rPr>
        <w:t>odwykonawcy</w:t>
      </w:r>
      <w:r w:rsidR="004B7799" w:rsidRPr="002C06BB">
        <w:rPr>
          <w:rFonts w:asciiTheme="minorHAnsi" w:hAnsiTheme="minorHAnsi" w:cstheme="minorHAnsi"/>
          <w:bCs/>
        </w:rPr>
        <w:t>,</w:t>
      </w:r>
      <w:r w:rsidR="004B7799" w:rsidRPr="002C06BB">
        <w:rPr>
          <w:rFonts w:asciiTheme="minorHAnsi" w:hAnsiTheme="minorHAnsi" w:cstheme="minorHAnsi"/>
        </w:rPr>
        <w:t xml:space="preserve"> dane kontaktowe, przedstawiciel Podwykonawcy</w:t>
      </w:r>
      <w:r w:rsidRPr="002C06BB">
        <w:rPr>
          <w:rFonts w:asciiTheme="minorHAnsi" w:hAnsiTheme="minorHAnsi" w:cstheme="minorHAnsi"/>
          <w:bCs/>
        </w:rPr>
        <w:t>] – zakres powierzonych prac [</w:t>
      </w:r>
      <w:r w:rsidR="00CB2779" w:rsidRPr="002C06BB">
        <w:rPr>
          <w:rFonts w:asciiTheme="minorHAnsi" w:hAnsiTheme="minorHAnsi" w:cstheme="minorHAnsi"/>
          <w:bCs/>
        </w:rPr>
        <w:t>…</w:t>
      </w:r>
      <w:r w:rsidRPr="002C06BB">
        <w:rPr>
          <w:rFonts w:asciiTheme="minorHAnsi" w:hAnsiTheme="minorHAnsi" w:cstheme="minorHAnsi"/>
          <w:bCs/>
        </w:rPr>
        <w:t>]</w:t>
      </w:r>
    </w:p>
    <w:p w14:paraId="149FA59D" w14:textId="576371D9" w:rsidR="00511D9D" w:rsidRPr="002C06BB" w:rsidRDefault="00511D9D" w:rsidP="002C06BB">
      <w:pPr>
        <w:pStyle w:val="Akapitzlist"/>
        <w:numPr>
          <w:ilvl w:val="6"/>
          <w:numId w:val="22"/>
        </w:numPr>
        <w:spacing w:line="276" w:lineRule="auto"/>
        <w:rPr>
          <w:rFonts w:asciiTheme="minorHAnsi" w:hAnsiTheme="minorHAnsi" w:cstheme="minorHAnsi"/>
          <w:bCs/>
        </w:rPr>
      </w:pPr>
      <w:r w:rsidRPr="002C06BB">
        <w:rPr>
          <w:rFonts w:asciiTheme="minorHAnsi" w:hAnsiTheme="minorHAnsi" w:cstheme="minorHAnsi"/>
          <w:bCs/>
        </w:rPr>
        <w:t xml:space="preserve">Zmiana zakresu prac wykonanych przez Wykonawcę lub </w:t>
      </w:r>
      <w:r w:rsidR="00167F17">
        <w:rPr>
          <w:rFonts w:asciiTheme="minorHAnsi" w:hAnsiTheme="minorHAnsi" w:cstheme="minorHAnsi"/>
          <w:bCs/>
        </w:rPr>
        <w:t>P</w:t>
      </w:r>
      <w:r w:rsidRPr="002C06BB">
        <w:rPr>
          <w:rFonts w:asciiTheme="minorHAnsi" w:hAnsiTheme="minorHAnsi" w:cstheme="minorHAnsi"/>
          <w:bCs/>
        </w:rPr>
        <w:t xml:space="preserve">odwykonawców, rezygnacja </w:t>
      </w:r>
      <w:r w:rsidR="00B770E4" w:rsidRPr="002C06BB">
        <w:rPr>
          <w:rFonts w:asciiTheme="minorHAnsi" w:hAnsiTheme="minorHAnsi" w:cstheme="minorHAnsi"/>
          <w:bCs/>
        </w:rPr>
        <w:t xml:space="preserve">z </w:t>
      </w:r>
      <w:r w:rsidR="00167F17">
        <w:rPr>
          <w:rFonts w:asciiTheme="minorHAnsi" w:hAnsiTheme="minorHAnsi" w:cstheme="minorHAnsi"/>
          <w:bCs/>
        </w:rPr>
        <w:t>P</w:t>
      </w:r>
      <w:r w:rsidR="00B770E4" w:rsidRPr="002C06BB">
        <w:rPr>
          <w:rFonts w:asciiTheme="minorHAnsi" w:hAnsiTheme="minorHAnsi" w:cstheme="minorHAnsi"/>
          <w:bCs/>
        </w:rPr>
        <w:t>odwykonawcy</w:t>
      </w:r>
      <w:r w:rsidRPr="002C06BB">
        <w:rPr>
          <w:rFonts w:asciiTheme="minorHAnsi" w:hAnsiTheme="minorHAnsi" w:cstheme="minorHAnsi"/>
          <w:bCs/>
        </w:rPr>
        <w:t xml:space="preserve"> lub wprowadzenie nowego </w:t>
      </w:r>
      <w:r w:rsidR="00167F17">
        <w:rPr>
          <w:rFonts w:asciiTheme="minorHAnsi" w:hAnsiTheme="minorHAnsi" w:cstheme="minorHAnsi"/>
          <w:bCs/>
        </w:rPr>
        <w:t>P</w:t>
      </w:r>
      <w:r w:rsidRPr="002C06BB">
        <w:rPr>
          <w:rFonts w:asciiTheme="minorHAnsi" w:hAnsiTheme="minorHAnsi" w:cstheme="minorHAnsi"/>
          <w:bCs/>
        </w:rPr>
        <w:t xml:space="preserve">odwykonawcy, oraz zmiana danych kontaktowych </w:t>
      </w:r>
      <w:r w:rsidR="00B770E4" w:rsidRPr="002C06BB">
        <w:rPr>
          <w:rFonts w:asciiTheme="minorHAnsi" w:hAnsiTheme="minorHAnsi" w:cstheme="minorHAnsi"/>
          <w:bCs/>
        </w:rPr>
        <w:br/>
        <w:t>i zmiana</w:t>
      </w:r>
      <w:r w:rsidRPr="002C06BB">
        <w:rPr>
          <w:rFonts w:asciiTheme="minorHAnsi" w:hAnsiTheme="minorHAnsi" w:cstheme="minorHAnsi"/>
          <w:bCs/>
        </w:rPr>
        <w:t xml:space="preserve"> przedstawicieli </w:t>
      </w:r>
      <w:r w:rsidR="00167F17">
        <w:rPr>
          <w:rFonts w:asciiTheme="minorHAnsi" w:hAnsiTheme="minorHAnsi" w:cstheme="minorHAnsi"/>
          <w:bCs/>
        </w:rPr>
        <w:t>P</w:t>
      </w:r>
      <w:r w:rsidRPr="002C06BB">
        <w:rPr>
          <w:rFonts w:asciiTheme="minorHAnsi" w:hAnsiTheme="minorHAnsi" w:cstheme="minorHAnsi"/>
          <w:bCs/>
        </w:rPr>
        <w:t>odwykonawców wymaga uprzednio poinformowania Zamawiającego oraz wprowadzenia zmian w ust. 1</w:t>
      </w:r>
      <w:r w:rsidR="002B6CAD">
        <w:rPr>
          <w:rFonts w:asciiTheme="minorHAnsi" w:hAnsiTheme="minorHAnsi" w:cstheme="minorHAnsi"/>
          <w:bCs/>
        </w:rPr>
        <w:t xml:space="preserve"> powyżej</w:t>
      </w:r>
      <w:r w:rsidRPr="002C06BB">
        <w:rPr>
          <w:rFonts w:asciiTheme="minorHAnsi" w:hAnsiTheme="minorHAnsi" w:cstheme="minorHAnsi"/>
          <w:bCs/>
        </w:rPr>
        <w:t>, w formie aneksu do umowy.</w:t>
      </w:r>
    </w:p>
    <w:p w14:paraId="670F89B8" w14:textId="414AEB70" w:rsidR="00E67528" w:rsidRPr="002C06BB" w:rsidRDefault="00E67528" w:rsidP="002C06BB">
      <w:pPr>
        <w:pStyle w:val="Akapitzlist"/>
        <w:numPr>
          <w:ilvl w:val="6"/>
          <w:numId w:val="22"/>
        </w:numPr>
        <w:spacing w:line="276" w:lineRule="auto"/>
        <w:rPr>
          <w:rFonts w:asciiTheme="minorHAnsi" w:hAnsiTheme="minorHAnsi" w:cstheme="minorHAnsi"/>
          <w:bCs/>
        </w:rPr>
      </w:pPr>
      <w:r w:rsidRPr="002C06BB">
        <w:rPr>
          <w:rFonts w:asciiTheme="minorHAnsi" w:hAnsiTheme="minorHAnsi" w:cstheme="minorHAnsi"/>
        </w:rPr>
        <w:t>Zmiana danych kontaktowych Podwykonawcy lub jego przedstawiciela nie stanowi zmiany umowy wymagającej sporządzenia aneksu, lecz następuje poprzez zawiadomienie Zamawiającego pisemnie lub drogą elektroniczną</w:t>
      </w:r>
      <w:r w:rsidRPr="0033111D">
        <w:rPr>
          <w:rFonts w:asciiTheme="minorHAnsi" w:hAnsiTheme="minorHAnsi" w:cstheme="minorHAnsi"/>
        </w:rPr>
        <w:t>.</w:t>
      </w:r>
    </w:p>
    <w:p w14:paraId="380DF999" w14:textId="7F77DD75" w:rsidR="00336DD1" w:rsidRPr="002C06BB" w:rsidRDefault="00336DD1" w:rsidP="002C06BB">
      <w:pPr>
        <w:pStyle w:val="Akapitzlist"/>
        <w:numPr>
          <w:ilvl w:val="6"/>
          <w:numId w:val="22"/>
        </w:numPr>
        <w:spacing w:line="276" w:lineRule="auto"/>
        <w:rPr>
          <w:rFonts w:asciiTheme="minorHAnsi" w:hAnsiTheme="minorHAnsi" w:cstheme="minorHAnsi"/>
          <w:bCs/>
        </w:rPr>
      </w:pPr>
      <w:r w:rsidRPr="002C06BB">
        <w:rPr>
          <w:rFonts w:asciiTheme="minorHAnsi" w:hAnsiTheme="minorHAnsi" w:cstheme="minorHAnsi"/>
          <w:bCs/>
        </w:rPr>
        <w:t xml:space="preserve">Jeżeli zmiana albo rezygnacja z Podwykonawcy dotyczy podmiotu, na którego zasoby Wykonawca powoływał się,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proofErr w:type="spellStart"/>
      <w:r w:rsidRPr="002C06BB">
        <w:rPr>
          <w:rFonts w:asciiTheme="minorHAnsi" w:hAnsiTheme="minorHAnsi" w:cstheme="minorHAnsi"/>
          <w:bCs/>
        </w:rPr>
        <w:t>Pzp</w:t>
      </w:r>
      <w:proofErr w:type="spellEnd"/>
      <w:r w:rsidRPr="002C06BB">
        <w:rPr>
          <w:rFonts w:asciiTheme="minorHAnsi" w:hAnsiTheme="minorHAnsi" w:cstheme="minorHAnsi"/>
          <w:bCs/>
        </w:rPr>
        <w:t xml:space="preserve"> stosuje się odpowiednio.</w:t>
      </w:r>
    </w:p>
    <w:p w14:paraId="3869C8A6" w14:textId="5E3633BC" w:rsidR="00336DD1" w:rsidRPr="002C06BB" w:rsidRDefault="00336DD1" w:rsidP="002C06BB">
      <w:pPr>
        <w:pStyle w:val="Akapitzlist"/>
        <w:numPr>
          <w:ilvl w:val="6"/>
          <w:numId w:val="22"/>
        </w:numPr>
        <w:spacing w:line="276" w:lineRule="auto"/>
        <w:rPr>
          <w:rFonts w:asciiTheme="minorHAnsi" w:hAnsiTheme="minorHAnsi" w:cstheme="minorHAnsi"/>
          <w:bCs/>
        </w:rPr>
      </w:pPr>
      <w:r w:rsidRPr="002C06BB">
        <w:rPr>
          <w:rFonts w:asciiTheme="minorHAnsi" w:hAnsiTheme="minorHAnsi" w:cstheme="minorHAnsi"/>
        </w:rPr>
        <w:t xml:space="preserve">W przypadku stwierdzenia, iż Przedmiot umowy jest realizowany przez podmioty niewskazane w ust. 1 powyżej, Zamawiający naliczy Wykonawcy karę umowną określoną w </w:t>
      </w:r>
      <w:r w:rsidRPr="002C06BB">
        <w:rPr>
          <w:rFonts w:asciiTheme="minorHAnsi" w:hAnsiTheme="minorHAnsi" w:cstheme="minorHAnsi"/>
          <w:b/>
          <w:bCs/>
        </w:rPr>
        <w:t xml:space="preserve">§ </w:t>
      </w:r>
      <w:r w:rsidR="00A30B8A">
        <w:rPr>
          <w:rFonts w:asciiTheme="minorHAnsi" w:hAnsiTheme="minorHAnsi" w:cstheme="minorHAnsi"/>
          <w:b/>
          <w:bCs/>
        </w:rPr>
        <w:t>7</w:t>
      </w:r>
      <w:r w:rsidRPr="002C06BB">
        <w:rPr>
          <w:rFonts w:asciiTheme="minorHAnsi" w:hAnsiTheme="minorHAnsi" w:cstheme="minorHAnsi"/>
          <w:b/>
          <w:bCs/>
        </w:rPr>
        <w:t xml:space="preserve"> ust. 1 pkt. </w:t>
      </w:r>
      <w:r w:rsidR="00CF0387">
        <w:rPr>
          <w:rFonts w:asciiTheme="minorHAnsi" w:hAnsiTheme="minorHAnsi" w:cstheme="minorHAnsi"/>
          <w:b/>
          <w:bCs/>
        </w:rPr>
        <w:t>7</w:t>
      </w:r>
      <w:r w:rsidRPr="002C06BB">
        <w:rPr>
          <w:rFonts w:asciiTheme="minorHAnsi" w:hAnsiTheme="minorHAnsi" w:cstheme="minorHAnsi"/>
          <w:b/>
          <w:bCs/>
        </w:rPr>
        <w:t xml:space="preserve">) </w:t>
      </w:r>
      <w:r w:rsidRPr="002C06BB">
        <w:rPr>
          <w:rFonts w:asciiTheme="minorHAnsi" w:hAnsiTheme="minorHAnsi" w:cstheme="minorHAnsi"/>
        </w:rPr>
        <w:t>umowy.</w:t>
      </w:r>
    </w:p>
    <w:p w14:paraId="7B92B25B" w14:textId="3126AEE7" w:rsidR="00336DD1" w:rsidRPr="002C06BB" w:rsidRDefault="00336DD1" w:rsidP="002C06BB">
      <w:pPr>
        <w:pStyle w:val="Akapitzlist"/>
        <w:numPr>
          <w:ilvl w:val="6"/>
          <w:numId w:val="22"/>
        </w:numPr>
        <w:spacing w:line="276" w:lineRule="auto"/>
        <w:rPr>
          <w:rFonts w:asciiTheme="minorHAnsi" w:hAnsiTheme="minorHAnsi" w:cstheme="minorHAnsi"/>
          <w:bCs/>
        </w:rPr>
      </w:pPr>
      <w:r w:rsidRPr="002C06BB">
        <w:rPr>
          <w:rFonts w:asciiTheme="minorHAnsi" w:hAnsiTheme="minorHAnsi" w:cstheme="minorHAnsi"/>
        </w:rPr>
        <w:t xml:space="preserve">Wykonawca jest odpowiedzialny za działania lub zaniechania Podwykonawców, dalszych Podwykonawców, ich </w:t>
      </w:r>
      <w:r w:rsidR="00167F17">
        <w:rPr>
          <w:rFonts w:asciiTheme="minorHAnsi" w:hAnsiTheme="minorHAnsi" w:cstheme="minorHAnsi"/>
        </w:rPr>
        <w:t>p</w:t>
      </w:r>
      <w:r w:rsidRPr="002C06BB">
        <w:rPr>
          <w:rFonts w:asciiTheme="minorHAnsi" w:hAnsiTheme="minorHAnsi" w:cstheme="minorHAnsi"/>
        </w:rPr>
        <w:t>rzedstawicieli lub pracowników, jak za własne działania lub zaniechania.</w:t>
      </w:r>
    </w:p>
    <w:p w14:paraId="1171EE52" w14:textId="6E52DA6E" w:rsidR="00336DD1" w:rsidRPr="002C06BB" w:rsidRDefault="00336DD1" w:rsidP="002C06BB">
      <w:pPr>
        <w:pStyle w:val="Akapitzlist"/>
        <w:numPr>
          <w:ilvl w:val="6"/>
          <w:numId w:val="22"/>
        </w:numPr>
        <w:spacing w:line="276" w:lineRule="auto"/>
        <w:rPr>
          <w:rFonts w:asciiTheme="minorHAnsi" w:hAnsiTheme="minorHAnsi" w:cstheme="minorHAnsi"/>
          <w:bCs/>
        </w:rPr>
      </w:pPr>
      <w:r w:rsidRPr="002C06BB">
        <w:rPr>
          <w:rFonts w:asciiTheme="minorHAnsi" w:hAnsiTheme="minorHAnsi" w:cstheme="minorHAnsi"/>
        </w:rPr>
        <w:t>Wykonawca ponosi wobec Zamawiającego pełną odpowiedzialność za prace (ich jakość) i terminowość ich wykonania, bezpieczeństwo prac wykonywanych przez Podwykonawców oraz za rozliczenie finansowe z Podwykonawcami za wykonane prace.</w:t>
      </w:r>
    </w:p>
    <w:p w14:paraId="4BA13148" w14:textId="606B8F15" w:rsidR="00511D9D" w:rsidRPr="002C06BB" w:rsidRDefault="00511D9D" w:rsidP="002C06BB">
      <w:pPr>
        <w:pStyle w:val="Akapitzlist"/>
        <w:numPr>
          <w:ilvl w:val="6"/>
          <w:numId w:val="22"/>
        </w:numPr>
        <w:spacing w:line="276" w:lineRule="auto"/>
        <w:rPr>
          <w:rFonts w:asciiTheme="minorHAnsi" w:hAnsiTheme="minorHAnsi" w:cstheme="minorHAnsi"/>
          <w:bCs/>
        </w:rPr>
      </w:pPr>
      <w:r w:rsidRPr="002C06BB">
        <w:rPr>
          <w:rFonts w:asciiTheme="minorHAnsi" w:hAnsiTheme="minorHAnsi" w:cstheme="minorHAnsi"/>
          <w:bCs/>
        </w:rPr>
        <w:t>Na wniosek Zamawiającego Wykonawca zobowiązuje się do przedstawienia kopii zawartej umowy o podwykonawstwo, w terminie 3 dni od wezwania</w:t>
      </w:r>
      <w:r w:rsidR="00CF0387">
        <w:rPr>
          <w:rFonts w:asciiTheme="minorHAnsi" w:hAnsiTheme="minorHAnsi" w:cstheme="minorHAnsi"/>
          <w:bCs/>
        </w:rPr>
        <w:t xml:space="preserve">. W przypadku zwłoki </w:t>
      </w:r>
      <w:r w:rsidR="00CF0387" w:rsidRPr="002C06BB">
        <w:rPr>
          <w:rFonts w:asciiTheme="minorHAnsi" w:hAnsiTheme="minorHAnsi" w:cstheme="minorHAnsi"/>
        </w:rPr>
        <w:t xml:space="preserve">Zamawiający naliczy Wykonawcy karę umowną określoną w </w:t>
      </w:r>
      <w:r w:rsidR="00CF0387" w:rsidRPr="002C06BB">
        <w:rPr>
          <w:rFonts w:asciiTheme="minorHAnsi" w:hAnsiTheme="minorHAnsi" w:cstheme="minorHAnsi"/>
          <w:b/>
          <w:bCs/>
        </w:rPr>
        <w:t xml:space="preserve">§ </w:t>
      </w:r>
      <w:r w:rsidR="00CF0387">
        <w:rPr>
          <w:rFonts w:asciiTheme="minorHAnsi" w:hAnsiTheme="minorHAnsi" w:cstheme="minorHAnsi"/>
          <w:b/>
          <w:bCs/>
        </w:rPr>
        <w:t>7</w:t>
      </w:r>
      <w:r w:rsidR="00CF0387" w:rsidRPr="002C06BB">
        <w:rPr>
          <w:rFonts w:asciiTheme="minorHAnsi" w:hAnsiTheme="minorHAnsi" w:cstheme="minorHAnsi"/>
          <w:b/>
          <w:bCs/>
        </w:rPr>
        <w:t xml:space="preserve"> ust. 1 pkt. </w:t>
      </w:r>
      <w:r w:rsidR="00CF0387">
        <w:rPr>
          <w:rFonts w:asciiTheme="minorHAnsi" w:hAnsiTheme="minorHAnsi" w:cstheme="minorHAnsi"/>
          <w:b/>
          <w:bCs/>
        </w:rPr>
        <w:t>8</w:t>
      </w:r>
      <w:r w:rsidR="00CF0387" w:rsidRPr="002C06BB">
        <w:rPr>
          <w:rFonts w:asciiTheme="minorHAnsi" w:hAnsiTheme="minorHAnsi" w:cstheme="minorHAnsi"/>
          <w:b/>
          <w:bCs/>
        </w:rPr>
        <w:t xml:space="preserve">) </w:t>
      </w:r>
      <w:r w:rsidR="00CF0387" w:rsidRPr="002C06BB">
        <w:rPr>
          <w:rFonts w:asciiTheme="minorHAnsi" w:hAnsiTheme="minorHAnsi" w:cstheme="minorHAnsi"/>
        </w:rPr>
        <w:t>umowy.</w:t>
      </w:r>
    </w:p>
    <w:p w14:paraId="01EC684F" w14:textId="195D0607" w:rsidR="00511D9D" w:rsidRPr="006C1FBF" w:rsidRDefault="00511D9D" w:rsidP="002C06BB">
      <w:pPr>
        <w:pStyle w:val="Akapitzlist"/>
        <w:numPr>
          <w:ilvl w:val="6"/>
          <w:numId w:val="22"/>
        </w:numPr>
        <w:spacing w:line="276" w:lineRule="auto"/>
        <w:rPr>
          <w:rFonts w:asciiTheme="minorHAnsi" w:hAnsiTheme="minorHAnsi" w:cstheme="minorHAnsi"/>
          <w:bCs/>
        </w:rPr>
      </w:pPr>
      <w:r w:rsidRPr="002C06BB">
        <w:rPr>
          <w:rFonts w:asciiTheme="minorHAnsi" w:hAnsiTheme="minorHAnsi" w:cstheme="minorHAnsi"/>
          <w:bCs/>
          <w:shd w:val="clear" w:color="auto" w:fill="FFFFFF"/>
        </w:rPr>
        <w:t xml:space="preserve">Umowa o podwykonawstwo nie może zawierać postanowień kształtujących prawa i obowiązki </w:t>
      </w:r>
      <w:r w:rsidR="00102510">
        <w:rPr>
          <w:rFonts w:asciiTheme="minorHAnsi" w:hAnsiTheme="minorHAnsi" w:cstheme="minorHAnsi"/>
          <w:bCs/>
          <w:shd w:val="clear" w:color="auto" w:fill="FFFFFF"/>
        </w:rPr>
        <w:t>P</w:t>
      </w:r>
      <w:r w:rsidRPr="002C06BB">
        <w:rPr>
          <w:rFonts w:asciiTheme="minorHAnsi" w:hAnsiTheme="minorHAnsi" w:cstheme="minorHAnsi"/>
          <w:bCs/>
          <w:shd w:val="clear" w:color="auto" w:fill="FFFFFF"/>
        </w:rPr>
        <w:t>odwykonawcy, w zakresie kar umownych oraz postanowień dotyczących warunków wypłaty wynagrodzenia, w sposób dla niego mniej korzystny</w:t>
      </w:r>
      <w:r w:rsidRPr="002C06BB">
        <w:rPr>
          <w:rFonts w:asciiTheme="minorHAnsi" w:hAnsiTheme="minorHAnsi" w:cstheme="minorHAnsi"/>
          <w:shd w:val="clear" w:color="auto" w:fill="FFFFFF"/>
        </w:rPr>
        <w:t xml:space="preserve"> niż prawa i obowiązki Wykonawcy, ukształtowane postanowieniami niniejszej </w:t>
      </w:r>
      <w:r w:rsidR="00E84E07" w:rsidRPr="002C06BB">
        <w:rPr>
          <w:rFonts w:asciiTheme="minorHAnsi" w:hAnsiTheme="minorHAnsi" w:cstheme="minorHAnsi"/>
          <w:shd w:val="clear" w:color="auto" w:fill="FFFFFF"/>
        </w:rPr>
        <w:t>u</w:t>
      </w:r>
      <w:r w:rsidRPr="002C06BB">
        <w:rPr>
          <w:rFonts w:asciiTheme="minorHAnsi" w:hAnsiTheme="minorHAnsi" w:cstheme="minorHAnsi"/>
          <w:shd w:val="clear" w:color="auto" w:fill="FFFFFF"/>
        </w:rPr>
        <w:t>mowy.</w:t>
      </w:r>
    </w:p>
    <w:p w14:paraId="035FE28D" w14:textId="77777777" w:rsidR="004D7441" w:rsidRPr="002C06BB" w:rsidRDefault="004D7441" w:rsidP="002C06BB">
      <w:pPr>
        <w:pStyle w:val="Akapitzlist"/>
        <w:spacing w:line="276" w:lineRule="auto"/>
        <w:ind w:left="567"/>
        <w:rPr>
          <w:rFonts w:asciiTheme="minorHAnsi" w:hAnsiTheme="minorHAnsi" w:cstheme="minorHAnsi"/>
          <w:bCs/>
        </w:rPr>
      </w:pPr>
    </w:p>
    <w:p w14:paraId="656A474F" w14:textId="77777777" w:rsidR="00511D9D" w:rsidRPr="002C06BB" w:rsidRDefault="007943B6" w:rsidP="002C06BB">
      <w:pPr>
        <w:pStyle w:val="Akapitzlist1"/>
        <w:numPr>
          <w:ilvl w:val="0"/>
          <w:numId w:val="33"/>
        </w:numPr>
        <w:spacing w:after="0"/>
        <w:outlineLvl w:val="1"/>
        <w:rPr>
          <w:rFonts w:asciiTheme="minorHAnsi" w:hAnsiTheme="minorHAnsi" w:cstheme="minorHAnsi"/>
          <w:b/>
          <w:bCs/>
        </w:rPr>
      </w:pPr>
      <w:r w:rsidRPr="002C06BB">
        <w:rPr>
          <w:rFonts w:asciiTheme="minorHAnsi" w:hAnsiTheme="minorHAnsi" w:cstheme="minorHAnsi"/>
          <w:b/>
          <w:bCs/>
        </w:rPr>
        <w:t>Komunikacja pomiędzy Zamawiającym i Wykonawcą, nadzór</w:t>
      </w:r>
    </w:p>
    <w:p w14:paraId="7C24D02C" w14:textId="1F207FBA" w:rsidR="00FC3242" w:rsidRPr="002C06BB" w:rsidRDefault="00FC3242" w:rsidP="002C06BB">
      <w:pPr>
        <w:pStyle w:val="Akapitzlist"/>
        <w:numPr>
          <w:ilvl w:val="3"/>
          <w:numId w:val="19"/>
        </w:numPr>
        <w:spacing w:line="276" w:lineRule="auto"/>
        <w:contextualSpacing w:val="0"/>
        <w:rPr>
          <w:rFonts w:asciiTheme="minorHAnsi" w:hAnsiTheme="minorHAnsi" w:cstheme="minorHAnsi"/>
        </w:rPr>
      </w:pPr>
      <w:r w:rsidRPr="002C06BB">
        <w:rPr>
          <w:rFonts w:asciiTheme="minorHAnsi" w:hAnsiTheme="minorHAnsi" w:cstheme="minorHAnsi"/>
        </w:rPr>
        <w:t xml:space="preserve">Osobami odpowiedzialnymi za nadzór nad realizacją </w:t>
      </w:r>
      <w:r w:rsidR="00167F17">
        <w:rPr>
          <w:rFonts w:asciiTheme="minorHAnsi" w:hAnsiTheme="minorHAnsi" w:cstheme="minorHAnsi"/>
        </w:rPr>
        <w:t>u</w:t>
      </w:r>
      <w:r w:rsidRPr="002C06BB">
        <w:rPr>
          <w:rFonts w:asciiTheme="minorHAnsi" w:hAnsiTheme="minorHAnsi" w:cstheme="minorHAnsi"/>
        </w:rPr>
        <w:t xml:space="preserve">mowy są </w:t>
      </w:r>
    </w:p>
    <w:p w14:paraId="2B532424" w14:textId="77777777" w:rsidR="00FC3242" w:rsidRPr="002C06BB" w:rsidRDefault="00FC3242" w:rsidP="002C06BB">
      <w:pPr>
        <w:pStyle w:val="Akapitzlist"/>
        <w:numPr>
          <w:ilvl w:val="0"/>
          <w:numId w:val="77"/>
        </w:numPr>
        <w:spacing w:line="276" w:lineRule="auto"/>
        <w:contextualSpacing w:val="0"/>
        <w:rPr>
          <w:rFonts w:asciiTheme="minorHAnsi" w:hAnsiTheme="minorHAnsi" w:cstheme="minorHAnsi"/>
        </w:rPr>
      </w:pPr>
      <w:r w:rsidRPr="002C06BB">
        <w:rPr>
          <w:rFonts w:asciiTheme="minorHAnsi" w:hAnsiTheme="minorHAnsi" w:cstheme="minorHAnsi"/>
        </w:rPr>
        <w:t xml:space="preserve">ze strony Zamawiającego: </w:t>
      </w:r>
    </w:p>
    <w:p w14:paraId="41F0037B" w14:textId="42F7BE1E" w:rsidR="00FC3242" w:rsidRPr="00BA062A" w:rsidRDefault="00FC3242" w:rsidP="006250C7">
      <w:pPr>
        <w:pStyle w:val="Akapitzlist"/>
        <w:numPr>
          <w:ilvl w:val="0"/>
          <w:numId w:val="28"/>
        </w:numPr>
        <w:spacing w:line="276" w:lineRule="auto"/>
        <w:rPr>
          <w:rFonts w:asciiTheme="minorHAnsi" w:hAnsiTheme="minorHAnsi" w:cstheme="minorHAnsi"/>
        </w:rPr>
      </w:pPr>
      <w:r w:rsidRPr="00BA062A">
        <w:rPr>
          <w:rFonts w:asciiTheme="minorHAnsi" w:hAnsiTheme="minorHAnsi" w:cstheme="minorHAnsi"/>
        </w:rPr>
        <w:t xml:space="preserve">Dział Rejonu Ogrodniczego </w:t>
      </w:r>
      <w:r w:rsidR="004D28FD" w:rsidRPr="00BA062A">
        <w:rPr>
          <w:rFonts w:asciiTheme="minorHAnsi" w:hAnsiTheme="minorHAnsi" w:cstheme="minorHAnsi"/>
        </w:rPr>
        <w:t>RO</w:t>
      </w:r>
      <w:r w:rsidR="00877403" w:rsidRPr="00BA062A">
        <w:rPr>
          <w:rFonts w:asciiTheme="minorHAnsi" w:hAnsiTheme="minorHAnsi" w:cstheme="minorHAnsi"/>
        </w:rPr>
        <w:t>3 (parki w dzielnicy Wola)</w:t>
      </w:r>
      <w:r w:rsidR="006C1FBF" w:rsidRPr="00BA062A">
        <w:rPr>
          <w:rFonts w:asciiTheme="minorHAnsi" w:hAnsiTheme="minorHAnsi" w:cstheme="minorHAnsi"/>
        </w:rPr>
        <w:t>:</w:t>
      </w:r>
      <w:r w:rsidR="00BA062A" w:rsidRPr="00BA062A">
        <w:rPr>
          <w:rFonts w:asciiTheme="minorHAnsi" w:hAnsiTheme="minorHAnsi" w:cstheme="minorHAnsi"/>
        </w:rPr>
        <w:t xml:space="preserve"> </w:t>
      </w:r>
      <w:r w:rsidR="00106848" w:rsidRPr="00BA062A">
        <w:rPr>
          <w:rFonts w:asciiTheme="minorHAnsi" w:hAnsiTheme="minorHAnsi" w:cstheme="minorHAnsi"/>
        </w:rPr>
        <w:t xml:space="preserve">p. </w:t>
      </w:r>
      <w:r w:rsidR="00F174C4" w:rsidRPr="00BA062A">
        <w:rPr>
          <w:rFonts w:asciiTheme="minorHAnsi" w:hAnsiTheme="minorHAnsi" w:cstheme="minorHAnsi"/>
        </w:rPr>
        <w:t>…………</w:t>
      </w:r>
      <w:r w:rsidR="00342503" w:rsidRPr="00BA062A">
        <w:rPr>
          <w:rFonts w:asciiTheme="minorHAnsi" w:hAnsiTheme="minorHAnsi" w:cstheme="minorHAnsi"/>
        </w:rPr>
        <w:t>………….</w:t>
      </w:r>
      <w:r w:rsidR="00F174C4" w:rsidRPr="00BA062A">
        <w:rPr>
          <w:rFonts w:asciiTheme="minorHAnsi" w:hAnsiTheme="minorHAnsi" w:cstheme="minorHAnsi"/>
        </w:rPr>
        <w:t>……………</w:t>
      </w:r>
      <w:r w:rsidRPr="00BA062A">
        <w:rPr>
          <w:rFonts w:asciiTheme="minorHAnsi" w:hAnsiTheme="minorHAnsi" w:cstheme="minorHAnsi"/>
        </w:rPr>
        <w:t xml:space="preserve">, tel. </w:t>
      </w:r>
      <w:r w:rsidR="00342503" w:rsidRPr="00BA062A">
        <w:rPr>
          <w:rFonts w:asciiTheme="minorHAnsi" w:hAnsiTheme="minorHAnsi" w:cstheme="minorHAnsi"/>
        </w:rPr>
        <w:t>……………………</w:t>
      </w:r>
      <w:r w:rsidRPr="00BA062A">
        <w:rPr>
          <w:rFonts w:asciiTheme="minorHAnsi" w:hAnsiTheme="minorHAnsi" w:cstheme="minorHAnsi"/>
        </w:rPr>
        <w:t xml:space="preserve">…, e-mail. </w:t>
      </w:r>
      <w:r w:rsidR="00342503" w:rsidRPr="00BA062A">
        <w:rPr>
          <w:rFonts w:asciiTheme="minorHAnsi" w:hAnsiTheme="minorHAnsi" w:cstheme="minorHAnsi"/>
        </w:rPr>
        <w:t>………………</w:t>
      </w:r>
      <w:r w:rsidRPr="00BA062A">
        <w:rPr>
          <w:rFonts w:asciiTheme="minorHAnsi" w:hAnsiTheme="minorHAnsi" w:cstheme="minorHAnsi"/>
        </w:rPr>
        <w:t>….</w:t>
      </w:r>
    </w:p>
    <w:p w14:paraId="4899D157" w14:textId="05766182" w:rsidR="006C1FBF" w:rsidRDefault="006C1FBF" w:rsidP="006C1FBF">
      <w:pPr>
        <w:pStyle w:val="Akapitzlist"/>
        <w:numPr>
          <w:ilvl w:val="0"/>
          <w:numId w:val="28"/>
        </w:numPr>
        <w:spacing w:line="276" w:lineRule="auto"/>
        <w:rPr>
          <w:rFonts w:asciiTheme="minorHAnsi" w:hAnsiTheme="minorHAnsi" w:cstheme="minorHAnsi"/>
        </w:rPr>
      </w:pPr>
      <w:r w:rsidRPr="002C06BB">
        <w:rPr>
          <w:rFonts w:asciiTheme="minorHAnsi" w:hAnsiTheme="minorHAnsi" w:cstheme="minorHAnsi"/>
        </w:rPr>
        <w:t xml:space="preserve">Dział Rejonu Ogrodniczego </w:t>
      </w:r>
      <w:r>
        <w:rPr>
          <w:rFonts w:asciiTheme="minorHAnsi" w:hAnsiTheme="minorHAnsi" w:cstheme="minorHAnsi"/>
        </w:rPr>
        <w:t>RO4 (parki w dzielnicy Mokotów):</w:t>
      </w:r>
      <w:r w:rsidR="00BA062A">
        <w:rPr>
          <w:rFonts w:asciiTheme="minorHAnsi" w:hAnsiTheme="minorHAnsi" w:cstheme="minorHAnsi"/>
        </w:rPr>
        <w:t xml:space="preserve"> ……………………… </w:t>
      </w:r>
      <w:r w:rsidR="00BA062A" w:rsidRPr="006C1FBF">
        <w:rPr>
          <w:rFonts w:asciiTheme="minorHAnsi" w:hAnsiTheme="minorHAnsi" w:cstheme="minorHAnsi"/>
        </w:rPr>
        <w:t xml:space="preserve"> – p. ………………………………., tel. ……………..…, e-mail. ………………….…</w:t>
      </w:r>
    </w:p>
    <w:p w14:paraId="582A72B1" w14:textId="4C4604C4" w:rsidR="00342503" w:rsidRDefault="00342503" w:rsidP="002C06BB">
      <w:pPr>
        <w:pStyle w:val="Akapitzlist"/>
        <w:numPr>
          <w:ilvl w:val="0"/>
          <w:numId w:val="28"/>
        </w:numPr>
        <w:spacing w:line="276" w:lineRule="auto"/>
        <w:rPr>
          <w:rFonts w:asciiTheme="minorHAnsi" w:hAnsiTheme="minorHAnsi" w:cstheme="minorHAnsi"/>
        </w:rPr>
      </w:pPr>
      <w:r w:rsidRPr="006C1FBF">
        <w:rPr>
          <w:rFonts w:asciiTheme="minorHAnsi" w:hAnsiTheme="minorHAnsi" w:cstheme="minorHAnsi"/>
        </w:rPr>
        <w:t xml:space="preserve">Dział Rejonu Ogrodniczego RO3 </w:t>
      </w:r>
      <w:r w:rsidR="004D28FD" w:rsidRPr="006C1FBF">
        <w:rPr>
          <w:rFonts w:asciiTheme="minorHAnsi" w:hAnsiTheme="minorHAnsi" w:cstheme="minorHAnsi"/>
        </w:rPr>
        <w:t>RO</w:t>
      </w:r>
      <w:r w:rsidR="00877403">
        <w:rPr>
          <w:rFonts w:asciiTheme="minorHAnsi" w:hAnsiTheme="minorHAnsi" w:cstheme="minorHAnsi"/>
        </w:rPr>
        <w:t xml:space="preserve">7 (Park Praski) </w:t>
      </w:r>
      <w:r w:rsidRPr="002C06BB">
        <w:rPr>
          <w:rFonts w:asciiTheme="minorHAnsi" w:hAnsiTheme="minorHAnsi" w:cstheme="minorHAnsi"/>
        </w:rPr>
        <w:t xml:space="preserve">– </w:t>
      </w:r>
      <w:bookmarkStart w:id="11" w:name="_Hlk177994825"/>
      <w:r w:rsidRPr="002C06BB">
        <w:rPr>
          <w:rFonts w:asciiTheme="minorHAnsi" w:hAnsiTheme="minorHAnsi" w:cstheme="minorHAnsi"/>
        </w:rPr>
        <w:t>p. ……………………., tel. …, e-mail. …</w:t>
      </w:r>
      <w:bookmarkEnd w:id="11"/>
      <w:r w:rsidRPr="002C06BB">
        <w:rPr>
          <w:rFonts w:asciiTheme="minorHAnsi" w:hAnsiTheme="minorHAnsi" w:cstheme="minorHAnsi"/>
        </w:rPr>
        <w:t>;</w:t>
      </w:r>
    </w:p>
    <w:p w14:paraId="05374819" w14:textId="3531B656" w:rsidR="00877403" w:rsidRPr="002C06BB" w:rsidRDefault="00877403" w:rsidP="002C06BB">
      <w:pPr>
        <w:pStyle w:val="Akapitzlist"/>
        <w:numPr>
          <w:ilvl w:val="0"/>
          <w:numId w:val="28"/>
        </w:numPr>
        <w:spacing w:line="276" w:lineRule="auto"/>
        <w:rPr>
          <w:rFonts w:asciiTheme="minorHAnsi" w:hAnsiTheme="minorHAnsi" w:cstheme="minorHAnsi"/>
        </w:rPr>
      </w:pPr>
      <w:r>
        <w:rPr>
          <w:rFonts w:asciiTheme="minorHAnsi" w:hAnsiTheme="minorHAnsi" w:cstheme="minorHAnsi"/>
        </w:rPr>
        <w:lastRenderedPageBreak/>
        <w:t xml:space="preserve">Dział Rejonu Ogrodniczego RO 8 (Park Skaryszewski) –  </w:t>
      </w:r>
      <w:r w:rsidRPr="002C06BB">
        <w:rPr>
          <w:rFonts w:asciiTheme="minorHAnsi" w:hAnsiTheme="minorHAnsi" w:cstheme="minorHAnsi"/>
        </w:rPr>
        <w:t>p. ……………………., tel. …, e-mail. …</w:t>
      </w:r>
    </w:p>
    <w:p w14:paraId="63C47BBA" w14:textId="77777777" w:rsidR="00342503" w:rsidRPr="002C06BB" w:rsidRDefault="00342503" w:rsidP="002C06BB">
      <w:pPr>
        <w:pStyle w:val="Akapitzlist"/>
        <w:spacing w:line="276" w:lineRule="auto"/>
        <w:ind w:left="907"/>
        <w:rPr>
          <w:rFonts w:asciiTheme="minorHAnsi" w:hAnsiTheme="minorHAnsi" w:cstheme="minorHAnsi"/>
        </w:rPr>
      </w:pPr>
    </w:p>
    <w:p w14:paraId="28B191AA" w14:textId="422D22D1" w:rsidR="008836FA" w:rsidRPr="0033111D" w:rsidRDefault="008836FA" w:rsidP="002C06BB">
      <w:pPr>
        <w:pStyle w:val="Akapitzlist"/>
        <w:numPr>
          <w:ilvl w:val="0"/>
          <w:numId w:val="78"/>
        </w:numPr>
        <w:spacing w:line="276" w:lineRule="auto"/>
        <w:contextualSpacing w:val="0"/>
        <w:rPr>
          <w:rFonts w:asciiTheme="minorHAnsi" w:hAnsiTheme="minorHAnsi" w:cstheme="minorHAnsi"/>
          <w:bCs/>
        </w:rPr>
      </w:pPr>
      <w:r w:rsidRPr="0033111D">
        <w:rPr>
          <w:rFonts w:asciiTheme="minorHAnsi" w:hAnsiTheme="minorHAnsi" w:cstheme="minorHAnsi"/>
        </w:rPr>
        <w:t xml:space="preserve">ze strony Wykonawcy: Pan/i </w:t>
      </w:r>
      <w:r w:rsidR="00342503" w:rsidRPr="0033111D">
        <w:rPr>
          <w:rFonts w:asciiTheme="minorHAnsi" w:hAnsiTheme="minorHAnsi" w:cstheme="minorHAnsi"/>
        </w:rPr>
        <w:t>……………………………………………………</w:t>
      </w:r>
      <w:r w:rsidR="00CB2779" w:rsidRPr="0033111D">
        <w:rPr>
          <w:rFonts w:asciiTheme="minorHAnsi" w:hAnsiTheme="minorHAnsi" w:cstheme="minorHAnsi"/>
        </w:rPr>
        <w:t>…</w:t>
      </w:r>
      <w:r w:rsidRPr="0033111D">
        <w:rPr>
          <w:rFonts w:asciiTheme="minorHAnsi" w:hAnsiTheme="minorHAnsi" w:cstheme="minorHAnsi"/>
        </w:rPr>
        <w:t xml:space="preserve">, </w:t>
      </w:r>
      <w:r w:rsidR="00CB2779" w:rsidRPr="0033111D">
        <w:rPr>
          <w:rFonts w:asciiTheme="minorHAnsi" w:hAnsiTheme="minorHAnsi" w:cstheme="minorHAnsi"/>
        </w:rPr>
        <w:t>tel.</w:t>
      </w:r>
      <w:r w:rsidR="00614E2E" w:rsidRPr="0033111D">
        <w:rPr>
          <w:rFonts w:asciiTheme="minorHAnsi" w:hAnsiTheme="minorHAnsi" w:cstheme="minorHAnsi"/>
        </w:rPr>
        <w:t xml:space="preserve"> </w:t>
      </w:r>
      <w:r w:rsidRPr="0033111D">
        <w:rPr>
          <w:rFonts w:asciiTheme="minorHAnsi" w:hAnsiTheme="minorHAnsi" w:cstheme="minorHAnsi"/>
        </w:rPr>
        <w:t xml:space="preserve">kom. </w:t>
      </w:r>
      <w:r w:rsidR="00342503" w:rsidRPr="0033111D">
        <w:rPr>
          <w:rFonts w:asciiTheme="minorHAnsi" w:hAnsiTheme="minorHAnsi" w:cstheme="minorHAnsi"/>
        </w:rPr>
        <w:t>……….</w:t>
      </w:r>
      <w:r w:rsidR="00CB2779" w:rsidRPr="0033111D">
        <w:rPr>
          <w:rFonts w:asciiTheme="minorHAnsi" w:hAnsiTheme="minorHAnsi" w:cstheme="minorHAnsi"/>
        </w:rPr>
        <w:t>…</w:t>
      </w:r>
      <w:r w:rsidRPr="0033111D">
        <w:rPr>
          <w:rFonts w:asciiTheme="minorHAnsi" w:hAnsiTheme="minorHAnsi" w:cstheme="minorHAnsi"/>
        </w:rPr>
        <w:t xml:space="preserve">, e-mail: </w:t>
      </w:r>
      <w:r w:rsidR="00342503" w:rsidRPr="0033111D">
        <w:rPr>
          <w:rFonts w:asciiTheme="minorHAnsi" w:hAnsiTheme="minorHAnsi" w:cstheme="minorHAnsi"/>
        </w:rPr>
        <w:t>……………</w:t>
      </w:r>
      <w:r w:rsidR="00CB2779" w:rsidRPr="0033111D">
        <w:rPr>
          <w:rFonts w:asciiTheme="minorHAnsi" w:hAnsiTheme="minorHAnsi" w:cstheme="minorHAnsi"/>
        </w:rPr>
        <w:t>… .</w:t>
      </w:r>
    </w:p>
    <w:p w14:paraId="37EB4AF4" w14:textId="13DE1E45" w:rsidR="008836FA" w:rsidRPr="002C06BB" w:rsidRDefault="008836FA" w:rsidP="002C06BB">
      <w:pPr>
        <w:pStyle w:val="Akapitzlist"/>
        <w:numPr>
          <w:ilvl w:val="3"/>
          <w:numId w:val="19"/>
        </w:numPr>
        <w:spacing w:line="276" w:lineRule="auto"/>
        <w:rPr>
          <w:rFonts w:asciiTheme="minorHAnsi" w:hAnsiTheme="minorHAnsi" w:cstheme="minorHAnsi"/>
        </w:rPr>
      </w:pPr>
      <w:r w:rsidRPr="002C06BB">
        <w:rPr>
          <w:rFonts w:asciiTheme="minorHAnsi" w:hAnsiTheme="minorHAnsi" w:cstheme="minorHAnsi"/>
        </w:rPr>
        <w:t xml:space="preserve">Strony uzgadniają, że bieżąca komunikacja przedstawicieli </w:t>
      </w:r>
      <w:r w:rsidR="00167F17">
        <w:rPr>
          <w:rFonts w:asciiTheme="minorHAnsi" w:hAnsiTheme="minorHAnsi" w:cstheme="minorHAnsi"/>
        </w:rPr>
        <w:t>S</w:t>
      </w:r>
      <w:r w:rsidRPr="002C06BB">
        <w:rPr>
          <w:rFonts w:asciiTheme="minorHAnsi" w:hAnsiTheme="minorHAnsi" w:cstheme="minorHAnsi"/>
        </w:rPr>
        <w:t>tron przy realizacji umowy odbywać się będzie za pomocą telefonu oraz e-mail, na numery oraz adresy wskazane wyżej przy ich nazwiskach, przy czym każda ze Stron może żądać od drugiej pisemnego potwierdzenia otrzymania komunikatu lub oświadczenia woli przesłanego drogą elektroniczną.</w:t>
      </w:r>
    </w:p>
    <w:p w14:paraId="29C1E1AD" w14:textId="437C959B" w:rsidR="008836FA" w:rsidRPr="002C06BB" w:rsidRDefault="008836FA" w:rsidP="002C06BB">
      <w:pPr>
        <w:pStyle w:val="Akapitzlist"/>
        <w:numPr>
          <w:ilvl w:val="3"/>
          <w:numId w:val="19"/>
        </w:numPr>
        <w:spacing w:line="276" w:lineRule="auto"/>
        <w:contextualSpacing w:val="0"/>
        <w:rPr>
          <w:rFonts w:asciiTheme="minorHAnsi" w:hAnsiTheme="minorHAnsi" w:cstheme="minorHAnsi"/>
        </w:rPr>
      </w:pPr>
      <w:r w:rsidRPr="002C06BB">
        <w:rPr>
          <w:rFonts w:asciiTheme="minorHAnsi" w:hAnsiTheme="minorHAnsi" w:cstheme="minorHAnsi"/>
        </w:rPr>
        <w:t xml:space="preserve">Zmiana osoby lub danych określonych w ust. 1 powyżej następuje przez zawiadomienie drugiej </w:t>
      </w:r>
      <w:r w:rsidR="00167F17">
        <w:rPr>
          <w:rFonts w:asciiTheme="minorHAnsi" w:hAnsiTheme="minorHAnsi" w:cstheme="minorHAnsi"/>
        </w:rPr>
        <w:t>S</w:t>
      </w:r>
      <w:r w:rsidRPr="002C06BB">
        <w:rPr>
          <w:rFonts w:asciiTheme="minorHAnsi" w:hAnsiTheme="minorHAnsi" w:cstheme="minorHAnsi"/>
        </w:rPr>
        <w:t>trony pisemnie lub drogą elektroniczną i nie stanowi zmiany umowy wymagającej sporządzenia aneksu</w:t>
      </w:r>
      <w:r w:rsidR="00167F17">
        <w:rPr>
          <w:rFonts w:asciiTheme="minorHAnsi" w:hAnsiTheme="minorHAnsi" w:cstheme="minorHAnsi"/>
        </w:rPr>
        <w:t>.</w:t>
      </w:r>
    </w:p>
    <w:p w14:paraId="47E68320" w14:textId="0ADA3C15" w:rsidR="008836FA" w:rsidRPr="002C06BB" w:rsidRDefault="008836FA" w:rsidP="002C06BB">
      <w:pPr>
        <w:pStyle w:val="Akapitzlist"/>
        <w:numPr>
          <w:ilvl w:val="3"/>
          <w:numId w:val="19"/>
        </w:numPr>
        <w:spacing w:line="276" w:lineRule="auto"/>
        <w:rPr>
          <w:rFonts w:asciiTheme="minorHAnsi" w:hAnsiTheme="minorHAnsi" w:cstheme="minorHAnsi"/>
        </w:rPr>
      </w:pPr>
      <w:r w:rsidRPr="002C06BB">
        <w:rPr>
          <w:rFonts w:asciiTheme="minorHAnsi" w:hAnsiTheme="minorHAnsi" w:cstheme="minorHAnsi"/>
        </w:rPr>
        <w:t xml:space="preserve">Strony postanawiają, że dokumenty, z których wynikać będą okoliczności mające </w:t>
      </w:r>
      <w:r w:rsidR="009D01F1" w:rsidRPr="002C06BB">
        <w:rPr>
          <w:rFonts w:asciiTheme="minorHAnsi" w:hAnsiTheme="minorHAnsi" w:cstheme="minorHAnsi"/>
        </w:rPr>
        <w:t>w szczególności</w:t>
      </w:r>
      <w:r w:rsidRPr="002C06BB">
        <w:rPr>
          <w:rFonts w:asciiTheme="minorHAnsi" w:hAnsiTheme="minorHAnsi" w:cstheme="minorHAnsi"/>
        </w:rPr>
        <w:t xml:space="preserve"> wpływ na przedmiot i zakres realizacji prac będących </w:t>
      </w:r>
      <w:r w:rsidR="00167F17">
        <w:rPr>
          <w:rFonts w:asciiTheme="minorHAnsi" w:hAnsiTheme="minorHAnsi" w:cstheme="minorHAnsi"/>
        </w:rPr>
        <w:t>P</w:t>
      </w:r>
      <w:r w:rsidRPr="002C06BB">
        <w:rPr>
          <w:rFonts w:asciiTheme="minorHAnsi" w:hAnsiTheme="minorHAnsi" w:cstheme="minorHAnsi"/>
        </w:rPr>
        <w:t xml:space="preserve">rzedmiotem umowy, termin wykonania prac, okoliczności mające wpływ na wysokość wynagrodzenia Wykonawcy lub odpowiedzialność </w:t>
      </w:r>
      <w:r w:rsidR="00167F17">
        <w:rPr>
          <w:rFonts w:asciiTheme="minorHAnsi" w:hAnsiTheme="minorHAnsi" w:cstheme="minorHAnsi"/>
        </w:rPr>
        <w:t>S</w:t>
      </w:r>
      <w:r w:rsidRPr="002C06BB">
        <w:rPr>
          <w:rFonts w:asciiTheme="minorHAnsi" w:hAnsiTheme="minorHAnsi" w:cstheme="minorHAnsi"/>
        </w:rPr>
        <w:t xml:space="preserve">tron umowy powinny zostać sporządzone w formie pisemnej pod rygorem nieważności przez osoby upoważnione do działania w imieniu </w:t>
      </w:r>
      <w:r w:rsidR="001320A7">
        <w:rPr>
          <w:rFonts w:asciiTheme="minorHAnsi" w:hAnsiTheme="minorHAnsi" w:cstheme="minorHAnsi"/>
        </w:rPr>
        <w:t>S</w:t>
      </w:r>
      <w:r w:rsidRPr="002C06BB">
        <w:rPr>
          <w:rFonts w:asciiTheme="minorHAnsi" w:hAnsiTheme="minorHAnsi" w:cstheme="minorHAnsi"/>
        </w:rPr>
        <w:t xml:space="preserve">tron. </w:t>
      </w:r>
    </w:p>
    <w:p w14:paraId="7BD162DC" w14:textId="1D59D0B6" w:rsidR="008836FA" w:rsidRPr="002C06BB" w:rsidRDefault="008836FA" w:rsidP="002C06BB">
      <w:pPr>
        <w:pStyle w:val="Akapitzlist"/>
        <w:numPr>
          <w:ilvl w:val="3"/>
          <w:numId w:val="19"/>
        </w:numPr>
        <w:spacing w:line="276" w:lineRule="auto"/>
        <w:rPr>
          <w:rFonts w:asciiTheme="minorHAnsi" w:hAnsiTheme="minorHAnsi" w:cstheme="minorHAnsi"/>
        </w:rPr>
      </w:pPr>
      <w:r w:rsidRPr="002C06BB">
        <w:rPr>
          <w:rFonts w:asciiTheme="minorHAnsi" w:hAnsiTheme="minorHAnsi" w:cstheme="minorHAnsi"/>
        </w:rPr>
        <w:t xml:space="preserve">Zamawiający w każdym momencie ma prawo do dokonywania kontroli wykonywania </w:t>
      </w:r>
      <w:r w:rsidR="00167F17">
        <w:rPr>
          <w:rFonts w:asciiTheme="minorHAnsi" w:hAnsiTheme="minorHAnsi" w:cstheme="minorHAnsi"/>
        </w:rPr>
        <w:t>P</w:t>
      </w:r>
      <w:r w:rsidRPr="002C06BB">
        <w:rPr>
          <w:rFonts w:asciiTheme="minorHAnsi" w:hAnsiTheme="minorHAnsi" w:cstheme="minorHAnsi"/>
        </w:rPr>
        <w:t>rzedmiotu umowy. Z wyników kontroli sporządza się protokół.</w:t>
      </w:r>
    </w:p>
    <w:p w14:paraId="2089058D" w14:textId="0BF21719" w:rsidR="00FF04A8" w:rsidRDefault="008836FA" w:rsidP="002C06BB">
      <w:pPr>
        <w:pStyle w:val="Akapitzlist"/>
        <w:numPr>
          <w:ilvl w:val="3"/>
          <w:numId w:val="19"/>
        </w:numPr>
        <w:spacing w:line="276" w:lineRule="auto"/>
        <w:rPr>
          <w:rFonts w:asciiTheme="minorHAnsi" w:hAnsiTheme="minorHAnsi" w:cstheme="minorHAnsi"/>
        </w:rPr>
      </w:pPr>
      <w:r w:rsidRPr="002C06BB">
        <w:rPr>
          <w:rFonts w:asciiTheme="minorHAnsi" w:hAnsiTheme="minorHAnsi" w:cstheme="minorHAnsi"/>
        </w:rPr>
        <w:t xml:space="preserve">Na wniosek Zamawiającego Wykonawca zobowiązany jest do natychmiastowego skierowania swojego przedstawiciela do udziału w kontroli. </w:t>
      </w:r>
    </w:p>
    <w:p w14:paraId="2B309958" w14:textId="77777777" w:rsidR="004D7441" w:rsidRPr="002C06BB" w:rsidRDefault="004D7441" w:rsidP="007C6DF4">
      <w:pPr>
        <w:pStyle w:val="Akapitzlist"/>
        <w:spacing w:line="276" w:lineRule="auto"/>
        <w:ind w:left="567"/>
        <w:rPr>
          <w:rFonts w:asciiTheme="minorHAnsi" w:hAnsiTheme="minorHAnsi" w:cstheme="minorHAnsi"/>
        </w:rPr>
      </w:pPr>
    </w:p>
    <w:p w14:paraId="618FDF87" w14:textId="77777777" w:rsidR="00134BB7" w:rsidRPr="002C06BB" w:rsidRDefault="00134BB7" w:rsidP="002C06BB">
      <w:pPr>
        <w:pStyle w:val="Akapitzlist1"/>
        <w:numPr>
          <w:ilvl w:val="0"/>
          <w:numId w:val="76"/>
        </w:numPr>
        <w:spacing w:after="0"/>
        <w:outlineLvl w:val="1"/>
        <w:rPr>
          <w:rFonts w:asciiTheme="minorHAnsi" w:hAnsiTheme="minorHAnsi" w:cstheme="minorHAnsi"/>
          <w:b/>
          <w:bCs/>
        </w:rPr>
      </w:pPr>
      <w:r w:rsidRPr="002C06BB">
        <w:rPr>
          <w:rFonts w:asciiTheme="minorHAnsi" w:hAnsiTheme="minorHAnsi" w:cstheme="minorHAnsi"/>
          <w:b/>
          <w:bCs/>
        </w:rPr>
        <w:t>Ochrona danych osobowych</w:t>
      </w:r>
    </w:p>
    <w:p w14:paraId="677F3B05" w14:textId="1686E50C" w:rsidR="00134BB7" w:rsidRPr="002C06BB" w:rsidRDefault="00134BB7" w:rsidP="002C06BB">
      <w:pPr>
        <w:pStyle w:val="Akapitzlist1"/>
        <w:numPr>
          <w:ilvl w:val="0"/>
          <w:numId w:val="17"/>
        </w:numPr>
        <w:spacing w:after="0"/>
        <w:rPr>
          <w:rFonts w:asciiTheme="minorHAnsi" w:hAnsiTheme="minorHAnsi" w:cstheme="minorHAnsi"/>
        </w:rPr>
      </w:pPr>
      <w:r w:rsidRPr="002C06BB">
        <w:rPr>
          <w:rFonts w:asciiTheme="minorHAnsi" w:hAnsiTheme="minorHAnsi" w:cstheme="minorHAnsi"/>
        </w:rPr>
        <w:t xml:space="preserve">W związku z realizacją umowy </w:t>
      </w:r>
      <w:r w:rsidR="00F60276" w:rsidRPr="002C06BB">
        <w:rPr>
          <w:rFonts w:asciiTheme="minorHAnsi" w:hAnsiTheme="minorHAnsi" w:cstheme="minorHAnsi"/>
        </w:rPr>
        <w:t xml:space="preserve">Zarząd Zieleni m.st. Warszawy (dalej </w:t>
      </w:r>
      <w:r w:rsidR="009D01F1" w:rsidRPr="002C06BB">
        <w:rPr>
          <w:rFonts w:asciiTheme="minorHAnsi" w:hAnsiTheme="minorHAnsi" w:cstheme="minorHAnsi"/>
        </w:rPr>
        <w:t>jako „ZZW</w:t>
      </w:r>
      <w:r w:rsidR="00F60276" w:rsidRPr="002C06BB">
        <w:rPr>
          <w:rFonts w:asciiTheme="minorHAnsi" w:hAnsiTheme="minorHAnsi" w:cstheme="minorHAnsi"/>
        </w:rPr>
        <w:t xml:space="preserve">”) </w:t>
      </w:r>
      <w:r w:rsidRPr="002C06BB">
        <w:rPr>
          <w:rFonts w:asciiTheme="minorHAnsi" w:hAnsiTheme="minorHAnsi" w:cstheme="minorHAnsi"/>
        </w:rPr>
        <w:t xml:space="preserve">udostępnia Wykonawcy zwykłe dane osobowe dotyczące pracowników </w:t>
      </w:r>
      <w:r w:rsidR="00F60276" w:rsidRPr="002C06BB">
        <w:rPr>
          <w:rFonts w:asciiTheme="minorHAnsi" w:hAnsiTheme="minorHAnsi" w:cstheme="minorHAnsi"/>
        </w:rPr>
        <w:t xml:space="preserve">ZZW </w:t>
      </w:r>
      <w:r w:rsidRPr="002C06BB">
        <w:rPr>
          <w:rFonts w:asciiTheme="minorHAnsi" w:hAnsiTheme="minorHAnsi" w:cstheme="minorHAnsi"/>
        </w:rPr>
        <w:t>w postaci: imion i nazwisk, adresu email i numeru telefonu.</w:t>
      </w:r>
    </w:p>
    <w:p w14:paraId="17082E1F" w14:textId="7890288E" w:rsidR="00134BB7" w:rsidRPr="002C06BB" w:rsidRDefault="00134BB7" w:rsidP="002C06BB">
      <w:pPr>
        <w:pStyle w:val="Akapitzlist1"/>
        <w:numPr>
          <w:ilvl w:val="0"/>
          <w:numId w:val="17"/>
        </w:numPr>
        <w:tabs>
          <w:tab w:val="clear" w:pos="567"/>
        </w:tabs>
        <w:spacing w:after="0"/>
        <w:rPr>
          <w:rFonts w:asciiTheme="minorHAnsi" w:hAnsiTheme="minorHAnsi" w:cstheme="minorHAnsi"/>
        </w:rPr>
      </w:pPr>
      <w:r w:rsidRPr="002C06BB">
        <w:rPr>
          <w:rFonts w:asciiTheme="minorHAnsi" w:hAnsiTheme="minorHAnsi" w:cstheme="minorHAnsi"/>
        </w:rPr>
        <w:t>Wykonawca oświadcza, iż znany jest mu fakt, że od momentu udostępnienia danych, o których mowa w ust. 1</w:t>
      </w:r>
      <w:r w:rsidR="001320A7">
        <w:rPr>
          <w:rFonts w:asciiTheme="minorHAnsi" w:hAnsiTheme="minorHAnsi" w:cstheme="minorHAnsi"/>
        </w:rPr>
        <w:t xml:space="preserve"> powyżej</w:t>
      </w:r>
      <w:r w:rsidRPr="002C06BB">
        <w:rPr>
          <w:rFonts w:asciiTheme="minorHAnsi" w:hAnsiTheme="minorHAnsi" w:cstheme="minorHAnsi"/>
        </w:rPr>
        <w:t>, realizuje on samodzielnie w stosunku do tych danych obowiązki administratora określone w przepisach Rozporządzenia Parlamentu Europejskiego i Rady (UE) 2016/679 z dnia 27 kwietnia 2016 r. w sprawie ochrony osób fizycznych w związku z</w:t>
      </w:r>
      <w:r w:rsidR="00CB2779" w:rsidRPr="002C06BB">
        <w:rPr>
          <w:rFonts w:asciiTheme="minorHAnsi" w:hAnsiTheme="minorHAnsi" w:cstheme="minorHAnsi"/>
        </w:rPr>
        <w:t> </w:t>
      </w:r>
      <w:r w:rsidRPr="002C06BB">
        <w:rPr>
          <w:rFonts w:asciiTheme="minorHAnsi" w:hAnsiTheme="minorHAnsi" w:cstheme="minorHAnsi"/>
        </w:rPr>
        <w:t xml:space="preserve"> przetwarzaniem danych osobowych i w sprawie swobodnego przepływu takich danych oraz uchylenia dyrektywy 95/46/WE (ogólne rozporządzenie o ochronie danych, Dz. Urz. UE L 119 z</w:t>
      </w:r>
      <w:r w:rsidR="002C061E" w:rsidRPr="002C06BB">
        <w:rPr>
          <w:rFonts w:asciiTheme="minorHAnsi" w:hAnsiTheme="minorHAnsi" w:cstheme="minorHAnsi"/>
        </w:rPr>
        <w:t> </w:t>
      </w:r>
      <w:r w:rsidRPr="002C06BB">
        <w:rPr>
          <w:rFonts w:asciiTheme="minorHAnsi" w:hAnsiTheme="minorHAnsi" w:cstheme="minorHAnsi"/>
        </w:rPr>
        <w:t xml:space="preserve"> 04.05.2016 r., dalej „RODO”) oraz przepisach krajowych z zakresu ochrony danych osobowych, w szczególności ustawy z dnia 10 maja 2018 r. o ochronie danych osobowych (Dz. U. z 2019 r. poz. 1781).</w:t>
      </w:r>
    </w:p>
    <w:p w14:paraId="2FDE260B" w14:textId="615367D4" w:rsidR="00134BB7" w:rsidRPr="002C06BB" w:rsidRDefault="00134BB7" w:rsidP="002C06BB">
      <w:pPr>
        <w:pStyle w:val="Akapitzlist1"/>
        <w:numPr>
          <w:ilvl w:val="0"/>
          <w:numId w:val="17"/>
        </w:numPr>
        <w:tabs>
          <w:tab w:val="clear" w:pos="567"/>
        </w:tabs>
        <w:spacing w:after="0"/>
        <w:rPr>
          <w:rFonts w:asciiTheme="minorHAnsi" w:hAnsiTheme="minorHAnsi" w:cstheme="minorHAnsi"/>
        </w:rPr>
      </w:pPr>
      <w:r w:rsidRPr="002C06BB">
        <w:rPr>
          <w:rFonts w:asciiTheme="minorHAnsi" w:hAnsiTheme="minorHAnsi" w:cstheme="minorHAnsi"/>
        </w:rPr>
        <w:t>Z</w:t>
      </w:r>
      <w:r w:rsidR="00F60276" w:rsidRPr="002C06BB">
        <w:rPr>
          <w:rFonts w:asciiTheme="minorHAnsi" w:hAnsiTheme="minorHAnsi" w:cstheme="minorHAnsi"/>
        </w:rPr>
        <w:t>ZW</w:t>
      </w:r>
      <w:r w:rsidRPr="002C06BB">
        <w:rPr>
          <w:rFonts w:asciiTheme="minorHAnsi" w:hAnsiTheme="minorHAnsi" w:cstheme="minorHAnsi"/>
        </w:rPr>
        <w:t xml:space="preserve"> nie odpowiada za wypełnianie przez Wykonawcę obowiązków, o których mowa </w:t>
      </w:r>
      <w:r w:rsidR="009D01F1" w:rsidRPr="002C06BB">
        <w:rPr>
          <w:rFonts w:asciiTheme="minorHAnsi" w:hAnsiTheme="minorHAnsi" w:cstheme="minorHAnsi"/>
        </w:rPr>
        <w:t>w ust.</w:t>
      </w:r>
      <w:r w:rsidRPr="002C06BB">
        <w:rPr>
          <w:rFonts w:asciiTheme="minorHAnsi" w:hAnsiTheme="minorHAnsi" w:cstheme="minorHAnsi"/>
        </w:rPr>
        <w:t xml:space="preserve"> 2</w:t>
      </w:r>
      <w:r w:rsidR="001320A7">
        <w:rPr>
          <w:rFonts w:asciiTheme="minorHAnsi" w:hAnsiTheme="minorHAnsi" w:cstheme="minorHAnsi"/>
        </w:rPr>
        <w:t xml:space="preserve"> powyżej</w:t>
      </w:r>
      <w:r w:rsidRPr="002C06BB">
        <w:rPr>
          <w:rFonts w:asciiTheme="minorHAnsi" w:hAnsiTheme="minorHAnsi" w:cstheme="minorHAnsi"/>
        </w:rPr>
        <w:t>.</w:t>
      </w:r>
    </w:p>
    <w:p w14:paraId="7866321C" w14:textId="51D007C9" w:rsidR="008F6AAF" w:rsidRPr="002C06BB" w:rsidRDefault="00F60276" w:rsidP="002C06BB">
      <w:pPr>
        <w:pStyle w:val="Akapitzlist1"/>
        <w:numPr>
          <w:ilvl w:val="0"/>
          <w:numId w:val="17"/>
        </w:numPr>
        <w:tabs>
          <w:tab w:val="clear" w:pos="567"/>
        </w:tabs>
        <w:spacing w:after="0"/>
        <w:rPr>
          <w:rFonts w:asciiTheme="minorHAnsi" w:hAnsiTheme="minorHAnsi" w:cstheme="minorHAnsi"/>
        </w:rPr>
      </w:pPr>
      <w:r w:rsidRPr="002C06BB">
        <w:rPr>
          <w:rFonts w:asciiTheme="minorHAnsi" w:hAnsiTheme="minorHAnsi" w:cstheme="minorHAnsi"/>
        </w:rPr>
        <w:t xml:space="preserve">ZZW </w:t>
      </w:r>
      <w:r w:rsidR="00134BB7" w:rsidRPr="002C06BB">
        <w:rPr>
          <w:rFonts w:asciiTheme="minorHAnsi" w:hAnsiTheme="minorHAnsi" w:cstheme="minorHAnsi"/>
        </w:rPr>
        <w:t xml:space="preserve">oświadcza, iż realizuje obowiązki Administratora danych osobowych, określone </w:t>
      </w:r>
      <w:r w:rsidR="009D01F1" w:rsidRPr="002C06BB">
        <w:rPr>
          <w:rFonts w:asciiTheme="minorHAnsi" w:hAnsiTheme="minorHAnsi" w:cstheme="minorHAnsi"/>
        </w:rPr>
        <w:t>w przepisach</w:t>
      </w:r>
      <w:r w:rsidR="00134BB7" w:rsidRPr="002C06BB">
        <w:rPr>
          <w:rFonts w:asciiTheme="minorHAnsi" w:hAnsiTheme="minorHAnsi" w:cstheme="minorHAnsi"/>
        </w:rPr>
        <w:t xml:space="preserve"> RODO, w zakresie danych </w:t>
      </w:r>
      <w:r w:rsidR="009D01F1" w:rsidRPr="002C06BB">
        <w:rPr>
          <w:rFonts w:asciiTheme="minorHAnsi" w:hAnsiTheme="minorHAnsi" w:cstheme="minorHAnsi"/>
        </w:rPr>
        <w:t>osobowych Wykonawcy</w:t>
      </w:r>
      <w:r w:rsidR="00134BB7" w:rsidRPr="002C06BB">
        <w:rPr>
          <w:rFonts w:asciiTheme="minorHAnsi" w:hAnsiTheme="minorHAnsi" w:cstheme="minorHAnsi"/>
        </w:rPr>
        <w:t>, w sytuacji, w której jest on osobą fizyczną (w tym osobą fizyczną prowadzącą działalność gospodarczą), a także danych osobowych osób, które Wykonawca wskazał ze swojej strony do realizacji niniejszej umowy.</w:t>
      </w:r>
    </w:p>
    <w:p w14:paraId="06D634D7" w14:textId="77777777" w:rsidR="001320A7" w:rsidRPr="002C06BB" w:rsidRDefault="001320A7" w:rsidP="002C06BB">
      <w:pPr>
        <w:pStyle w:val="Akapitzlist1"/>
        <w:numPr>
          <w:ilvl w:val="0"/>
          <w:numId w:val="17"/>
        </w:numPr>
        <w:tabs>
          <w:tab w:val="clear" w:pos="567"/>
        </w:tabs>
        <w:spacing w:after="0"/>
        <w:rPr>
          <w:rFonts w:asciiTheme="minorHAnsi" w:hAnsiTheme="minorHAnsi" w:cstheme="minorHAnsi"/>
        </w:rPr>
      </w:pPr>
      <w:r w:rsidRPr="002C06BB">
        <w:rPr>
          <w:rFonts w:asciiTheme="minorHAnsi" w:hAnsiTheme="minorHAnsi" w:cstheme="minorHAnsi"/>
        </w:rPr>
        <w:t xml:space="preserve">Klauzula informacyjna dla reprezentantów, w tym pełnomocników oraz osób wskazanych do kontaktu, a także pracowników i współpracowników w związku z wykonaniem umowy </w:t>
      </w:r>
      <w:r w:rsidRPr="002C06BB">
        <w:rPr>
          <w:rFonts w:asciiTheme="minorHAnsi" w:hAnsiTheme="minorHAnsi" w:cstheme="minorHAnsi"/>
        </w:rPr>
        <w:lastRenderedPageBreak/>
        <w:t xml:space="preserve">dostępna jest pod: </w:t>
      </w:r>
      <w:hyperlink r:id="rId12" w:history="1">
        <w:r w:rsidRPr="002C06BB">
          <w:rPr>
            <w:rFonts w:asciiTheme="minorHAnsi" w:hAnsiTheme="minorHAnsi" w:cstheme="minorHAnsi"/>
          </w:rPr>
          <w:t>https://zzw.waw.pl/wp-content/uploads/2024/09/KLAUZULA-INFORMACYJNA_dla_reprezentantow-w-tym-pelnomocnikow-i-osob-do-kontaktu.pdf</w:t>
        </w:r>
      </w:hyperlink>
    </w:p>
    <w:p w14:paraId="052FFB82" w14:textId="77777777" w:rsidR="004D7441" w:rsidRPr="002C06BB" w:rsidRDefault="004D7441" w:rsidP="002C06BB">
      <w:pPr>
        <w:pStyle w:val="Akapitzlist1"/>
        <w:spacing w:after="0"/>
        <w:ind w:left="567"/>
        <w:rPr>
          <w:rFonts w:asciiTheme="minorHAnsi" w:hAnsiTheme="minorHAnsi" w:cstheme="minorHAnsi"/>
        </w:rPr>
      </w:pPr>
    </w:p>
    <w:p w14:paraId="039D4C45" w14:textId="77777777" w:rsidR="00134BB7" w:rsidRPr="002C06BB" w:rsidRDefault="00134BB7" w:rsidP="002C06BB">
      <w:pPr>
        <w:pStyle w:val="Akapitzlist1"/>
        <w:numPr>
          <w:ilvl w:val="0"/>
          <w:numId w:val="2"/>
        </w:numPr>
        <w:spacing w:after="0"/>
        <w:outlineLvl w:val="1"/>
        <w:rPr>
          <w:rFonts w:asciiTheme="minorHAnsi" w:hAnsiTheme="minorHAnsi" w:cstheme="minorHAnsi"/>
          <w:b/>
          <w:bCs/>
        </w:rPr>
      </w:pPr>
      <w:r w:rsidRPr="002C06BB">
        <w:rPr>
          <w:rFonts w:asciiTheme="minorHAnsi" w:hAnsiTheme="minorHAnsi" w:cstheme="minorHAnsi"/>
          <w:b/>
          <w:bCs/>
        </w:rPr>
        <w:t>Postanowienia końcowe</w:t>
      </w:r>
    </w:p>
    <w:p w14:paraId="5EE96070" w14:textId="72F8D895" w:rsidR="007541F5" w:rsidRPr="002C06BB" w:rsidRDefault="007541F5" w:rsidP="002C06BB">
      <w:pPr>
        <w:pStyle w:val="Akapitzlist1"/>
        <w:numPr>
          <w:ilvl w:val="0"/>
          <w:numId w:val="12"/>
        </w:numPr>
        <w:tabs>
          <w:tab w:val="left" w:pos="567"/>
        </w:tabs>
        <w:spacing w:after="0"/>
        <w:rPr>
          <w:rFonts w:asciiTheme="minorHAnsi" w:hAnsiTheme="minorHAnsi" w:cstheme="minorHAnsi"/>
        </w:rPr>
      </w:pPr>
      <w:r w:rsidRPr="002C06BB">
        <w:rPr>
          <w:rFonts w:asciiTheme="minorHAnsi" w:hAnsiTheme="minorHAnsi" w:cstheme="minorHAnsi"/>
        </w:rPr>
        <w:t xml:space="preserve">Nie stanowi zmiany </w:t>
      </w:r>
      <w:r w:rsidR="001320A7">
        <w:rPr>
          <w:rFonts w:asciiTheme="minorHAnsi" w:hAnsiTheme="minorHAnsi" w:cstheme="minorHAnsi"/>
        </w:rPr>
        <w:t>u</w:t>
      </w:r>
      <w:r w:rsidRPr="002C06BB">
        <w:rPr>
          <w:rFonts w:asciiTheme="minorHAnsi" w:hAnsiTheme="minorHAnsi" w:cstheme="minorHAnsi"/>
        </w:rPr>
        <w:t>mowy:</w:t>
      </w:r>
    </w:p>
    <w:p w14:paraId="13720C13" w14:textId="77777777" w:rsidR="007541F5" w:rsidRPr="002C06BB" w:rsidRDefault="007541F5" w:rsidP="002C06BB">
      <w:pPr>
        <w:pStyle w:val="Akapitzlist1"/>
        <w:numPr>
          <w:ilvl w:val="1"/>
          <w:numId w:val="42"/>
        </w:numPr>
        <w:spacing w:after="0"/>
        <w:ind w:left="851" w:hanging="284"/>
        <w:rPr>
          <w:rFonts w:asciiTheme="minorHAnsi" w:hAnsiTheme="minorHAnsi" w:cstheme="minorHAnsi"/>
        </w:rPr>
      </w:pPr>
      <w:r w:rsidRPr="002C06BB">
        <w:rPr>
          <w:rFonts w:asciiTheme="minorHAnsi" w:hAnsiTheme="minorHAnsi" w:cstheme="minorHAnsi"/>
        </w:rPr>
        <w:t>zmiana adresów Wykonawcy i Zamawiającego określonych w ust. 3 poniżej,</w:t>
      </w:r>
    </w:p>
    <w:p w14:paraId="18165841" w14:textId="48217CDE" w:rsidR="007541F5" w:rsidRPr="002C06BB" w:rsidRDefault="007541F5" w:rsidP="002C06BB">
      <w:pPr>
        <w:pStyle w:val="Akapitzlist1"/>
        <w:numPr>
          <w:ilvl w:val="1"/>
          <w:numId w:val="42"/>
        </w:numPr>
        <w:spacing w:after="0"/>
        <w:ind w:left="851" w:hanging="284"/>
        <w:rPr>
          <w:rFonts w:asciiTheme="minorHAnsi" w:hAnsiTheme="minorHAnsi" w:cstheme="minorHAnsi"/>
        </w:rPr>
      </w:pPr>
      <w:r w:rsidRPr="002C06BB">
        <w:rPr>
          <w:rFonts w:asciiTheme="minorHAnsi" w:hAnsiTheme="minorHAnsi" w:cstheme="minorHAnsi"/>
        </w:rPr>
        <w:t xml:space="preserve">zmiana danych określonych w § </w:t>
      </w:r>
      <w:r w:rsidR="009F25A1" w:rsidRPr="002C06BB">
        <w:rPr>
          <w:rFonts w:asciiTheme="minorHAnsi" w:hAnsiTheme="minorHAnsi" w:cstheme="minorHAnsi"/>
        </w:rPr>
        <w:t>1</w:t>
      </w:r>
      <w:r w:rsidR="009F25A1">
        <w:rPr>
          <w:rFonts w:asciiTheme="minorHAnsi" w:hAnsiTheme="minorHAnsi" w:cstheme="minorHAnsi"/>
        </w:rPr>
        <w:t>0</w:t>
      </w:r>
      <w:r w:rsidR="009F25A1" w:rsidRPr="002C06BB">
        <w:rPr>
          <w:rFonts w:asciiTheme="minorHAnsi" w:hAnsiTheme="minorHAnsi" w:cstheme="minorHAnsi"/>
        </w:rPr>
        <w:t xml:space="preserve"> </w:t>
      </w:r>
      <w:r w:rsidRPr="002C06BB">
        <w:rPr>
          <w:rFonts w:asciiTheme="minorHAnsi" w:hAnsiTheme="minorHAnsi" w:cstheme="minorHAnsi"/>
        </w:rPr>
        <w:t>ust. 1 umowy,</w:t>
      </w:r>
    </w:p>
    <w:p w14:paraId="43B93F78" w14:textId="0551D816" w:rsidR="007541F5" w:rsidRPr="002C06BB" w:rsidRDefault="007541F5" w:rsidP="002C06BB">
      <w:pPr>
        <w:pStyle w:val="Akapitzlist1"/>
        <w:numPr>
          <w:ilvl w:val="1"/>
          <w:numId w:val="42"/>
        </w:numPr>
        <w:spacing w:after="0"/>
        <w:ind w:left="851" w:hanging="284"/>
        <w:rPr>
          <w:rFonts w:asciiTheme="minorHAnsi" w:hAnsiTheme="minorHAnsi" w:cstheme="minorHAnsi"/>
        </w:rPr>
      </w:pPr>
      <w:r w:rsidRPr="002C06BB">
        <w:rPr>
          <w:rFonts w:asciiTheme="minorHAnsi" w:hAnsiTheme="minorHAnsi" w:cstheme="minorHAnsi"/>
        </w:rPr>
        <w:t xml:space="preserve">zmiana danych określonych w § </w:t>
      </w:r>
      <w:r w:rsidR="00561F1E" w:rsidRPr="002C06BB">
        <w:rPr>
          <w:rFonts w:asciiTheme="minorHAnsi" w:hAnsiTheme="minorHAnsi" w:cstheme="minorHAnsi"/>
        </w:rPr>
        <w:t>6</w:t>
      </w:r>
      <w:r w:rsidRPr="002C06BB">
        <w:rPr>
          <w:rFonts w:asciiTheme="minorHAnsi" w:hAnsiTheme="minorHAnsi" w:cstheme="minorHAnsi"/>
        </w:rPr>
        <w:t xml:space="preserve"> ust. 11 umowy,</w:t>
      </w:r>
    </w:p>
    <w:p w14:paraId="047BBD09" w14:textId="4C03AAB8" w:rsidR="007541F5" w:rsidRPr="002C06BB" w:rsidRDefault="007541F5" w:rsidP="002C06BB">
      <w:pPr>
        <w:pStyle w:val="Akapitzlist1"/>
        <w:numPr>
          <w:ilvl w:val="1"/>
          <w:numId w:val="42"/>
        </w:numPr>
        <w:spacing w:after="0"/>
        <w:ind w:left="851" w:hanging="284"/>
        <w:rPr>
          <w:rFonts w:asciiTheme="minorHAnsi" w:hAnsiTheme="minorHAnsi" w:cstheme="minorHAnsi"/>
        </w:rPr>
      </w:pPr>
      <w:r w:rsidRPr="002C06BB">
        <w:rPr>
          <w:rFonts w:asciiTheme="minorHAnsi" w:hAnsiTheme="minorHAnsi" w:cstheme="minorHAnsi"/>
        </w:rPr>
        <w:t>utrata mocy lub zmiana aktów prawnych przywołanych w treści Umowy. W każdym takim przypadku Wykonawca ma obowiązek stosowania się do obowiązujących w danym czasie aktów prawa.</w:t>
      </w:r>
    </w:p>
    <w:p w14:paraId="1A0FA650" w14:textId="42886111" w:rsidR="007541F5" w:rsidRPr="002C06BB" w:rsidRDefault="007541F5" w:rsidP="002C06BB">
      <w:pPr>
        <w:pStyle w:val="Akapitzlist1"/>
        <w:numPr>
          <w:ilvl w:val="0"/>
          <w:numId w:val="12"/>
        </w:numPr>
        <w:spacing w:after="0"/>
        <w:rPr>
          <w:rFonts w:asciiTheme="minorHAnsi" w:hAnsiTheme="minorHAnsi" w:cstheme="minorHAnsi"/>
        </w:rPr>
      </w:pPr>
      <w:r w:rsidRPr="002C06BB">
        <w:rPr>
          <w:rFonts w:asciiTheme="minorHAnsi" w:hAnsiTheme="minorHAnsi" w:cstheme="minorHAnsi"/>
        </w:rPr>
        <w:t>Zmiana wskazana w ust. 1 punkt 1)-3) powyżej dokonywana jest w drodze jednostronnego pisemnego oświadczenia danej Strony i wywołuje skutek od dnia doręczenia go drugiej Stronie.</w:t>
      </w:r>
    </w:p>
    <w:p w14:paraId="656C0CB3" w14:textId="77777777" w:rsidR="007541F5" w:rsidRPr="002C06BB" w:rsidRDefault="007541F5" w:rsidP="002C06BB">
      <w:pPr>
        <w:pStyle w:val="Akapitzlist1"/>
        <w:numPr>
          <w:ilvl w:val="0"/>
          <w:numId w:val="12"/>
        </w:numPr>
        <w:spacing w:after="0"/>
        <w:rPr>
          <w:rFonts w:asciiTheme="minorHAnsi" w:hAnsiTheme="minorHAnsi" w:cstheme="minorHAnsi"/>
        </w:rPr>
      </w:pPr>
      <w:r w:rsidRPr="002C06BB">
        <w:rPr>
          <w:rFonts w:asciiTheme="minorHAnsi" w:hAnsiTheme="minorHAnsi" w:cstheme="minorHAnsi"/>
        </w:rPr>
        <w:t xml:space="preserve">Wszelkie zawiadomienia i korespondencja związana z umową powinna być kierowana pod następujące adresy:  </w:t>
      </w:r>
    </w:p>
    <w:p w14:paraId="7D300D5C" w14:textId="47C01DF9" w:rsidR="007541F5" w:rsidRPr="002C06BB" w:rsidRDefault="007541F5" w:rsidP="002C06BB">
      <w:pPr>
        <w:pStyle w:val="Akapitzlist1"/>
        <w:numPr>
          <w:ilvl w:val="0"/>
          <w:numId w:val="95"/>
        </w:numPr>
        <w:spacing w:after="0"/>
        <w:rPr>
          <w:rFonts w:asciiTheme="minorHAnsi" w:hAnsiTheme="minorHAnsi" w:cstheme="minorHAnsi"/>
        </w:rPr>
      </w:pPr>
      <w:r w:rsidRPr="002C06BB">
        <w:rPr>
          <w:rFonts w:asciiTheme="minorHAnsi" w:hAnsiTheme="minorHAnsi" w:cstheme="minorHAnsi"/>
        </w:rPr>
        <w:t xml:space="preserve">Zamawiającego – Zarząd Zieleni m.st. Warszawy, ul. Hoża 13a, 00-528 Warszawa, e-mail: </w:t>
      </w:r>
      <w:hyperlink r:id="rId13" w:history="1">
        <w:r w:rsidR="001E4FFE" w:rsidRPr="00F06FA9">
          <w:rPr>
            <w:rStyle w:val="Hipercze"/>
            <w:rFonts w:asciiTheme="minorHAnsi" w:hAnsiTheme="minorHAnsi" w:cstheme="minorHAnsi"/>
          </w:rPr>
          <w:t>kontakt@zzw.waw.pl</w:t>
        </w:r>
      </w:hyperlink>
      <w:r w:rsidR="001E4FFE">
        <w:rPr>
          <w:rFonts w:asciiTheme="minorHAnsi" w:hAnsiTheme="minorHAnsi" w:cstheme="minorHAnsi"/>
        </w:rPr>
        <w:t xml:space="preserve"> </w:t>
      </w:r>
    </w:p>
    <w:p w14:paraId="377D7690" w14:textId="558C5586" w:rsidR="007541F5" w:rsidRPr="002C06BB" w:rsidRDefault="007541F5" w:rsidP="002C06BB">
      <w:pPr>
        <w:pStyle w:val="Akapitzlist1"/>
        <w:numPr>
          <w:ilvl w:val="0"/>
          <w:numId w:val="95"/>
        </w:numPr>
        <w:spacing w:after="0"/>
        <w:rPr>
          <w:rFonts w:asciiTheme="minorHAnsi" w:hAnsiTheme="minorHAnsi" w:cstheme="minorHAnsi"/>
        </w:rPr>
      </w:pPr>
      <w:r w:rsidRPr="002C06BB">
        <w:rPr>
          <w:rFonts w:asciiTheme="minorHAnsi" w:hAnsiTheme="minorHAnsi" w:cstheme="minorHAnsi"/>
        </w:rPr>
        <w:t>Wykonawcy –   …….e-mail…………………………………...</w:t>
      </w:r>
      <w:r w:rsidRPr="002C06BB">
        <w:rPr>
          <w:rFonts w:asciiTheme="minorHAnsi" w:hAnsiTheme="minorHAnsi" w:cstheme="minorHAnsi"/>
        </w:rPr>
        <w:tab/>
      </w:r>
    </w:p>
    <w:p w14:paraId="633A3AC4" w14:textId="77777777" w:rsidR="007541F5" w:rsidRPr="002C06BB" w:rsidRDefault="007541F5" w:rsidP="002C06BB">
      <w:pPr>
        <w:pStyle w:val="Akapitzlist1"/>
        <w:numPr>
          <w:ilvl w:val="0"/>
          <w:numId w:val="12"/>
        </w:numPr>
        <w:spacing w:after="0"/>
        <w:rPr>
          <w:rFonts w:asciiTheme="minorHAnsi" w:hAnsiTheme="minorHAnsi" w:cstheme="minorHAnsi"/>
        </w:rPr>
      </w:pPr>
      <w:r w:rsidRPr="002C06BB">
        <w:rPr>
          <w:rFonts w:asciiTheme="minorHAnsi" w:hAnsiTheme="minorHAnsi" w:cstheme="minorHAnsi"/>
        </w:rPr>
        <w:t>Strony zobowiązują się do niezwłocznego wzajemnego pisemnego powiadamiania o każdej zmianie ich siedziby lub adresu dla doręczeń korespondencji. W przypadku naruszenia powyższego obowiązku pismo skierowane listem poleconym na ostatni podany adres będzie uznane za doręczone skutecznie z upływem terminu jego odbioru, wyznaczonego przez placówkę pocztową. Powyższe postanowienie nie wyłącza możliwości złożenia korespondencji bezpośrednio pod wskazanym adresem lub doręczenia jej bezpośrednio osobie uprawnionej do reprezentacji Strony, jak też złożenia w formie elektronicznej z ważnym bezpiecznym podpisem elektronicznym weryfikowanym za pomocą kwalifikowanego certyfikatu, wysłanej na adres poczty elektronicznej drugiej Strony wskazany w ust. 3 powyżej. Oświadczenie złożone w formie elektronicznej z podpisem elektronicznym będzie uznawane za skutecznie doręczone drugiej Stronie w chwili wprowadzenia oświadczenia do środka komunikacji elektronicznej w taki sposób, żeby druga Strona mogła zapoznać się z jego treścią.</w:t>
      </w:r>
    </w:p>
    <w:p w14:paraId="4BED63D8" w14:textId="77777777" w:rsidR="007541F5" w:rsidRDefault="007541F5" w:rsidP="002C06BB">
      <w:pPr>
        <w:pStyle w:val="Akapitzlist1"/>
        <w:numPr>
          <w:ilvl w:val="0"/>
          <w:numId w:val="12"/>
        </w:numPr>
        <w:spacing w:after="0"/>
        <w:rPr>
          <w:rFonts w:asciiTheme="minorHAnsi" w:hAnsiTheme="minorHAnsi" w:cstheme="minorHAnsi"/>
        </w:rPr>
      </w:pPr>
      <w:r w:rsidRPr="002C06BB">
        <w:rPr>
          <w:rFonts w:asciiTheme="minorHAnsi" w:hAnsiTheme="minorHAnsi" w:cstheme="minorHAnsi"/>
        </w:rPr>
        <w:t xml:space="preserve">W sprawach nieuregulowanych umową stosuje się przepisy Kodeksu cywilnego i ustawy </w:t>
      </w:r>
      <w:proofErr w:type="spellStart"/>
      <w:r w:rsidRPr="002C06BB">
        <w:rPr>
          <w:rFonts w:asciiTheme="minorHAnsi" w:hAnsiTheme="minorHAnsi" w:cstheme="minorHAnsi"/>
        </w:rPr>
        <w:t>Pzp</w:t>
      </w:r>
      <w:proofErr w:type="spellEnd"/>
      <w:r w:rsidRPr="002C06BB">
        <w:rPr>
          <w:rFonts w:asciiTheme="minorHAnsi" w:hAnsiTheme="minorHAnsi" w:cstheme="minorHAnsi"/>
        </w:rPr>
        <w:t xml:space="preserve"> i inne obowiązujące przepisy prawa.</w:t>
      </w:r>
    </w:p>
    <w:p w14:paraId="0CBF4093" w14:textId="7506230D" w:rsidR="00F86BB5" w:rsidRPr="002C06BB" w:rsidRDefault="00F86BB5" w:rsidP="002C06BB">
      <w:pPr>
        <w:pStyle w:val="Akapitzlist1"/>
        <w:numPr>
          <w:ilvl w:val="0"/>
          <w:numId w:val="12"/>
        </w:numPr>
        <w:spacing w:after="0"/>
        <w:rPr>
          <w:rFonts w:asciiTheme="minorHAnsi" w:hAnsiTheme="minorHAnsi" w:cstheme="minorHAnsi"/>
        </w:rPr>
      </w:pPr>
      <w:r>
        <w:rPr>
          <w:rFonts w:asciiTheme="minorHAnsi" w:hAnsiTheme="minorHAnsi" w:cstheme="minorHAnsi"/>
        </w:rPr>
        <w:t xml:space="preserve">Wszelkie zmiany lub uzupełnienia </w:t>
      </w:r>
      <w:r w:rsidR="00C141F5">
        <w:rPr>
          <w:rFonts w:asciiTheme="minorHAnsi" w:hAnsiTheme="minorHAnsi" w:cstheme="minorHAnsi"/>
        </w:rPr>
        <w:t xml:space="preserve">umowy są możliwe w sytuacjach wskazanych w ustawie PZP i </w:t>
      </w:r>
      <w:r>
        <w:rPr>
          <w:rFonts w:asciiTheme="minorHAnsi" w:hAnsiTheme="minorHAnsi" w:cstheme="minorHAnsi"/>
        </w:rPr>
        <w:t xml:space="preserve">wymagają </w:t>
      </w:r>
      <w:r w:rsidR="00C141F5">
        <w:rPr>
          <w:rFonts w:asciiTheme="minorHAnsi" w:hAnsiTheme="minorHAnsi" w:cstheme="minorHAnsi"/>
        </w:rPr>
        <w:t>zawarcia aneksu w formie pisemnej pod rygorem nieważności, z zastrzeżeniem wyjątków przewidzianych w treści umowy.</w:t>
      </w:r>
    </w:p>
    <w:p w14:paraId="6D1C2BDC" w14:textId="766C5247" w:rsidR="007541F5" w:rsidRPr="002C06BB" w:rsidRDefault="007541F5" w:rsidP="002C06BB">
      <w:pPr>
        <w:pStyle w:val="Akapitzlist1"/>
        <w:numPr>
          <w:ilvl w:val="0"/>
          <w:numId w:val="12"/>
        </w:numPr>
        <w:spacing w:after="0"/>
        <w:rPr>
          <w:rFonts w:asciiTheme="minorHAnsi" w:hAnsiTheme="minorHAnsi" w:cstheme="minorHAnsi"/>
        </w:rPr>
      </w:pPr>
      <w:r w:rsidRPr="002C06BB">
        <w:rPr>
          <w:rFonts w:asciiTheme="minorHAnsi" w:hAnsiTheme="minorHAnsi" w:cstheme="minorHAnsi"/>
        </w:rPr>
        <w:t>Wykonawca nie może przenieść swoich praw i obowiązków wynikających z umowy, w tym wierzytelności, na osoby trzecie bez zgody Zamawiającego wyrażonej w formie pisemnej pod rygorem nieważności.</w:t>
      </w:r>
    </w:p>
    <w:p w14:paraId="6CCB8151" w14:textId="77777777" w:rsidR="007541F5" w:rsidRPr="002C06BB" w:rsidRDefault="007541F5" w:rsidP="002C06BB">
      <w:pPr>
        <w:pStyle w:val="Akapitzlist1"/>
        <w:numPr>
          <w:ilvl w:val="0"/>
          <w:numId w:val="12"/>
        </w:numPr>
        <w:spacing w:after="0"/>
        <w:rPr>
          <w:rFonts w:asciiTheme="minorHAnsi" w:hAnsiTheme="minorHAnsi" w:cstheme="minorHAnsi"/>
        </w:rPr>
      </w:pPr>
      <w:r w:rsidRPr="002C06BB">
        <w:rPr>
          <w:rFonts w:asciiTheme="minorHAnsi" w:hAnsiTheme="minorHAnsi" w:cstheme="minorHAnsi"/>
        </w:rPr>
        <w:t>Spory wynikające z niniejszej umowy rozpatrywać będzie sąd powszechny właściwy miejscowo dla siedziby Zamawiającego.</w:t>
      </w:r>
    </w:p>
    <w:p w14:paraId="562CFDEE" w14:textId="185E662F" w:rsidR="007541F5" w:rsidRDefault="007541F5" w:rsidP="002C06BB">
      <w:pPr>
        <w:pStyle w:val="Akapitzlist1"/>
        <w:numPr>
          <w:ilvl w:val="0"/>
          <w:numId w:val="12"/>
        </w:numPr>
        <w:spacing w:after="0"/>
        <w:rPr>
          <w:rFonts w:asciiTheme="minorHAnsi" w:hAnsiTheme="minorHAnsi" w:cstheme="minorHAnsi"/>
        </w:rPr>
      </w:pPr>
      <w:r w:rsidRPr="002C06BB">
        <w:rPr>
          <w:rFonts w:asciiTheme="minorHAnsi" w:hAnsiTheme="minorHAnsi" w:cstheme="minorHAnsi"/>
        </w:rPr>
        <w:lastRenderedPageBreak/>
        <w:t>Umowa została sporządzona w dwóch jednobrzmiących egzemplarzach, po jednym egzemplarzu dla każdej ze Stron / Umowę zwarto w formie elektronicznej</w:t>
      </w:r>
      <w:r w:rsidR="006F7AD6">
        <w:rPr>
          <w:rStyle w:val="Odwoanieprzypisudolnego"/>
          <w:rFonts w:asciiTheme="minorHAnsi" w:hAnsiTheme="minorHAnsi" w:cstheme="minorHAnsi"/>
        </w:rPr>
        <w:footnoteReference w:id="9"/>
      </w:r>
      <w:r w:rsidR="001E4FFE">
        <w:rPr>
          <w:rFonts w:asciiTheme="minorHAnsi" w:hAnsiTheme="minorHAnsi" w:cstheme="minorHAnsi"/>
        </w:rPr>
        <w:t>.</w:t>
      </w:r>
    </w:p>
    <w:p w14:paraId="3BBE15B2" w14:textId="7882CB20" w:rsidR="001320A7" w:rsidRPr="001320A7" w:rsidRDefault="001320A7" w:rsidP="002C06BB">
      <w:pPr>
        <w:pStyle w:val="Akapitzlist1"/>
        <w:numPr>
          <w:ilvl w:val="0"/>
          <w:numId w:val="12"/>
        </w:numPr>
        <w:spacing w:after="0"/>
        <w:rPr>
          <w:rFonts w:asciiTheme="minorHAnsi" w:hAnsiTheme="minorHAnsi" w:cstheme="minorHAnsi"/>
        </w:rPr>
      </w:pPr>
      <w:bookmarkStart w:id="12" w:name="_Hlk178074381"/>
      <w:r w:rsidRPr="002C06BB">
        <w:rPr>
          <w:rFonts w:asciiTheme="minorHAnsi" w:hAnsiTheme="minorHAnsi" w:cstheme="minorHAnsi"/>
        </w:rPr>
        <w:t xml:space="preserve">Klauzula informacyjna o obowiązywaniu Procedury zgłoszeń wewnętrznych </w:t>
      </w:r>
      <w:bookmarkEnd w:id="12"/>
      <w:r w:rsidRPr="002C06BB">
        <w:rPr>
          <w:rFonts w:asciiTheme="minorHAnsi" w:hAnsiTheme="minorHAnsi" w:cstheme="minorHAnsi"/>
        </w:rPr>
        <w:t xml:space="preserve">Zamawiającego stanowi </w:t>
      </w:r>
      <w:r w:rsidRPr="00FC24A8">
        <w:rPr>
          <w:rFonts w:asciiTheme="minorHAnsi" w:hAnsiTheme="minorHAnsi" w:cstheme="minorHAnsi"/>
          <w:b/>
          <w:bCs/>
        </w:rPr>
        <w:t xml:space="preserve">załącznik nr </w:t>
      </w:r>
      <w:r w:rsidR="004A0236" w:rsidRPr="00FC24A8">
        <w:rPr>
          <w:rFonts w:asciiTheme="minorHAnsi" w:hAnsiTheme="minorHAnsi" w:cstheme="minorHAnsi"/>
          <w:b/>
          <w:bCs/>
        </w:rPr>
        <w:t>7</w:t>
      </w:r>
      <w:r w:rsidRPr="002C06BB">
        <w:rPr>
          <w:rFonts w:asciiTheme="minorHAnsi" w:hAnsiTheme="minorHAnsi" w:cstheme="minorHAnsi"/>
        </w:rPr>
        <w:t xml:space="preserve"> do </w:t>
      </w:r>
      <w:r>
        <w:rPr>
          <w:rFonts w:asciiTheme="minorHAnsi" w:hAnsiTheme="minorHAnsi" w:cstheme="minorHAnsi"/>
        </w:rPr>
        <w:t>u</w:t>
      </w:r>
      <w:r w:rsidRPr="002C06BB">
        <w:rPr>
          <w:rFonts w:asciiTheme="minorHAnsi" w:hAnsiTheme="minorHAnsi" w:cstheme="minorHAnsi"/>
        </w:rPr>
        <w:t>mowy.</w:t>
      </w:r>
    </w:p>
    <w:p w14:paraId="1FC5E8D1" w14:textId="77777777" w:rsidR="004D7441" w:rsidRPr="002C06BB" w:rsidRDefault="004D7441" w:rsidP="002C06BB">
      <w:pPr>
        <w:pStyle w:val="Akapitzlist1"/>
        <w:spacing w:after="0"/>
        <w:ind w:left="567"/>
        <w:rPr>
          <w:rFonts w:asciiTheme="minorHAnsi" w:hAnsiTheme="minorHAnsi" w:cstheme="minorHAnsi"/>
        </w:rPr>
      </w:pPr>
    </w:p>
    <w:p w14:paraId="213EC8FF" w14:textId="4C0CBA71" w:rsidR="008121EC" w:rsidRPr="002C06BB" w:rsidRDefault="008121EC" w:rsidP="002C06BB">
      <w:pPr>
        <w:pStyle w:val="Akapitzlist1"/>
        <w:numPr>
          <w:ilvl w:val="0"/>
          <w:numId w:val="74"/>
        </w:numPr>
        <w:spacing w:after="0"/>
        <w:outlineLvl w:val="1"/>
        <w:rPr>
          <w:rFonts w:asciiTheme="minorHAnsi" w:hAnsiTheme="minorHAnsi" w:cstheme="minorHAnsi"/>
          <w:b/>
          <w:bCs/>
        </w:rPr>
      </w:pPr>
      <w:r w:rsidRPr="002C06BB">
        <w:rPr>
          <w:rFonts w:asciiTheme="minorHAnsi" w:hAnsiTheme="minorHAnsi" w:cstheme="minorHAnsi"/>
          <w:b/>
          <w:bCs/>
        </w:rPr>
        <w:t xml:space="preserve">Załączniki do umowy </w:t>
      </w:r>
    </w:p>
    <w:p w14:paraId="00B1AC6B" w14:textId="77777777" w:rsidR="002D7E2B" w:rsidRPr="002C06BB" w:rsidRDefault="002D7E2B" w:rsidP="002C06BB">
      <w:pPr>
        <w:pStyle w:val="Akapitzlist"/>
        <w:spacing w:line="276" w:lineRule="auto"/>
        <w:ind w:left="567"/>
        <w:rPr>
          <w:rFonts w:asciiTheme="minorHAnsi" w:hAnsiTheme="minorHAnsi" w:cstheme="minorHAnsi"/>
        </w:rPr>
      </w:pPr>
      <w:r w:rsidRPr="002C06BB">
        <w:rPr>
          <w:rFonts w:asciiTheme="minorHAnsi" w:hAnsiTheme="minorHAnsi" w:cstheme="minorHAnsi"/>
        </w:rPr>
        <w:t>Integralną częścią umowy są następujące załączniki:</w:t>
      </w:r>
    </w:p>
    <w:p w14:paraId="31E1815C" w14:textId="1CE5FF2B" w:rsidR="00624CBC" w:rsidRPr="002C06BB" w:rsidRDefault="00624CBC" w:rsidP="002C06BB">
      <w:pPr>
        <w:pStyle w:val="Akapitzlist"/>
        <w:numPr>
          <w:ilvl w:val="0"/>
          <w:numId w:val="29"/>
        </w:numPr>
        <w:spacing w:line="276" w:lineRule="auto"/>
        <w:rPr>
          <w:rFonts w:asciiTheme="minorHAnsi" w:hAnsiTheme="minorHAnsi" w:cstheme="minorHAnsi"/>
        </w:rPr>
      </w:pPr>
      <w:r w:rsidRPr="002C06BB">
        <w:rPr>
          <w:rFonts w:asciiTheme="minorHAnsi" w:hAnsiTheme="minorHAnsi" w:cstheme="minorHAnsi"/>
        </w:rPr>
        <w:t xml:space="preserve">Załącznik nr 1 </w:t>
      </w:r>
      <w:r w:rsidR="001937D1" w:rsidRPr="002C06BB">
        <w:rPr>
          <w:rFonts w:asciiTheme="minorHAnsi" w:hAnsiTheme="minorHAnsi" w:cstheme="minorHAnsi"/>
        </w:rPr>
        <w:t>– Zakres</w:t>
      </w:r>
      <w:r w:rsidRPr="002C06BB">
        <w:rPr>
          <w:rFonts w:asciiTheme="minorHAnsi" w:hAnsiTheme="minorHAnsi" w:cstheme="minorHAnsi"/>
        </w:rPr>
        <w:t xml:space="preserve"> prac, ceny jednostkowe i lokalizacja,</w:t>
      </w:r>
    </w:p>
    <w:p w14:paraId="332C85A8" w14:textId="22A6EC5D" w:rsidR="00624CBC" w:rsidRPr="002C06BB" w:rsidRDefault="00624CBC" w:rsidP="002C06BB">
      <w:pPr>
        <w:pStyle w:val="Akapitzlist"/>
        <w:numPr>
          <w:ilvl w:val="0"/>
          <w:numId w:val="29"/>
        </w:numPr>
        <w:spacing w:line="276" w:lineRule="auto"/>
        <w:rPr>
          <w:rFonts w:asciiTheme="minorHAnsi" w:hAnsiTheme="minorHAnsi" w:cstheme="minorHAnsi"/>
        </w:rPr>
      </w:pPr>
      <w:r w:rsidRPr="002C06BB">
        <w:rPr>
          <w:rFonts w:asciiTheme="minorHAnsi" w:hAnsiTheme="minorHAnsi" w:cstheme="minorHAnsi"/>
        </w:rPr>
        <w:t xml:space="preserve">Załącznik nr 2 </w:t>
      </w:r>
      <w:r w:rsidR="001937D1" w:rsidRPr="002C06BB">
        <w:rPr>
          <w:rFonts w:asciiTheme="minorHAnsi" w:hAnsiTheme="minorHAnsi" w:cstheme="minorHAnsi"/>
        </w:rPr>
        <w:t>– Wzór</w:t>
      </w:r>
      <w:r w:rsidR="003C6A31" w:rsidRPr="002C06BB">
        <w:rPr>
          <w:rFonts w:asciiTheme="minorHAnsi" w:hAnsiTheme="minorHAnsi" w:cstheme="minorHAnsi"/>
        </w:rPr>
        <w:t xml:space="preserve"> i specyfikacja</w:t>
      </w:r>
      <w:r w:rsidRPr="002C06BB">
        <w:rPr>
          <w:rFonts w:asciiTheme="minorHAnsi" w:hAnsiTheme="minorHAnsi" w:cstheme="minorHAnsi"/>
        </w:rPr>
        <w:t xml:space="preserve"> kosz</w:t>
      </w:r>
      <w:r w:rsidR="001937D1" w:rsidRPr="002C06BB">
        <w:rPr>
          <w:rFonts w:asciiTheme="minorHAnsi" w:hAnsiTheme="minorHAnsi" w:cstheme="minorHAnsi"/>
        </w:rPr>
        <w:t>y</w:t>
      </w:r>
      <w:r w:rsidRPr="002C06BB">
        <w:rPr>
          <w:rFonts w:asciiTheme="minorHAnsi" w:hAnsiTheme="minorHAnsi" w:cstheme="minorHAnsi"/>
        </w:rPr>
        <w:t>,</w:t>
      </w:r>
    </w:p>
    <w:p w14:paraId="40E9EBD8" w14:textId="665E57A7" w:rsidR="00CD45B9" w:rsidRPr="002C06BB" w:rsidRDefault="00624CBC" w:rsidP="002C06BB">
      <w:pPr>
        <w:pStyle w:val="Akapitzlist"/>
        <w:numPr>
          <w:ilvl w:val="0"/>
          <w:numId w:val="29"/>
        </w:numPr>
        <w:spacing w:line="276" w:lineRule="auto"/>
        <w:rPr>
          <w:rFonts w:asciiTheme="minorHAnsi" w:hAnsiTheme="minorHAnsi" w:cstheme="minorHAnsi"/>
        </w:rPr>
      </w:pPr>
      <w:r w:rsidRPr="002C06BB">
        <w:rPr>
          <w:rFonts w:asciiTheme="minorHAnsi" w:hAnsiTheme="minorHAnsi" w:cstheme="minorHAnsi"/>
        </w:rPr>
        <w:t xml:space="preserve">Załącznik nr 3 – </w:t>
      </w:r>
      <w:r w:rsidR="00CD45B9" w:rsidRPr="002C06BB">
        <w:rPr>
          <w:rFonts w:asciiTheme="minorHAnsi" w:hAnsiTheme="minorHAnsi" w:cstheme="minorHAnsi"/>
        </w:rPr>
        <w:t>Link do mapy cyfrowej z zaznaczonym zakresem terenowym – lokalizacja obiektów</w:t>
      </w:r>
      <w:r w:rsidR="00EF79E1" w:rsidRPr="002C06BB">
        <w:rPr>
          <w:rFonts w:asciiTheme="minorHAnsi" w:hAnsiTheme="minorHAnsi" w:cstheme="minorHAnsi"/>
        </w:rPr>
        <w:t>,</w:t>
      </w:r>
    </w:p>
    <w:p w14:paraId="6341809B" w14:textId="17FDF9E9" w:rsidR="00624CBC" w:rsidRPr="002C06BB" w:rsidRDefault="00624CBC" w:rsidP="002C06BB">
      <w:pPr>
        <w:pStyle w:val="Akapitzlist"/>
        <w:numPr>
          <w:ilvl w:val="0"/>
          <w:numId w:val="29"/>
        </w:numPr>
        <w:spacing w:line="276" w:lineRule="auto"/>
        <w:rPr>
          <w:rFonts w:asciiTheme="minorHAnsi" w:hAnsiTheme="minorHAnsi" w:cstheme="minorHAnsi"/>
        </w:rPr>
      </w:pPr>
      <w:r w:rsidRPr="002C06BB">
        <w:rPr>
          <w:rFonts w:asciiTheme="minorHAnsi" w:hAnsiTheme="minorHAnsi" w:cstheme="minorHAnsi"/>
        </w:rPr>
        <w:t>Załącznik nr 4 –</w:t>
      </w:r>
      <w:r w:rsidR="001937D1" w:rsidRPr="002C06BB">
        <w:rPr>
          <w:rFonts w:asciiTheme="minorHAnsi" w:hAnsiTheme="minorHAnsi" w:cstheme="minorHAnsi"/>
        </w:rPr>
        <w:t xml:space="preserve"> </w:t>
      </w:r>
      <w:r w:rsidRPr="002C06BB">
        <w:rPr>
          <w:rFonts w:asciiTheme="minorHAnsi" w:hAnsiTheme="minorHAnsi" w:cstheme="minorHAnsi"/>
        </w:rPr>
        <w:t xml:space="preserve">Technologia montażu </w:t>
      </w:r>
      <w:r w:rsidR="00561F1E" w:rsidRPr="002C06BB">
        <w:rPr>
          <w:rFonts w:asciiTheme="minorHAnsi" w:hAnsiTheme="minorHAnsi" w:cstheme="minorHAnsi"/>
        </w:rPr>
        <w:t>i demontażu</w:t>
      </w:r>
      <w:r w:rsidR="00A15F9E">
        <w:rPr>
          <w:rStyle w:val="Odwoanieprzypisudolnego"/>
          <w:rFonts w:asciiTheme="minorHAnsi" w:hAnsiTheme="minorHAnsi" w:cstheme="minorHAnsi"/>
        </w:rPr>
        <w:footnoteReference w:id="10"/>
      </w:r>
      <w:r w:rsidR="00561F1E" w:rsidRPr="002C06BB">
        <w:rPr>
          <w:rFonts w:asciiTheme="minorHAnsi" w:hAnsiTheme="minorHAnsi" w:cstheme="minorHAnsi"/>
        </w:rPr>
        <w:t xml:space="preserve"> </w:t>
      </w:r>
      <w:r w:rsidRPr="002C06BB">
        <w:rPr>
          <w:rFonts w:asciiTheme="minorHAnsi" w:hAnsiTheme="minorHAnsi" w:cstheme="minorHAnsi"/>
        </w:rPr>
        <w:t>koszy,</w:t>
      </w:r>
    </w:p>
    <w:p w14:paraId="62EFA382" w14:textId="4CB7715A" w:rsidR="00624CBC" w:rsidRPr="002C06BB" w:rsidRDefault="00624CBC" w:rsidP="002C06BB">
      <w:pPr>
        <w:pStyle w:val="Akapitzlist"/>
        <w:numPr>
          <w:ilvl w:val="0"/>
          <w:numId w:val="29"/>
        </w:numPr>
        <w:spacing w:line="276" w:lineRule="auto"/>
        <w:rPr>
          <w:rFonts w:asciiTheme="minorHAnsi" w:hAnsiTheme="minorHAnsi" w:cstheme="minorHAnsi"/>
        </w:rPr>
      </w:pPr>
      <w:r w:rsidRPr="002C06BB">
        <w:rPr>
          <w:rFonts w:asciiTheme="minorHAnsi" w:hAnsiTheme="minorHAnsi" w:cstheme="minorHAnsi"/>
        </w:rPr>
        <w:t xml:space="preserve">Załącznik nr 5 – </w:t>
      </w:r>
      <w:r w:rsidR="0021288C">
        <w:rPr>
          <w:rFonts w:asciiTheme="minorHAnsi" w:hAnsiTheme="minorHAnsi" w:cstheme="minorHAnsi"/>
        </w:rPr>
        <w:t>Wykaz pojazdów</w:t>
      </w:r>
      <w:r w:rsidRPr="002C06BB">
        <w:rPr>
          <w:rFonts w:asciiTheme="minorHAnsi" w:hAnsiTheme="minorHAnsi" w:cstheme="minorHAnsi"/>
        </w:rPr>
        <w:t>,</w:t>
      </w:r>
    </w:p>
    <w:p w14:paraId="1E608CF8" w14:textId="79E6C769" w:rsidR="00624CBC" w:rsidRPr="002C06BB" w:rsidRDefault="00624CBC" w:rsidP="002C06BB">
      <w:pPr>
        <w:pStyle w:val="Akapitzlist"/>
        <w:numPr>
          <w:ilvl w:val="0"/>
          <w:numId w:val="29"/>
        </w:numPr>
        <w:spacing w:line="276" w:lineRule="auto"/>
        <w:rPr>
          <w:rFonts w:asciiTheme="minorHAnsi" w:hAnsiTheme="minorHAnsi" w:cstheme="minorHAnsi"/>
        </w:rPr>
      </w:pPr>
      <w:r w:rsidRPr="002C06BB">
        <w:rPr>
          <w:rFonts w:asciiTheme="minorHAnsi" w:hAnsiTheme="minorHAnsi" w:cstheme="minorHAnsi"/>
        </w:rPr>
        <w:t>Załącznik nr 6 –</w:t>
      </w:r>
      <w:r w:rsidR="009718B3" w:rsidRPr="002C06BB">
        <w:rPr>
          <w:rFonts w:asciiTheme="minorHAnsi" w:hAnsiTheme="minorHAnsi" w:cstheme="minorHAnsi"/>
        </w:rPr>
        <w:t xml:space="preserve"> Kserokopia polisy OC i dowody uiszczenia składek za polisę OC,</w:t>
      </w:r>
    </w:p>
    <w:p w14:paraId="319DB6A1" w14:textId="348464BC" w:rsidR="00A449A7" w:rsidRPr="002C06BB" w:rsidRDefault="00D2274A" w:rsidP="002C06BB">
      <w:pPr>
        <w:pStyle w:val="Akapitzlist"/>
        <w:numPr>
          <w:ilvl w:val="0"/>
          <w:numId w:val="29"/>
        </w:numPr>
        <w:spacing w:after="240" w:line="276" w:lineRule="auto"/>
        <w:rPr>
          <w:rFonts w:asciiTheme="minorHAnsi" w:hAnsiTheme="minorHAnsi" w:cstheme="minorHAnsi"/>
        </w:rPr>
      </w:pPr>
      <w:r w:rsidRPr="002C06BB">
        <w:rPr>
          <w:rFonts w:asciiTheme="minorHAnsi" w:hAnsiTheme="minorHAnsi" w:cstheme="minorHAnsi"/>
        </w:rPr>
        <w:t xml:space="preserve">Załącznik nr </w:t>
      </w:r>
      <w:r w:rsidR="001A099B">
        <w:rPr>
          <w:rFonts w:asciiTheme="minorHAnsi" w:hAnsiTheme="minorHAnsi" w:cstheme="minorHAnsi"/>
        </w:rPr>
        <w:t>7</w:t>
      </w:r>
      <w:r w:rsidR="009F25A1">
        <w:rPr>
          <w:rFonts w:asciiTheme="minorHAnsi" w:hAnsiTheme="minorHAnsi" w:cstheme="minorHAnsi"/>
        </w:rPr>
        <w:t xml:space="preserve"> </w:t>
      </w:r>
      <w:r w:rsidRPr="002C06BB">
        <w:rPr>
          <w:rFonts w:asciiTheme="minorHAnsi" w:hAnsiTheme="minorHAnsi" w:cstheme="minorHAnsi"/>
        </w:rPr>
        <w:t xml:space="preserve">– </w:t>
      </w:r>
      <w:r w:rsidR="001320A7" w:rsidRPr="001320A7">
        <w:rPr>
          <w:rFonts w:asciiTheme="minorHAnsi" w:hAnsiTheme="minorHAnsi" w:cstheme="minorHAnsi"/>
        </w:rPr>
        <w:t>Klauzula informacyjna o obowiązywaniu Procedury zgłoszeń wewnętrznych</w:t>
      </w:r>
      <w:r w:rsidR="00C618BD">
        <w:rPr>
          <w:rFonts w:asciiTheme="minorHAnsi" w:hAnsiTheme="minorHAnsi" w:cstheme="minorHAnsi"/>
        </w:rPr>
        <w:t>.</w:t>
      </w:r>
    </w:p>
    <w:p w14:paraId="2C0C3DAB" w14:textId="5844D74E" w:rsidR="00D2274A" w:rsidRPr="00FC24A8" w:rsidRDefault="00D2274A" w:rsidP="00FC24A8">
      <w:pPr>
        <w:spacing w:after="240"/>
        <w:ind w:left="567"/>
        <w:rPr>
          <w:rFonts w:asciiTheme="minorHAnsi" w:hAnsiTheme="minorHAnsi" w:cstheme="minorHAnsi"/>
        </w:rPr>
      </w:pPr>
    </w:p>
    <w:p w14:paraId="6FCD8AFE" w14:textId="77777777" w:rsidR="00181C7D" w:rsidRPr="002C06BB" w:rsidRDefault="00181C7D" w:rsidP="002C06BB">
      <w:pPr>
        <w:spacing w:after="240"/>
        <w:rPr>
          <w:rFonts w:asciiTheme="minorHAnsi" w:hAnsiTheme="minorHAnsi" w:cstheme="minorHAnsi"/>
        </w:rPr>
      </w:pPr>
    </w:p>
    <w:p w14:paraId="70E9657F" w14:textId="77777777" w:rsidR="00181C7D" w:rsidRPr="002C06BB" w:rsidRDefault="00181C7D" w:rsidP="002C06BB">
      <w:pPr>
        <w:spacing w:after="240"/>
        <w:rPr>
          <w:rFonts w:asciiTheme="minorHAnsi" w:hAnsiTheme="minorHAnsi" w:cstheme="minorHAnsi"/>
        </w:rPr>
      </w:pPr>
    </w:p>
    <w:p w14:paraId="052639BE" w14:textId="2A540D3A" w:rsidR="00181C7D" w:rsidRPr="002C06BB" w:rsidRDefault="00181C7D" w:rsidP="002C06BB">
      <w:pPr>
        <w:spacing w:after="240"/>
        <w:jc w:val="center"/>
        <w:rPr>
          <w:rFonts w:asciiTheme="minorHAnsi" w:hAnsiTheme="minorHAnsi" w:cstheme="minorHAnsi"/>
        </w:rPr>
      </w:pPr>
      <w:r w:rsidRPr="002C06BB">
        <w:rPr>
          <w:rFonts w:asciiTheme="minorHAnsi" w:hAnsiTheme="minorHAnsi" w:cstheme="minorHAnsi"/>
        </w:rPr>
        <w:t>………………………………</w:t>
      </w:r>
      <w:r w:rsidRPr="002C06BB">
        <w:rPr>
          <w:rFonts w:asciiTheme="minorHAnsi" w:hAnsiTheme="minorHAnsi" w:cstheme="minorHAnsi"/>
        </w:rPr>
        <w:tab/>
      </w:r>
      <w:r w:rsidRPr="002C06BB">
        <w:rPr>
          <w:rFonts w:asciiTheme="minorHAnsi" w:hAnsiTheme="minorHAnsi" w:cstheme="minorHAnsi"/>
        </w:rPr>
        <w:tab/>
      </w:r>
      <w:r w:rsidRPr="002C06BB">
        <w:rPr>
          <w:rFonts w:asciiTheme="minorHAnsi" w:hAnsiTheme="minorHAnsi" w:cstheme="minorHAnsi"/>
        </w:rPr>
        <w:tab/>
      </w:r>
      <w:r w:rsidRPr="002C06BB">
        <w:rPr>
          <w:rFonts w:asciiTheme="minorHAnsi" w:hAnsiTheme="minorHAnsi" w:cstheme="minorHAnsi"/>
        </w:rPr>
        <w:tab/>
      </w:r>
      <w:r w:rsidRPr="002C06BB">
        <w:rPr>
          <w:rFonts w:asciiTheme="minorHAnsi" w:hAnsiTheme="minorHAnsi" w:cstheme="minorHAnsi"/>
        </w:rPr>
        <w:tab/>
      </w:r>
      <w:r w:rsidRPr="002C06BB">
        <w:rPr>
          <w:rFonts w:asciiTheme="minorHAnsi" w:hAnsiTheme="minorHAnsi" w:cstheme="minorHAnsi"/>
        </w:rPr>
        <w:tab/>
        <w:t>………………………………</w:t>
      </w:r>
    </w:p>
    <w:p w14:paraId="7F571755" w14:textId="77777777" w:rsidR="002D7E2B" w:rsidRPr="00CB2779" w:rsidRDefault="002D7E2B" w:rsidP="002C06BB">
      <w:pPr>
        <w:spacing w:after="0"/>
        <w:jc w:val="center"/>
        <w:rPr>
          <w:rFonts w:cs="Open Sans"/>
          <w:szCs w:val="20"/>
        </w:rPr>
      </w:pPr>
      <w:r w:rsidRPr="002C06BB">
        <w:rPr>
          <w:rFonts w:asciiTheme="minorHAnsi" w:hAnsiTheme="minorHAnsi" w:cstheme="minorHAnsi"/>
          <w:b/>
        </w:rPr>
        <w:t>WYKONAWCA</w:t>
      </w:r>
      <w:r w:rsidRPr="002C06BB">
        <w:rPr>
          <w:rFonts w:asciiTheme="minorHAnsi" w:hAnsiTheme="minorHAnsi" w:cstheme="minorHAnsi"/>
          <w:b/>
        </w:rPr>
        <w:tab/>
      </w:r>
      <w:r w:rsidRPr="002C06BB">
        <w:rPr>
          <w:rFonts w:asciiTheme="minorHAnsi" w:hAnsiTheme="minorHAnsi" w:cstheme="minorHAnsi"/>
          <w:b/>
        </w:rPr>
        <w:tab/>
      </w:r>
      <w:r w:rsidRPr="002C06BB">
        <w:rPr>
          <w:rFonts w:asciiTheme="minorHAnsi" w:hAnsiTheme="minorHAnsi" w:cstheme="minorHAnsi"/>
          <w:b/>
        </w:rPr>
        <w:tab/>
      </w:r>
      <w:r w:rsidRPr="002C06BB">
        <w:rPr>
          <w:rFonts w:asciiTheme="minorHAnsi" w:hAnsiTheme="minorHAnsi" w:cstheme="minorHAnsi"/>
          <w:b/>
        </w:rPr>
        <w:tab/>
      </w:r>
      <w:r w:rsidRPr="002C06BB">
        <w:rPr>
          <w:rFonts w:asciiTheme="minorHAnsi" w:hAnsiTheme="minorHAnsi" w:cstheme="minorHAnsi"/>
          <w:b/>
        </w:rPr>
        <w:tab/>
      </w:r>
      <w:r w:rsidRPr="002C06BB">
        <w:rPr>
          <w:rFonts w:asciiTheme="minorHAnsi" w:hAnsiTheme="minorHAnsi" w:cstheme="minorHAnsi"/>
          <w:b/>
        </w:rPr>
        <w:tab/>
      </w:r>
      <w:r w:rsidRPr="00CB2779">
        <w:rPr>
          <w:rFonts w:cs="Open Sans"/>
          <w:b/>
          <w:szCs w:val="20"/>
        </w:rPr>
        <w:tab/>
        <w:t xml:space="preserve"> ZAMAWIAJĄCY</w:t>
      </w:r>
    </w:p>
    <w:sectPr w:rsidR="002D7E2B" w:rsidRPr="00CB2779" w:rsidSect="0061217B">
      <w:headerReference w:type="default" r:id="rId14"/>
      <w:footerReference w:type="default" r:id="rId15"/>
      <w:pgSz w:w="11906" w:h="16838"/>
      <w:pgMar w:top="1418" w:right="1134" w:bottom="1134" w:left="1418" w:header="709" w:footer="709"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D8FCB8" w14:textId="77777777" w:rsidR="00F75370" w:rsidRDefault="00F75370">
      <w:pPr>
        <w:spacing w:after="0" w:line="240" w:lineRule="auto"/>
      </w:pPr>
      <w:r>
        <w:separator/>
      </w:r>
    </w:p>
  </w:endnote>
  <w:endnote w:type="continuationSeparator" w:id="0">
    <w:p w14:paraId="64A82F8C" w14:textId="77777777" w:rsidR="00F75370" w:rsidRDefault="00F75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 Sans">
    <w:panose1 w:val="020B0606030504020204"/>
    <w:charset w:val="EE"/>
    <w:family w:val="swiss"/>
    <w:pitch w:val="variable"/>
    <w:sig w:usb0="E00002EF" w:usb1="4000205B" w:usb2="00000028"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font1137">
    <w:altName w:val="Calibri"/>
    <w:charset w:val="EE"/>
    <w:family w:val="auto"/>
    <w:pitch w:val="variable"/>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OpenSymbol">
    <w:altName w:val="Arial Unicode MS"/>
    <w:charset w:val="EE"/>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EA87E4" w14:textId="52459F39" w:rsidR="002E3CC4" w:rsidRDefault="009C4540" w:rsidP="004E1184">
    <w:pPr>
      <w:pStyle w:val="Stopka"/>
      <w:jc w:val="right"/>
    </w:pPr>
    <w:sdt>
      <w:sdtPr>
        <w:id w:val="-1705238520"/>
        <w:docPartObj>
          <w:docPartGallery w:val="Page Numbers (Top of Page)"/>
          <w:docPartUnique/>
        </w:docPartObj>
      </w:sdtPr>
      <w:sdtEndPr/>
      <w:sdtContent>
        <w:r w:rsidR="004E1184" w:rsidRPr="004E7BFD">
          <w:rPr>
            <w:sz w:val="24"/>
            <w:szCs w:val="24"/>
          </w:rPr>
          <w:fldChar w:fldCharType="begin"/>
        </w:r>
        <w:r w:rsidR="004E1184" w:rsidRPr="004E7BFD">
          <w:instrText>PAGE</w:instrText>
        </w:r>
        <w:r w:rsidR="004E1184" w:rsidRPr="004E7BFD">
          <w:rPr>
            <w:sz w:val="24"/>
            <w:szCs w:val="24"/>
          </w:rPr>
          <w:fldChar w:fldCharType="separate"/>
        </w:r>
        <w:r w:rsidR="004E1184">
          <w:rPr>
            <w:sz w:val="24"/>
            <w:szCs w:val="24"/>
          </w:rPr>
          <w:t>1</w:t>
        </w:r>
        <w:r w:rsidR="004E1184" w:rsidRPr="004E7BFD">
          <w:rPr>
            <w:sz w:val="24"/>
            <w:szCs w:val="24"/>
          </w:rPr>
          <w:fldChar w:fldCharType="end"/>
        </w:r>
        <w:r w:rsidR="004E1184" w:rsidRPr="00FE163E">
          <w:t>/</w:t>
        </w:r>
        <w:r w:rsidR="004E1184" w:rsidRPr="004E7BFD">
          <w:rPr>
            <w:sz w:val="24"/>
            <w:szCs w:val="24"/>
          </w:rPr>
          <w:fldChar w:fldCharType="begin"/>
        </w:r>
        <w:r w:rsidR="004E1184" w:rsidRPr="004E7BFD">
          <w:instrText>NUMPAGES</w:instrText>
        </w:r>
        <w:r w:rsidR="004E1184" w:rsidRPr="004E7BFD">
          <w:rPr>
            <w:sz w:val="24"/>
            <w:szCs w:val="24"/>
          </w:rPr>
          <w:fldChar w:fldCharType="separate"/>
        </w:r>
        <w:r w:rsidR="004E1184">
          <w:rPr>
            <w:sz w:val="24"/>
            <w:szCs w:val="24"/>
          </w:rPr>
          <w:t>9</w:t>
        </w:r>
        <w:r w:rsidR="004E1184" w:rsidRPr="004E7BFD">
          <w:rPr>
            <w:sz w:val="24"/>
            <w:szCs w:val="2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36C43C" w14:textId="77777777" w:rsidR="00F75370" w:rsidRDefault="00F75370">
      <w:pPr>
        <w:spacing w:after="0" w:line="240" w:lineRule="auto"/>
      </w:pPr>
      <w:r>
        <w:separator/>
      </w:r>
    </w:p>
  </w:footnote>
  <w:footnote w:type="continuationSeparator" w:id="0">
    <w:p w14:paraId="30FA9D2F" w14:textId="77777777" w:rsidR="00F75370" w:rsidRDefault="00F75370">
      <w:pPr>
        <w:spacing w:after="0" w:line="240" w:lineRule="auto"/>
      </w:pPr>
      <w:r>
        <w:continuationSeparator/>
      </w:r>
    </w:p>
  </w:footnote>
  <w:footnote w:id="1">
    <w:p w14:paraId="58ED6D2C" w14:textId="77777777" w:rsidR="001320A7" w:rsidRPr="002C06BB" w:rsidRDefault="001320A7" w:rsidP="001320A7">
      <w:pPr>
        <w:pStyle w:val="Tekstprzypisudolnego"/>
        <w:rPr>
          <w:sz w:val="18"/>
          <w:szCs w:val="18"/>
        </w:rPr>
      </w:pPr>
      <w:r w:rsidRPr="002C06BB">
        <w:rPr>
          <w:rStyle w:val="Odwoanieprzypisudolnego"/>
          <w:sz w:val="18"/>
          <w:szCs w:val="18"/>
        </w:rPr>
        <w:footnoteRef/>
      </w:r>
      <w:r w:rsidRPr="002C06BB">
        <w:rPr>
          <w:sz w:val="18"/>
          <w:szCs w:val="18"/>
        </w:rPr>
        <w:t xml:space="preserve"> Skreślić w przypadku umowy zawartej w formie elektronicznej.</w:t>
      </w:r>
    </w:p>
  </w:footnote>
  <w:footnote w:id="2">
    <w:p w14:paraId="6C0D98E8" w14:textId="6404A2A0" w:rsidR="000B517C" w:rsidRDefault="000B517C" w:rsidP="000B517C">
      <w:pPr>
        <w:pStyle w:val="Tekstprzypisudolnego"/>
      </w:pPr>
      <w:r w:rsidRPr="005C5D73">
        <w:rPr>
          <w:rStyle w:val="Odwoanieprzypisudolnego"/>
          <w:rFonts w:asciiTheme="minorHAnsi" w:hAnsiTheme="minorHAnsi" w:cstheme="minorHAnsi"/>
          <w:sz w:val="18"/>
          <w:szCs w:val="18"/>
        </w:rPr>
        <w:footnoteRef/>
      </w:r>
      <w:r w:rsidRPr="005C5D73">
        <w:rPr>
          <w:rFonts w:asciiTheme="minorHAnsi" w:hAnsiTheme="minorHAnsi" w:cstheme="minorHAnsi"/>
          <w:sz w:val="18"/>
          <w:szCs w:val="18"/>
        </w:rPr>
        <w:t xml:space="preserve"> </w:t>
      </w:r>
      <w:bookmarkStart w:id="3" w:name="_Hlk101361752"/>
      <w:r w:rsidR="00F52DA8">
        <w:rPr>
          <w:rFonts w:asciiTheme="minorHAnsi" w:hAnsiTheme="minorHAnsi" w:cstheme="minorHAnsi"/>
          <w:sz w:val="18"/>
          <w:szCs w:val="18"/>
        </w:rPr>
        <w:t>Niepotrzebne usunąć - w</w:t>
      </w:r>
      <w:r w:rsidRPr="005C5D73">
        <w:rPr>
          <w:rFonts w:asciiTheme="minorHAnsi" w:hAnsiTheme="minorHAnsi" w:cstheme="minorHAnsi"/>
          <w:sz w:val="18"/>
          <w:szCs w:val="18"/>
        </w:rPr>
        <w:t xml:space="preserve"> zależności od tego, której części zamówienia umowa dotyczy.</w:t>
      </w:r>
      <w:bookmarkEnd w:id="3"/>
    </w:p>
  </w:footnote>
  <w:footnote w:id="3">
    <w:p w14:paraId="0DC55339" w14:textId="5D3F99B0" w:rsidR="000B517C" w:rsidRDefault="000B517C">
      <w:pPr>
        <w:pStyle w:val="Tekstprzypisudolnego"/>
      </w:pPr>
      <w:r>
        <w:rPr>
          <w:rStyle w:val="Odwoanieprzypisudolnego"/>
        </w:rPr>
        <w:footnoteRef/>
      </w:r>
      <w:r>
        <w:t xml:space="preserve"> </w:t>
      </w:r>
      <w:r w:rsidRPr="000B517C">
        <w:rPr>
          <w:rFonts w:asciiTheme="minorHAnsi" w:hAnsiTheme="minorHAnsi" w:cstheme="minorHAnsi"/>
        </w:rPr>
        <w:t>dot</w:t>
      </w:r>
      <w:r>
        <w:rPr>
          <w:rFonts w:asciiTheme="minorHAnsi" w:hAnsiTheme="minorHAnsi" w:cstheme="minorHAnsi"/>
        </w:rPr>
        <w:t>yczy</w:t>
      </w:r>
      <w:r w:rsidRPr="000B517C">
        <w:rPr>
          <w:rFonts w:asciiTheme="minorHAnsi" w:hAnsiTheme="minorHAnsi" w:cstheme="minorHAnsi"/>
        </w:rPr>
        <w:t xml:space="preserve"> </w:t>
      </w:r>
      <w:r>
        <w:rPr>
          <w:rFonts w:asciiTheme="minorHAnsi" w:hAnsiTheme="minorHAnsi" w:cstheme="minorHAnsi"/>
        </w:rPr>
        <w:t>części</w:t>
      </w:r>
      <w:r w:rsidRPr="000B517C">
        <w:rPr>
          <w:rFonts w:asciiTheme="minorHAnsi" w:hAnsiTheme="minorHAnsi" w:cstheme="minorHAnsi"/>
        </w:rPr>
        <w:t xml:space="preserve"> nr I</w:t>
      </w:r>
      <w:r>
        <w:rPr>
          <w:rFonts w:asciiTheme="minorHAnsi" w:hAnsiTheme="minorHAnsi" w:cstheme="minorHAnsi"/>
        </w:rPr>
        <w:t>-III</w:t>
      </w:r>
      <w:r w:rsidRPr="000B517C">
        <w:rPr>
          <w:rFonts w:asciiTheme="minorHAnsi" w:hAnsiTheme="minorHAnsi" w:cstheme="minorHAnsi"/>
        </w:rPr>
        <w:t xml:space="preserve"> zamówienia</w:t>
      </w:r>
      <w:r>
        <w:rPr>
          <w:rFonts w:asciiTheme="minorHAnsi" w:hAnsiTheme="minorHAnsi" w:cstheme="minorHAnsi"/>
        </w:rPr>
        <w:t>.</w:t>
      </w:r>
    </w:p>
  </w:footnote>
  <w:footnote w:id="4">
    <w:p w14:paraId="66702536" w14:textId="20DFC56B" w:rsidR="000B517C" w:rsidRDefault="000B517C">
      <w:pPr>
        <w:pStyle w:val="Tekstprzypisudolnego"/>
      </w:pPr>
      <w:r>
        <w:rPr>
          <w:rStyle w:val="Odwoanieprzypisudolnego"/>
        </w:rPr>
        <w:footnoteRef/>
      </w:r>
      <w:r>
        <w:t xml:space="preserve"> </w:t>
      </w:r>
      <w:r w:rsidRPr="000B517C">
        <w:rPr>
          <w:rFonts w:asciiTheme="minorHAnsi" w:hAnsiTheme="minorHAnsi" w:cstheme="minorHAnsi"/>
        </w:rPr>
        <w:t>dot</w:t>
      </w:r>
      <w:r>
        <w:rPr>
          <w:rFonts w:asciiTheme="minorHAnsi" w:hAnsiTheme="minorHAnsi" w:cstheme="minorHAnsi"/>
        </w:rPr>
        <w:t>yczy</w:t>
      </w:r>
      <w:r w:rsidRPr="000B517C">
        <w:rPr>
          <w:rFonts w:asciiTheme="minorHAnsi" w:hAnsiTheme="minorHAnsi" w:cstheme="minorHAnsi"/>
        </w:rPr>
        <w:t xml:space="preserve"> </w:t>
      </w:r>
      <w:r>
        <w:rPr>
          <w:rFonts w:asciiTheme="minorHAnsi" w:hAnsiTheme="minorHAnsi" w:cstheme="minorHAnsi"/>
        </w:rPr>
        <w:t>części</w:t>
      </w:r>
      <w:r w:rsidRPr="000B517C">
        <w:rPr>
          <w:rFonts w:asciiTheme="minorHAnsi" w:hAnsiTheme="minorHAnsi" w:cstheme="minorHAnsi"/>
        </w:rPr>
        <w:t xml:space="preserve"> nr I zamówienia</w:t>
      </w:r>
      <w:r w:rsidR="00F52DA8">
        <w:rPr>
          <w:rFonts w:asciiTheme="minorHAnsi" w:hAnsiTheme="minorHAnsi" w:cstheme="minorHAnsi"/>
        </w:rPr>
        <w:t>, w części II-III należy skreślić</w:t>
      </w:r>
    </w:p>
  </w:footnote>
  <w:footnote w:id="5">
    <w:p w14:paraId="25BACE9A" w14:textId="08AE5262" w:rsidR="00A15F9E" w:rsidRDefault="00A15F9E">
      <w:pPr>
        <w:pStyle w:val="Tekstprzypisudolnego"/>
      </w:pPr>
      <w:r>
        <w:rPr>
          <w:rStyle w:val="Odwoanieprzypisudolnego"/>
        </w:rPr>
        <w:footnoteRef/>
      </w:r>
      <w:r>
        <w:t xml:space="preserve"> </w:t>
      </w:r>
      <w:r w:rsidRPr="000B517C">
        <w:rPr>
          <w:rFonts w:asciiTheme="minorHAnsi" w:hAnsiTheme="minorHAnsi" w:cstheme="minorHAnsi"/>
        </w:rPr>
        <w:t>dot</w:t>
      </w:r>
      <w:r>
        <w:rPr>
          <w:rFonts w:asciiTheme="minorHAnsi" w:hAnsiTheme="minorHAnsi" w:cstheme="minorHAnsi"/>
        </w:rPr>
        <w:t>yczy</w:t>
      </w:r>
      <w:r w:rsidRPr="000B517C">
        <w:rPr>
          <w:rFonts w:asciiTheme="minorHAnsi" w:hAnsiTheme="minorHAnsi" w:cstheme="minorHAnsi"/>
        </w:rPr>
        <w:t xml:space="preserve"> </w:t>
      </w:r>
      <w:r w:rsidR="001E2FE1">
        <w:rPr>
          <w:rFonts w:asciiTheme="minorHAnsi" w:hAnsiTheme="minorHAnsi" w:cstheme="minorHAnsi"/>
        </w:rPr>
        <w:t xml:space="preserve">wyłącznie </w:t>
      </w:r>
      <w:r>
        <w:rPr>
          <w:rFonts w:asciiTheme="minorHAnsi" w:hAnsiTheme="minorHAnsi" w:cstheme="minorHAnsi"/>
        </w:rPr>
        <w:t>części</w:t>
      </w:r>
      <w:r w:rsidRPr="000B517C">
        <w:rPr>
          <w:rFonts w:asciiTheme="minorHAnsi" w:hAnsiTheme="minorHAnsi" w:cstheme="minorHAnsi"/>
        </w:rPr>
        <w:t xml:space="preserve"> nr I zamówienia</w:t>
      </w:r>
      <w:r w:rsidR="001E2FE1">
        <w:rPr>
          <w:rFonts w:asciiTheme="minorHAnsi" w:hAnsiTheme="minorHAnsi" w:cstheme="minorHAnsi"/>
        </w:rPr>
        <w:t>,</w:t>
      </w:r>
      <w:r w:rsidR="00DD31E7">
        <w:rPr>
          <w:rFonts w:asciiTheme="minorHAnsi" w:hAnsiTheme="minorHAnsi" w:cstheme="minorHAnsi"/>
        </w:rPr>
        <w:t xml:space="preserve"> przy części II i III ustęp nie ma zastosowania.</w:t>
      </w:r>
    </w:p>
  </w:footnote>
  <w:footnote w:id="6">
    <w:p w14:paraId="6B00758B" w14:textId="77777777" w:rsidR="00251B8A" w:rsidRPr="00F43365" w:rsidRDefault="00251B8A" w:rsidP="00251B8A">
      <w:pPr>
        <w:pStyle w:val="Tekstprzypisudolnego"/>
      </w:pPr>
      <w:r>
        <w:rPr>
          <w:rStyle w:val="Odwoanieprzypisudolnego"/>
        </w:rPr>
        <w:footnoteRef/>
      </w:r>
      <w:r>
        <w:t xml:space="preserve"> </w:t>
      </w:r>
      <w:r w:rsidRPr="00F43365">
        <w:t xml:space="preserve">W przypadku zastosowania zdania 1, usunąć zdanie 2 (lub odwrotnie) </w:t>
      </w:r>
    </w:p>
  </w:footnote>
  <w:footnote w:id="7">
    <w:p w14:paraId="11F83DF3" w14:textId="43A565EC" w:rsidR="00251B8A" w:rsidRDefault="00251B8A" w:rsidP="00251B8A">
      <w:pPr>
        <w:pStyle w:val="Tekstprzypisudolnego"/>
      </w:pPr>
      <w:r>
        <w:rPr>
          <w:rStyle w:val="Odwoanieprzypisudolnego"/>
        </w:rPr>
        <w:footnoteRef/>
      </w:r>
      <w:r>
        <w:t xml:space="preserve"> </w:t>
      </w:r>
      <w:r w:rsidR="00FB0833">
        <w:t>Niepotrzebne skreślić</w:t>
      </w:r>
      <w:r>
        <w:t>.</w:t>
      </w:r>
    </w:p>
  </w:footnote>
  <w:footnote w:id="8">
    <w:p w14:paraId="7B6D4181" w14:textId="3B43F696" w:rsidR="00251B8A" w:rsidRDefault="00251B8A" w:rsidP="00251B8A">
      <w:pPr>
        <w:pStyle w:val="Tekstprzypisudolnego"/>
      </w:pPr>
      <w:r>
        <w:rPr>
          <w:rStyle w:val="Odwoanieprzypisudolnego"/>
        </w:rPr>
        <w:footnoteRef/>
      </w:r>
      <w:r>
        <w:t xml:space="preserve"> </w:t>
      </w:r>
      <w:r w:rsidR="001E31AC">
        <w:t>Niepotrzebne skreślić.</w:t>
      </w:r>
    </w:p>
  </w:footnote>
  <w:footnote w:id="9">
    <w:p w14:paraId="5ABC88CE" w14:textId="3EF5B5F1" w:rsidR="006F7AD6" w:rsidRDefault="006F7AD6" w:rsidP="00FC24A8">
      <w:pPr>
        <w:pStyle w:val="Tekstprzypisudolnego"/>
        <w:spacing w:after="0"/>
        <w:ind w:left="284" w:hanging="284"/>
      </w:pPr>
      <w:r>
        <w:rPr>
          <w:rStyle w:val="Odwoanieprzypisudolnego"/>
        </w:rPr>
        <w:footnoteRef/>
      </w:r>
      <w:r>
        <w:t xml:space="preserve"> Niepotrzebne skreślić.</w:t>
      </w:r>
    </w:p>
  </w:footnote>
  <w:footnote w:id="10">
    <w:p w14:paraId="05690EDA" w14:textId="3957A8E4" w:rsidR="00A15F9E" w:rsidRDefault="00A15F9E">
      <w:pPr>
        <w:pStyle w:val="Tekstprzypisudolnego"/>
      </w:pPr>
      <w:r>
        <w:rPr>
          <w:rStyle w:val="Odwoanieprzypisudolnego"/>
        </w:rPr>
        <w:footnoteRef/>
      </w:r>
      <w:r>
        <w:t xml:space="preserve"> </w:t>
      </w:r>
      <w:r w:rsidR="006F7AD6">
        <w:rPr>
          <w:rFonts w:asciiTheme="minorHAnsi" w:hAnsiTheme="minorHAnsi" w:cstheme="minorHAnsi"/>
        </w:rPr>
        <w:t>D</w:t>
      </w:r>
      <w:r w:rsidRPr="000B517C">
        <w:rPr>
          <w:rFonts w:asciiTheme="minorHAnsi" w:hAnsiTheme="minorHAnsi" w:cstheme="minorHAnsi"/>
        </w:rPr>
        <w:t>ot</w:t>
      </w:r>
      <w:r>
        <w:rPr>
          <w:rFonts w:asciiTheme="minorHAnsi" w:hAnsiTheme="minorHAnsi" w:cstheme="minorHAnsi"/>
        </w:rPr>
        <w:t>yczy</w:t>
      </w:r>
      <w:r w:rsidRPr="000B517C">
        <w:rPr>
          <w:rFonts w:asciiTheme="minorHAnsi" w:hAnsiTheme="minorHAnsi" w:cstheme="minorHAnsi"/>
        </w:rPr>
        <w:t xml:space="preserve"> </w:t>
      </w:r>
      <w:r>
        <w:rPr>
          <w:rFonts w:asciiTheme="minorHAnsi" w:hAnsiTheme="minorHAnsi" w:cstheme="minorHAnsi"/>
        </w:rPr>
        <w:t>części</w:t>
      </w:r>
      <w:r w:rsidRPr="000B517C">
        <w:rPr>
          <w:rFonts w:asciiTheme="minorHAnsi" w:hAnsiTheme="minorHAnsi" w:cstheme="minorHAnsi"/>
        </w:rPr>
        <w:t xml:space="preserve"> nr I zamówienia</w:t>
      </w:r>
      <w:r>
        <w:rPr>
          <w:rFonts w:asciiTheme="minorHAnsi" w:hAnsiTheme="minorHAnsi" w:cs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8283F4" w14:textId="77777777" w:rsidR="009C4540" w:rsidRPr="009C4540" w:rsidRDefault="009C4540" w:rsidP="009C4540">
    <w:pPr>
      <w:pStyle w:val="Nagwek"/>
      <w:spacing w:after="100" w:afterAutospacing="1" w:line="240" w:lineRule="auto"/>
      <w:jc w:val="right"/>
      <w:rPr>
        <w:b/>
        <w:bCs/>
      </w:rPr>
    </w:pPr>
    <w:r w:rsidRPr="009C4540">
      <w:rPr>
        <w:b/>
        <w:bCs/>
      </w:rPr>
      <w:t xml:space="preserve">Załącznik nr 9A do SWZ </w:t>
    </w:r>
  </w:p>
  <w:p w14:paraId="35C1F1C8" w14:textId="55ACF010" w:rsidR="009C4540" w:rsidRPr="009C4540" w:rsidRDefault="009C4540" w:rsidP="009C4540">
    <w:pPr>
      <w:pStyle w:val="Nagwek"/>
      <w:spacing w:after="100" w:afterAutospacing="1" w:line="240" w:lineRule="auto"/>
      <w:jc w:val="right"/>
      <w:rPr>
        <w:b/>
        <w:bCs/>
      </w:rPr>
    </w:pPr>
    <w:r w:rsidRPr="009C4540">
      <w:rPr>
        <w:b/>
        <w:bCs/>
      </w:rPr>
      <w:t>Nr sprawy 108/TP/2024</w:t>
    </w:r>
  </w:p>
  <w:p w14:paraId="3678C77D" w14:textId="77777777" w:rsidR="009C4540" w:rsidRDefault="009C454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E968EABA"/>
    <w:lvl w:ilvl="0">
      <w:start w:val="1"/>
      <w:numFmt w:val="decimal"/>
      <w:pStyle w:val="Nagwek1"/>
      <w:lvlText w:val="%1."/>
      <w:lvlJc w:val="left"/>
      <w:pPr>
        <w:tabs>
          <w:tab w:val="num" w:pos="0"/>
        </w:tabs>
        <w:ind w:left="397" w:hanging="397"/>
      </w:pPr>
      <w:rPr>
        <w:rFonts w:hint="default"/>
      </w:rPr>
    </w:lvl>
    <w:lvl w:ilvl="1">
      <w:start w:val="1"/>
      <w:numFmt w:val="none"/>
      <w:suff w:val="nothing"/>
      <w:lvlText w:val=""/>
      <w:lvlJc w:val="left"/>
      <w:pPr>
        <w:ind w:left="576" w:hanging="576"/>
      </w:pPr>
      <w:rPr>
        <w:rFonts w:hint="default"/>
      </w:rPr>
    </w:lvl>
    <w:lvl w:ilvl="2">
      <w:start w:val="1"/>
      <w:numFmt w:val="none"/>
      <w:pStyle w:val="Nagwek3"/>
      <w:suff w:val="nothing"/>
      <w:lvlText w:val=""/>
      <w:lvlJc w:val="left"/>
      <w:pPr>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1" w15:restartNumberingAfterBreak="0">
    <w:nsid w:val="00000002"/>
    <w:multiLevelType w:val="multilevel"/>
    <w:tmpl w:val="E808344E"/>
    <w:lvl w:ilvl="0">
      <w:start w:val="1"/>
      <w:numFmt w:val="decimal"/>
      <w:lvlText w:val="§ %1"/>
      <w:lvlJc w:val="left"/>
      <w:pPr>
        <w:tabs>
          <w:tab w:val="num" w:pos="3345"/>
        </w:tabs>
        <w:ind w:left="567" w:hanging="567"/>
      </w:pPr>
      <w:rPr>
        <w:rFonts w:cs="Arial" w:hint="default"/>
        <w:b/>
      </w:rPr>
    </w:lvl>
    <w:lvl w:ilvl="1">
      <w:start w:val="1"/>
      <w:numFmt w:val="decimal"/>
      <w:lvlText w:val="%2."/>
      <w:lvlJc w:val="left"/>
      <w:pPr>
        <w:ind w:left="0" w:firstLine="0"/>
      </w:pPr>
      <w:rPr>
        <w:rFonts w:eastAsia="Calibri" w:cs="Open Sans" w:hint="default"/>
        <w:b w:val="0"/>
        <w:bCs w:val="0"/>
        <w:color w:val="auto"/>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360" w:hanging="360"/>
      </w:pPr>
      <w:rPr>
        <w:rFonts w:cs="Arial"/>
        <w:b w:val="0"/>
        <w:color w:val="00000A"/>
      </w:rPr>
    </w:lvl>
    <w:lvl w:ilvl="1">
      <w:start w:val="1"/>
      <w:numFmt w:val="decimal"/>
      <w:lvlText w:val="%2)"/>
      <w:lvlJc w:val="left"/>
      <w:pPr>
        <w:tabs>
          <w:tab w:val="num" w:pos="0"/>
        </w:tabs>
        <w:ind w:left="1800" w:hanging="360"/>
      </w:pPr>
      <w:rPr>
        <w:b w:val="0"/>
        <w:bCs w:val="0"/>
      </w:r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3" w15:restartNumberingAfterBreak="0">
    <w:nsid w:val="00000004"/>
    <w:multiLevelType w:val="multilevel"/>
    <w:tmpl w:val="FC70F16A"/>
    <w:name w:val="WW8Num4"/>
    <w:lvl w:ilvl="0">
      <w:start w:val="1"/>
      <w:numFmt w:val="decimal"/>
      <w:lvlText w:val="%1."/>
      <w:lvlJc w:val="left"/>
      <w:pPr>
        <w:tabs>
          <w:tab w:val="num" w:pos="0"/>
        </w:tabs>
        <w:ind w:left="1080" w:hanging="360"/>
      </w:pPr>
      <w:rPr>
        <w:color w:val="000000"/>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4" w15:restartNumberingAfterBreak="0">
    <w:nsid w:val="00000005"/>
    <w:multiLevelType w:val="multilevel"/>
    <w:tmpl w:val="A3C2E530"/>
    <w:name w:val="WW8Num5"/>
    <w:lvl w:ilvl="0">
      <w:start w:val="1"/>
      <w:numFmt w:val="decimal"/>
      <w:lvlText w:val="%1."/>
      <w:lvlJc w:val="left"/>
      <w:pPr>
        <w:tabs>
          <w:tab w:val="num" w:pos="0"/>
        </w:tabs>
        <w:ind w:left="1273" w:hanging="705"/>
      </w:pPr>
      <w:rPr>
        <w:rFonts w:ascii="Calibri" w:hAnsi="Calibri" w:cs="Calibri" w:hint="default"/>
        <w:b/>
        <w:bCs/>
        <w:color w:val="000000"/>
        <w:sz w:val="22"/>
        <w:szCs w:val="22"/>
      </w:rPr>
    </w:lvl>
    <w:lvl w:ilvl="1">
      <w:start w:val="1"/>
      <w:numFmt w:val="lowerLetter"/>
      <w:lvlText w:val="%2)"/>
      <w:lvlJc w:val="left"/>
      <w:pPr>
        <w:tabs>
          <w:tab w:val="num" w:pos="0"/>
        </w:tabs>
        <w:ind w:left="1648" w:hanging="360"/>
      </w:pPr>
    </w:lvl>
    <w:lvl w:ilvl="2">
      <w:start w:val="1"/>
      <w:numFmt w:val="lowerRoman"/>
      <w:lvlText w:val="%2.%3."/>
      <w:lvlJc w:val="right"/>
      <w:pPr>
        <w:tabs>
          <w:tab w:val="num" w:pos="0"/>
        </w:tabs>
        <w:ind w:left="2368" w:hanging="180"/>
      </w:pPr>
    </w:lvl>
    <w:lvl w:ilvl="3">
      <w:start w:val="1"/>
      <w:numFmt w:val="decimal"/>
      <w:lvlText w:val="%2.%3.%4."/>
      <w:lvlJc w:val="left"/>
      <w:pPr>
        <w:tabs>
          <w:tab w:val="num" w:pos="0"/>
        </w:tabs>
        <w:ind w:left="3088" w:hanging="360"/>
      </w:pPr>
    </w:lvl>
    <w:lvl w:ilvl="4">
      <w:start w:val="1"/>
      <w:numFmt w:val="lowerLetter"/>
      <w:lvlText w:val="%2.%3.%4.%5."/>
      <w:lvlJc w:val="left"/>
      <w:pPr>
        <w:tabs>
          <w:tab w:val="num" w:pos="0"/>
        </w:tabs>
        <w:ind w:left="3808" w:hanging="360"/>
      </w:pPr>
    </w:lvl>
    <w:lvl w:ilvl="5">
      <w:start w:val="1"/>
      <w:numFmt w:val="lowerRoman"/>
      <w:lvlText w:val="%2.%3.%4.%5.%6."/>
      <w:lvlJc w:val="right"/>
      <w:pPr>
        <w:tabs>
          <w:tab w:val="num" w:pos="0"/>
        </w:tabs>
        <w:ind w:left="4528" w:hanging="180"/>
      </w:pPr>
    </w:lvl>
    <w:lvl w:ilvl="6">
      <w:start w:val="1"/>
      <w:numFmt w:val="decimal"/>
      <w:lvlText w:val="%2.%3.%4.%5.%6.%7."/>
      <w:lvlJc w:val="left"/>
      <w:pPr>
        <w:tabs>
          <w:tab w:val="num" w:pos="0"/>
        </w:tabs>
        <w:ind w:left="5248" w:hanging="360"/>
      </w:pPr>
    </w:lvl>
    <w:lvl w:ilvl="7">
      <w:start w:val="1"/>
      <w:numFmt w:val="lowerLetter"/>
      <w:lvlText w:val="%2.%3.%4.%5.%6.%7.%8."/>
      <w:lvlJc w:val="left"/>
      <w:pPr>
        <w:tabs>
          <w:tab w:val="num" w:pos="0"/>
        </w:tabs>
        <w:ind w:left="5968" w:hanging="360"/>
      </w:pPr>
    </w:lvl>
    <w:lvl w:ilvl="8">
      <w:start w:val="1"/>
      <w:numFmt w:val="lowerRoman"/>
      <w:lvlText w:val="%2.%3.%4.%5.%6.%7.%8.%9."/>
      <w:lvlJc w:val="right"/>
      <w:pPr>
        <w:tabs>
          <w:tab w:val="num" w:pos="0"/>
        </w:tabs>
        <w:ind w:left="6688" w:hanging="180"/>
      </w:pPr>
    </w:lvl>
  </w:abstractNum>
  <w:abstractNum w:abstractNumId="5" w15:restartNumberingAfterBreak="0">
    <w:nsid w:val="00000006"/>
    <w:multiLevelType w:val="multilevel"/>
    <w:tmpl w:val="AD2C0274"/>
    <w:name w:val="WW8Num6"/>
    <w:lvl w:ilvl="0">
      <w:start w:val="1"/>
      <w:numFmt w:val="decimal"/>
      <w:lvlText w:val="%1."/>
      <w:lvlJc w:val="left"/>
      <w:pPr>
        <w:tabs>
          <w:tab w:val="num" w:pos="0"/>
        </w:tabs>
        <w:ind w:left="1273" w:hanging="705"/>
      </w:pPr>
      <w:rPr>
        <w:b w:val="0"/>
        <w:bCs/>
      </w:rPr>
    </w:lvl>
    <w:lvl w:ilvl="1">
      <w:start w:val="1"/>
      <w:numFmt w:val="lowerLetter"/>
      <w:lvlText w:val="%2."/>
      <w:lvlJc w:val="left"/>
      <w:pPr>
        <w:tabs>
          <w:tab w:val="num" w:pos="0"/>
        </w:tabs>
        <w:ind w:left="1648" w:hanging="360"/>
      </w:pPr>
    </w:lvl>
    <w:lvl w:ilvl="2">
      <w:start w:val="1"/>
      <w:numFmt w:val="lowerRoman"/>
      <w:lvlText w:val="%2.%3."/>
      <w:lvlJc w:val="right"/>
      <w:pPr>
        <w:tabs>
          <w:tab w:val="num" w:pos="0"/>
        </w:tabs>
        <w:ind w:left="2368" w:hanging="180"/>
      </w:pPr>
    </w:lvl>
    <w:lvl w:ilvl="3">
      <w:start w:val="1"/>
      <w:numFmt w:val="decimal"/>
      <w:lvlText w:val="%2.%3.%4."/>
      <w:lvlJc w:val="left"/>
      <w:pPr>
        <w:tabs>
          <w:tab w:val="num" w:pos="0"/>
        </w:tabs>
        <w:ind w:left="3088" w:hanging="360"/>
      </w:pPr>
    </w:lvl>
    <w:lvl w:ilvl="4">
      <w:start w:val="1"/>
      <w:numFmt w:val="lowerLetter"/>
      <w:lvlText w:val="%2.%3.%4.%5."/>
      <w:lvlJc w:val="left"/>
      <w:pPr>
        <w:tabs>
          <w:tab w:val="num" w:pos="0"/>
        </w:tabs>
        <w:ind w:left="3808" w:hanging="360"/>
      </w:pPr>
    </w:lvl>
    <w:lvl w:ilvl="5">
      <w:start w:val="1"/>
      <w:numFmt w:val="lowerRoman"/>
      <w:lvlText w:val="%2.%3.%4.%5.%6."/>
      <w:lvlJc w:val="right"/>
      <w:pPr>
        <w:tabs>
          <w:tab w:val="num" w:pos="0"/>
        </w:tabs>
        <w:ind w:left="4528" w:hanging="180"/>
      </w:pPr>
    </w:lvl>
    <w:lvl w:ilvl="6">
      <w:start w:val="1"/>
      <w:numFmt w:val="decimal"/>
      <w:lvlText w:val="%2.%3.%4.%5.%6.%7."/>
      <w:lvlJc w:val="left"/>
      <w:pPr>
        <w:tabs>
          <w:tab w:val="num" w:pos="0"/>
        </w:tabs>
        <w:ind w:left="5248" w:hanging="360"/>
      </w:pPr>
    </w:lvl>
    <w:lvl w:ilvl="7">
      <w:start w:val="1"/>
      <w:numFmt w:val="lowerLetter"/>
      <w:lvlText w:val="%2.%3.%4.%5.%6.%7.%8."/>
      <w:lvlJc w:val="left"/>
      <w:pPr>
        <w:tabs>
          <w:tab w:val="num" w:pos="0"/>
        </w:tabs>
        <w:ind w:left="5968" w:hanging="360"/>
      </w:pPr>
    </w:lvl>
    <w:lvl w:ilvl="8">
      <w:start w:val="1"/>
      <w:numFmt w:val="lowerRoman"/>
      <w:lvlText w:val="%2.%3.%4.%5.%6.%7.%8.%9."/>
      <w:lvlJc w:val="right"/>
      <w:pPr>
        <w:tabs>
          <w:tab w:val="num" w:pos="0"/>
        </w:tabs>
        <w:ind w:left="6688" w:hanging="180"/>
      </w:pPr>
    </w:lvl>
  </w:abstractNum>
  <w:abstractNum w:abstractNumId="6" w15:restartNumberingAfterBreak="0">
    <w:nsid w:val="00000007"/>
    <w:multiLevelType w:val="multilevel"/>
    <w:tmpl w:val="167AB702"/>
    <w:name w:val="WW8Num7"/>
    <w:lvl w:ilvl="0">
      <w:start w:val="1"/>
      <w:numFmt w:val="decimal"/>
      <w:lvlText w:val="%1."/>
      <w:lvlJc w:val="left"/>
      <w:pPr>
        <w:tabs>
          <w:tab w:val="num" w:pos="0"/>
        </w:tabs>
        <w:ind w:left="1080" w:hanging="360"/>
      </w:pPr>
      <w:rPr>
        <w:b w:val="0"/>
        <w:bCs/>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7" w15:restartNumberingAfterBreak="0">
    <w:nsid w:val="00000008"/>
    <w:multiLevelType w:val="multilevel"/>
    <w:tmpl w:val="E29AEC36"/>
    <w:name w:val="WW8Num8"/>
    <w:lvl w:ilvl="0">
      <w:start w:val="1"/>
      <w:numFmt w:val="decimal"/>
      <w:lvlText w:val="%1)"/>
      <w:lvlJc w:val="left"/>
      <w:pPr>
        <w:tabs>
          <w:tab w:val="num" w:pos="0"/>
        </w:tabs>
        <w:ind w:left="1273" w:hanging="705"/>
      </w:pPr>
      <w:rPr>
        <w:rFonts w:cs="Arial"/>
        <w:b w:val="0"/>
        <w:bCs/>
      </w:rPr>
    </w:lvl>
    <w:lvl w:ilvl="1">
      <w:start w:val="1"/>
      <w:numFmt w:val="lowerLetter"/>
      <w:lvlText w:val="%2."/>
      <w:lvlJc w:val="left"/>
      <w:pPr>
        <w:tabs>
          <w:tab w:val="num" w:pos="0"/>
        </w:tabs>
        <w:ind w:left="1648" w:hanging="360"/>
      </w:pPr>
    </w:lvl>
    <w:lvl w:ilvl="2">
      <w:start w:val="1"/>
      <w:numFmt w:val="lowerRoman"/>
      <w:lvlText w:val="%2.%3."/>
      <w:lvlJc w:val="right"/>
      <w:pPr>
        <w:tabs>
          <w:tab w:val="num" w:pos="0"/>
        </w:tabs>
        <w:ind w:left="2368" w:hanging="180"/>
      </w:pPr>
    </w:lvl>
    <w:lvl w:ilvl="3">
      <w:start w:val="1"/>
      <w:numFmt w:val="decimal"/>
      <w:lvlText w:val="%2.%3.%4."/>
      <w:lvlJc w:val="left"/>
      <w:pPr>
        <w:tabs>
          <w:tab w:val="num" w:pos="0"/>
        </w:tabs>
        <w:ind w:left="3088" w:hanging="360"/>
      </w:pPr>
    </w:lvl>
    <w:lvl w:ilvl="4">
      <w:start w:val="1"/>
      <w:numFmt w:val="lowerLetter"/>
      <w:lvlText w:val="%2.%3.%4.%5."/>
      <w:lvlJc w:val="left"/>
      <w:pPr>
        <w:tabs>
          <w:tab w:val="num" w:pos="0"/>
        </w:tabs>
        <w:ind w:left="3808" w:hanging="360"/>
      </w:pPr>
    </w:lvl>
    <w:lvl w:ilvl="5">
      <w:start w:val="1"/>
      <w:numFmt w:val="lowerRoman"/>
      <w:lvlText w:val="%2.%3.%4.%5.%6."/>
      <w:lvlJc w:val="right"/>
      <w:pPr>
        <w:tabs>
          <w:tab w:val="num" w:pos="0"/>
        </w:tabs>
        <w:ind w:left="4528" w:hanging="180"/>
      </w:pPr>
    </w:lvl>
    <w:lvl w:ilvl="6">
      <w:start w:val="1"/>
      <w:numFmt w:val="decimal"/>
      <w:lvlText w:val="%2.%3.%4.%5.%6.%7."/>
      <w:lvlJc w:val="left"/>
      <w:pPr>
        <w:tabs>
          <w:tab w:val="num" w:pos="0"/>
        </w:tabs>
        <w:ind w:left="5248" w:hanging="360"/>
      </w:pPr>
    </w:lvl>
    <w:lvl w:ilvl="7">
      <w:start w:val="1"/>
      <w:numFmt w:val="lowerLetter"/>
      <w:lvlText w:val="%2.%3.%4.%5.%6.%7.%8."/>
      <w:lvlJc w:val="left"/>
      <w:pPr>
        <w:tabs>
          <w:tab w:val="num" w:pos="0"/>
        </w:tabs>
        <w:ind w:left="5968" w:hanging="360"/>
      </w:pPr>
    </w:lvl>
    <w:lvl w:ilvl="8">
      <w:start w:val="1"/>
      <w:numFmt w:val="lowerRoman"/>
      <w:lvlText w:val="%2.%3.%4.%5.%6.%7.%8.%9."/>
      <w:lvlJc w:val="right"/>
      <w:pPr>
        <w:tabs>
          <w:tab w:val="num" w:pos="0"/>
        </w:tabs>
        <w:ind w:left="6688" w:hanging="180"/>
      </w:pPr>
    </w:lvl>
  </w:abstractNum>
  <w:abstractNum w:abstractNumId="8" w15:restartNumberingAfterBreak="0">
    <w:nsid w:val="00000009"/>
    <w:multiLevelType w:val="multilevel"/>
    <w:tmpl w:val="0DB89404"/>
    <w:name w:val="WW8Num9"/>
    <w:lvl w:ilvl="0">
      <w:start w:val="1"/>
      <w:numFmt w:val="decimal"/>
      <w:lvlText w:val="%1."/>
      <w:lvlJc w:val="left"/>
      <w:pPr>
        <w:tabs>
          <w:tab w:val="num" w:pos="0"/>
        </w:tabs>
        <w:ind w:left="1080" w:hanging="360"/>
      </w:pPr>
      <w:rPr>
        <w:rFonts w:ascii="Open Sans" w:eastAsia="Times New Roman" w:hAnsi="Open Sans" w:cs="Arial"/>
        <w:b/>
        <w:bCs w:val="0"/>
        <w:iCs/>
        <w:color w:val="000000"/>
        <w:sz w:val="20"/>
        <w:szCs w:val="20"/>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9" w15:restartNumberingAfterBreak="0">
    <w:nsid w:val="0000000B"/>
    <w:multiLevelType w:val="multilevel"/>
    <w:tmpl w:val="DC8C80C6"/>
    <w:name w:val="WW8Num11"/>
    <w:lvl w:ilvl="0">
      <w:start w:val="1"/>
      <w:numFmt w:val="decimal"/>
      <w:lvlText w:val="%1)"/>
      <w:lvlJc w:val="left"/>
      <w:pPr>
        <w:tabs>
          <w:tab w:val="num" w:pos="567"/>
        </w:tabs>
        <w:ind w:left="907" w:hanging="340"/>
      </w:pPr>
      <w:rPr>
        <w:rFonts w:cs="Arial" w:hint="default"/>
      </w:rPr>
    </w:lvl>
    <w:lvl w:ilvl="1">
      <w:start w:val="1"/>
      <w:numFmt w:val="lowerLetter"/>
      <w:lvlText w:val="%2."/>
      <w:lvlJc w:val="left"/>
      <w:pPr>
        <w:tabs>
          <w:tab w:val="num" w:pos="0"/>
        </w:tabs>
        <w:ind w:left="1648" w:hanging="360"/>
      </w:pPr>
      <w:rPr>
        <w:rFonts w:hint="default"/>
      </w:rPr>
    </w:lvl>
    <w:lvl w:ilvl="2">
      <w:start w:val="1"/>
      <w:numFmt w:val="lowerRoman"/>
      <w:lvlText w:val="%2.%3."/>
      <w:lvlJc w:val="right"/>
      <w:pPr>
        <w:tabs>
          <w:tab w:val="num" w:pos="0"/>
        </w:tabs>
        <w:ind w:left="2368" w:hanging="180"/>
      </w:pPr>
      <w:rPr>
        <w:rFonts w:hint="default"/>
      </w:rPr>
    </w:lvl>
    <w:lvl w:ilvl="3">
      <w:start w:val="1"/>
      <w:numFmt w:val="decimal"/>
      <w:lvlText w:val="%2.%3.%4."/>
      <w:lvlJc w:val="left"/>
      <w:pPr>
        <w:tabs>
          <w:tab w:val="num" w:pos="0"/>
        </w:tabs>
        <w:ind w:left="3088" w:hanging="360"/>
      </w:pPr>
      <w:rPr>
        <w:rFonts w:hint="default"/>
      </w:rPr>
    </w:lvl>
    <w:lvl w:ilvl="4">
      <w:start w:val="1"/>
      <w:numFmt w:val="lowerLetter"/>
      <w:lvlText w:val="%2.%3.%4.%5."/>
      <w:lvlJc w:val="left"/>
      <w:pPr>
        <w:tabs>
          <w:tab w:val="num" w:pos="0"/>
        </w:tabs>
        <w:ind w:left="3808" w:hanging="360"/>
      </w:pPr>
      <w:rPr>
        <w:rFonts w:hint="default"/>
      </w:rPr>
    </w:lvl>
    <w:lvl w:ilvl="5">
      <w:start w:val="1"/>
      <w:numFmt w:val="lowerRoman"/>
      <w:lvlText w:val="%2.%3.%4.%5.%6."/>
      <w:lvlJc w:val="right"/>
      <w:pPr>
        <w:tabs>
          <w:tab w:val="num" w:pos="0"/>
        </w:tabs>
        <w:ind w:left="4528" w:hanging="180"/>
      </w:pPr>
      <w:rPr>
        <w:rFonts w:hint="default"/>
      </w:rPr>
    </w:lvl>
    <w:lvl w:ilvl="6">
      <w:start w:val="1"/>
      <w:numFmt w:val="decimal"/>
      <w:lvlText w:val="%2.%3.%4.%5.%6.%7."/>
      <w:lvlJc w:val="left"/>
      <w:pPr>
        <w:tabs>
          <w:tab w:val="num" w:pos="0"/>
        </w:tabs>
        <w:ind w:left="5248" w:hanging="360"/>
      </w:pPr>
      <w:rPr>
        <w:rFonts w:hint="default"/>
      </w:rPr>
    </w:lvl>
    <w:lvl w:ilvl="7">
      <w:start w:val="1"/>
      <w:numFmt w:val="lowerLetter"/>
      <w:lvlText w:val="%2.%3.%4.%5.%6.%7.%8."/>
      <w:lvlJc w:val="left"/>
      <w:pPr>
        <w:tabs>
          <w:tab w:val="num" w:pos="0"/>
        </w:tabs>
        <w:ind w:left="5968" w:hanging="360"/>
      </w:pPr>
      <w:rPr>
        <w:rFonts w:hint="default"/>
      </w:rPr>
    </w:lvl>
    <w:lvl w:ilvl="8">
      <w:start w:val="1"/>
      <w:numFmt w:val="lowerRoman"/>
      <w:lvlText w:val="%2.%3.%4.%5.%6.%7.%8.%9."/>
      <w:lvlJc w:val="right"/>
      <w:pPr>
        <w:tabs>
          <w:tab w:val="num" w:pos="0"/>
        </w:tabs>
        <w:ind w:left="6688" w:hanging="180"/>
      </w:pPr>
      <w:rPr>
        <w:rFonts w:hint="default"/>
      </w:rPr>
    </w:lvl>
  </w:abstractNum>
  <w:abstractNum w:abstractNumId="10" w15:restartNumberingAfterBreak="0">
    <w:nsid w:val="0000000C"/>
    <w:multiLevelType w:val="multilevel"/>
    <w:tmpl w:val="0000000C"/>
    <w:name w:val="WW8Num12"/>
    <w:lvl w:ilvl="0">
      <w:start w:val="1"/>
      <w:numFmt w:val="decimal"/>
      <w:lvlText w:val="%1)"/>
      <w:lvlJc w:val="left"/>
      <w:pPr>
        <w:tabs>
          <w:tab w:val="num" w:pos="0"/>
        </w:tabs>
        <w:ind w:left="1273" w:hanging="705"/>
      </w:pPr>
      <w:rPr>
        <w:rFonts w:cs="Open Sans"/>
      </w:rPr>
    </w:lvl>
    <w:lvl w:ilvl="1">
      <w:start w:val="1"/>
      <w:numFmt w:val="lowerLetter"/>
      <w:lvlText w:val="%2."/>
      <w:lvlJc w:val="left"/>
      <w:pPr>
        <w:tabs>
          <w:tab w:val="num" w:pos="0"/>
        </w:tabs>
        <w:ind w:left="1648" w:hanging="360"/>
      </w:pPr>
    </w:lvl>
    <w:lvl w:ilvl="2">
      <w:start w:val="1"/>
      <w:numFmt w:val="lowerRoman"/>
      <w:lvlText w:val="%2.%3."/>
      <w:lvlJc w:val="right"/>
      <w:pPr>
        <w:tabs>
          <w:tab w:val="num" w:pos="0"/>
        </w:tabs>
        <w:ind w:left="2368" w:hanging="180"/>
      </w:pPr>
    </w:lvl>
    <w:lvl w:ilvl="3">
      <w:start w:val="1"/>
      <w:numFmt w:val="decimal"/>
      <w:lvlText w:val="%2.%3.%4."/>
      <w:lvlJc w:val="left"/>
      <w:pPr>
        <w:tabs>
          <w:tab w:val="num" w:pos="0"/>
        </w:tabs>
        <w:ind w:left="3088" w:hanging="360"/>
      </w:pPr>
    </w:lvl>
    <w:lvl w:ilvl="4">
      <w:start w:val="1"/>
      <w:numFmt w:val="lowerLetter"/>
      <w:lvlText w:val="%2.%3.%4.%5."/>
      <w:lvlJc w:val="left"/>
      <w:pPr>
        <w:tabs>
          <w:tab w:val="num" w:pos="0"/>
        </w:tabs>
        <w:ind w:left="3808" w:hanging="360"/>
      </w:pPr>
    </w:lvl>
    <w:lvl w:ilvl="5">
      <w:start w:val="1"/>
      <w:numFmt w:val="lowerRoman"/>
      <w:lvlText w:val="%2.%3.%4.%5.%6."/>
      <w:lvlJc w:val="right"/>
      <w:pPr>
        <w:tabs>
          <w:tab w:val="num" w:pos="0"/>
        </w:tabs>
        <w:ind w:left="4528" w:hanging="180"/>
      </w:pPr>
    </w:lvl>
    <w:lvl w:ilvl="6">
      <w:start w:val="1"/>
      <w:numFmt w:val="decimal"/>
      <w:lvlText w:val="%2.%3.%4.%5.%6.%7."/>
      <w:lvlJc w:val="left"/>
      <w:pPr>
        <w:tabs>
          <w:tab w:val="num" w:pos="0"/>
        </w:tabs>
        <w:ind w:left="5248" w:hanging="360"/>
      </w:pPr>
    </w:lvl>
    <w:lvl w:ilvl="7">
      <w:start w:val="1"/>
      <w:numFmt w:val="lowerLetter"/>
      <w:lvlText w:val="%2.%3.%4.%5.%6.%7.%8."/>
      <w:lvlJc w:val="left"/>
      <w:pPr>
        <w:tabs>
          <w:tab w:val="num" w:pos="0"/>
        </w:tabs>
        <w:ind w:left="5968" w:hanging="360"/>
      </w:pPr>
    </w:lvl>
    <w:lvl w:ilvl="8">
      <w:start w:val="1"/>
      <w:numFmt w:val="lowerRoman"/>
      <w:lvlText w:val="%2.%3.%4.%5.%6.%7.%8.%9."/>
      <w:lvlJc w:val="right"/>
      <w:pPr>
        <w:tabs>
          <w:tab w:val="num" w:pos="0"/>
        </w:tabs>
        <w:ind w:left="6688" w:hanging="180"/>
      </w:pPr>
    </w:lvl>
  </w:abstractNum>
  <w:abstractNum w:abstractNumId="11" w15:restartNumberingAfterBreak="0">
    <w:nsid w:val="0000000E"/>
    <w:multiLevelType w:val="multilevel"/>
    <w:tmpl w:val="4CB2C30E"/>
    <w:name w:val="WW8Num14"/>
    <w:lvl w:ilvl="0">
      <w:start w:val="1"/>
      <w:numFmt w:val="decimal"/>
      <w:lvlText w:val="%1."/>
      <w:lvlJc w:val="left"/>
      <w:pPr>
        <w:tabs>
          <w:tab w:val="num" w:pos="680"/>
        </w:tabs>
        <w:ind w:left="567" w:hanging="567"/>
      </w:pPr>
      <w:rPr>
        <w:rFonts w:ascii="Calibri" w:eastAsia="Open Sans" w:hAnsi="Calibri" w:cs="Arial" w:hint="default"/>
        <w:b w:val="0"/>
        <w:bCs w:val="0"/>
        <w:i w:val="0"/>
        <w:sz w:val="22"/>
        <w:szCs w:val="22"/>
      </w:rPr>
    </w:lvl>
    <w:lvl w:ilvl="1">
      <w:start w:val="1"/>
      <w:numFmt w:val="decimal"/>
      <w:lvlText w:val="%2)"/>
      <w:lvlJc w:val="left"/>
      <w:pPr>
        <w:tabs>
          <w:tab w:val="num" w:pos="0"/>
        </w:tabs>
        <w:ind w:left="1800" w:hanging="360"/>
      </w:pPr>
      <w:rPr>
        <w:rFonts w:hint="default"/>
      </w:rPr>
    </w:lvl>
    <w:lvl w:ilvl="2">
      <w:start w:val="1"/>
      <w:numFmt w:val="lowerRoman"/>
      <w:lvlText w:val="%2.%3."/>
      <w:lvlJc w:val="right"/>
      <w:pPr>
        <w:tabs>
          <w:tab w:val="num" w:pos="0"/>
        </w:tabs>
        <w:ind w:left="2520" w:hanging="180"/>
      </w:pPr>
      <w:rPr>
        <w:rFonts w:hint="default"/>
      </w:rPr>
    </w:lvl>
    <w:lvl w:ilvl="3">
      <w:start w:val="1"/>
      <w:numFmt w:val="decimal"/>
      <w:lvlText w:val="%2.%3.%4."/>
      <w:lvlJc w:val="left"/>
      <w:pPr>
        <w:tabs>
          <w:tab w:val="num" w:pos="0"/>
        </w:tabs>
        <w:ind w:left="3240" w:hanging="360"/>
      </w:pPr>
      <w:rPr>
        <w:rFonts w:hint="default"/>
      </w:rPr>
    </w:lvl>
    <w:lvl w:ilvl="4">
      <w:start w:val="1"/>
      <w:numFmt w:val="lowerLetter"/>
      <w:lvlText w:val="%2.%3.%4.%5."/>
      <w:lvlJc w:val="left"/>
      <w:pPr>
        <w:tabs>
          <w:tab w:val="num" w:pos="0"/>
        </w:tabs>
        <w:ind w:left="3960" w:hanging="360"/>
      </w:pPr>
      <w:rPr>
        <w:rFonts w:hint="default"/>
      </w:rPr>
    </w:lvl>
    <w:lvl w:ilvl="5">
      <w:start w:val="1"/>
      <w:numFmt w:val="lowerRoman"/>
      <w:lvlText w:val="%2.%3.%4.%5.%6."/>
      <w:lvlJc w:val="right"/>
      <w:pPr>
        <w:tabs>
          <w:tab w:val="num" w:pos="0"/>
        </w:tabs>
        <w:ind w:left="4680" w:hanging="180"/>
      </w:pPr>
      <w:rPr>
        <w:rFonts w:hint="default"/>
      </w:rPr>
    </w:lvl>
    <w:lvl w:ilvl="6">
      <w:start w:val="1"/>
      <w:numFmt w:val="decimal"/>
      <w:lvlText w:val="%2.%3.%4.%5.%6.%7."/>
      <w:lvlJc w:val="left"/>
      <w:pPr>
        <w:tabs>
          <w:tab w:val="num" w:pos="0"/>
        </w:tabs>
        <w:ind w:left="5400" w:hanging="360"/>
      </w:pPr>
      <w:rPr>
        <w:rFonts w:hint="default"/>
      </w:rPr>
    </w:lvl>
    <w:lvl w:ilvl="7">
      <w:start w:val="1"/>
      <w:numFmt w:val="lowerLetter"/>
      <w:lvlText w:val="%2.%3.%4.%5.%6.%7.%8."/>
      <w:lvlJc w:val="left"/>
      <w:pPr>
        <w:tabs>
          <w:tab w:val="num" w:pos="0"/>
        </w:tabs>
        <w:ind w:left="6120" w:hanging="360"/>
      </w:pPr>
      <w:rPr>
        <w:rFonts w:hint="default"/>
      </w:rPr>
    </w:lvl>
    <w:lvl w:ilvl="8">
      <w:start w:val="1"/>
      <w:numFmt w:val="lowerRoman"/>
      <w:lvlText w:val="%2.%3.%4.%5.%6.%7.%8.%9."/>
      <w:lvlJc w:val="right"/>
      <w:pPr>
        <w:tabs>
          <w:tab w:val="num" w:pos="0"/>
        </w:tabs>
        <w:ind w:left="6840" w:hanging="180"/>
      </w:pPr>
      <w:rPr>
        <w:rFonts w:hint="default"/>
      </w:rPr>
    </w:lvl>
  </w:abstractNum>
  <w:abstractNum w:abstractNumId="12" w15:restartNumberingAfterBreak="0">
    <w:nsid w:val="0000000F"/>
    <w:multiLevelType w:val="multilevel"/>
    <w:tmpl w:val="9536BA9C"/>
    <w:name w:val="WW8Num15"/>
    <w:lvl w:ilvl="0">
      <w:start w:val="1"/>
      <w:numFmt w:val="decimal"/>
      <w:lvlText w:val="%1)"/>
      <w:lvlJc w:val="left"/>
      <w:pPr>
        <w:tabs>
          <w:tab w:val="num" w:pos="0"/>
        </w:tabs>
        <w:ind w:left="1273" w:hanging="705"/>
      </w:pPr>
      <w:rPr>
        <w:rFonts w:ascii="Open Sans" w:eastAsia="Calibri" w:hAnsi="Open Sans" w:cs="Open Sans"/>
        <w:b/>
        <w:bCs w:val="0"/>
        <w:color w:val="000000"/>
      </w:rPr>
    </w:lvl>
    <w:lvl w:ilvl="1">
      <w:start w:val="1"/>
      <w:numFmt w:val="lowerLetter"/>
      <w:lvlText w:val="%2)"/>
      <w:lvlJc w:val="left"/>
      <w:pPr>
        <w:tabs>
          <w:tab w:val="num" w:pos="0"/>
        </w:tabs>
        <w:ind w:left="1648" w:hanging="360"/>
      </w:pPr>
    </w:lvl>
    <w:lvl w:ilvl="2">
      <w:start w:val="1"/>
      <w:numFmt w:val="lowerRoman"/>
      <w:lvlText w:val="%2.%3."/>
      <w:lvlJc w:val="right"/>
      <w:pPr>
        <w:tabs>
          <w:tab w:val="num" w:pos="0"/>
        </w:tabs>
        <w:ind w:left="2368" w:hanging="180"/>
      </w:pPr>
    </w:lvl>
    <w:lvl w:ilvl="3">
      <w:start w:val="1"/>
      <w:numFmt w:val="decimal"/>
      <w:lvlText w:val="%2.%3.%4."/>
      <w:lvlJc w:val="left"/>
      <w:pPr>
        <w:tabs>
          <w:tab w:val="num" w:pos="0"/>
        </w:tabs>
        <w:ind w:left="3088" w:hanging="360"/>
      </w:pPr>
    </w:lvl>
    <w:lvl w:ilvl="4">
      <w:start w:val="1"/>
      <w:numFmt w:val="lowerLetter"/>
      <w:lvlText w:val="%2.%3.%4.%5."/>
      <w:lvlJc w:val="left"/>
      <w:pPr>
        <w:tabs>
          <w:tab w:val="num" w:pos="0"/>
        </w:tabs>
        <w:ind w:left="3808" w:hanging="360"/>
      </w:pPr>
    </w:lvl>
    <w:lvl w:ilvl="5">
      <w:start w:val="1"/>
      <w:numFmt w:val="lowerRoman"/>
      <w:lvlText w:val="%2.%3.%4.%5.%6."/>
      <w:lvlJc w:val="right"/>
      <w:pPr>
        <w:tabs>
          <w:tab w:val="num" w:pos="0"/>
        </w:tabs>
        <w:ind w:left="4528" w:hanging="180"/>
      </w:pPr>
    </w:lvl>
    <w:lvl w:ilvl="6">
      <w:start w:val="1"/>
      <w:numFmt w:val="decimal"/>
      <w:lvlText w:val="%2.%3.%4.%5.%6.%7."/>
      <w:lvlJc w:val="left"/>
      <w:pPr>
        <w:tabs>
          <w:tab w:val="num" w:pos="0"/>
        </w:tabs>
        <w:ind w:left="5248" w:hanging="360"/>
      </w:pPr>
    </w:lvl>
    <w:lvl w:ilvl="7">
      <w:start w:val="1"/>
      <w:numFmt w:val="lowerLetter"/>
      <w:lvlText w:val="%2.%3.%4.%5.%6.%7.%8."/>
      <w:lvlJc w:val="left"/>
      <w:pPr>
        <w:tabs>
          <w:tab w:val="num" w:pos="0"/>
        </w:tabs>
        <w:ind w:left="5968" w:hanging="360"/>
      </w:pPr>
    </w:lvl>
    <w:lvl w:ilvl="8">
      <w:start w:val="1"/>
      <w:numFmt w:val="lowerRoman"/>
      <w:lvlText w:val="%2.%3.%4.%5.%6.%7.%8.%9."/>
      <w:lvlJc w:val="right"/>
      <w:pPr>
        <w:tabs>
          <w:tab w:val="num" w:pos="0"/>
        </w:tabs>
        <w:ind w:left="6688" w:hanging="180"/>
      </w:pPr>
    </w:lvl>
  </w:abstractNum>
  <w:abstractNum w:abstractNumId="13" w15:restartNumberingAfterBreak="0">
    <w:nsid w:val="00000010"/>
    <w:multiLevelType w:val="multilevel"/>
    <w:tmpl w:val="0A662FC8"/>
    <w:name w:val="WW8Num16"/>
    <w:lvl w:ilvl="0">
      <w:start w:val="1"/>
      <w:numFmt w:val="decimal"/>
      <w:lvlText w:val="%1."/>
      <w:lvlJc w:val="left"/>
      <w:pPr>
        <w:tabs>
          <w:tab w:val="num" w:pos="0"/>
        </w:tabs>
        <w:ind w:left="1080" w:hanging="360"/>
      </w:pPr>
      <w:rPr>
        <w:b w:val="0"/>
        <w:bCs/>
      </w:rPr>
    </w:lvl>
    <w:lvl w:ilvl="1">
      <w:start w:val="1"/>
      <w:numFmt w:val="decimal"/>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14" w15:restartNumberingAfterBreak="0">
    <w:nsid w:val="00000011"/>
    <w:multiLevelType w:val="multilevel"/>
    <w:tmpl w:val="032C0FE8"/>
    <w:name w:val="WW8Num17"/>
    <w:lvl w:ilvl="0">
      <w:start w:val="1"/>
      <w:numFmt w:val="decimal"/>
      <w:lvlText w:val="%1."/>
      <w:lvlJc w:val="left"/>
      <w:pPr>
        <w:tabs>
          <w:tab w:val="num" w:pos="0"/>
        </w:tabs>
        <w:ind w:left="1080" w:hanging="360"/>
      </w:pPr>
      <w:rPr>
        <w:rFonts w:ascii="Open Sans" w:eastAsia="Calibri" w:hAnsi="Open Sans" w:cs="Open Sans"/>
        <w:b/>
        <w:bCs/>
        <w:color w:val="000000"/>
      </w:rPr>
    </w:lvl>
    <w:lvl w:ilvl="1">
      <w:start w:val="1"/>
      <w:numFmt w:val="decimal"/>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15" w15:restartNumberingAfterBreak="0">
    <w:nsid w:val="00000012"/>
    <w:multiLevelType w:val="multilevel"/>
    <w:tmpl w:val="6C9AE284"/>
    <w:name w:val="WW8Num18"/>
    <w:lvl w:ilvl="0">
      <w:start w:val="1"/>
      <w:numFmt w:val="decimal"/>
      <w:lvlText w:val="%1)"/>
      <w:lvlJc w:val="left"/>
      <w:pPr>
        <w:tabs>
          <w:tab w:val="num" w:pos="0"/>
        </w:tabs>
        <w:ind w:left="1800" w:hanging="360"/>
      </w:pPr>
      <w:rPr>
        <w:color w:val="000000"/>
        <w:sz w:val="22"/>
        <w:szCs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6" w15:restartNumberingAfterBreak="0">
    <w:nsid w:val="00000013"/>
    <w:multiLevelType w:val="multilevel"/>
    <w:tmpl w:val="7084F5E8"/>
    <w:name w:val="WW8Num19"/>
    <w:lvl w:ilvl="0">
      <w:start w:val="1"/>
      <w:numFmt w:val="decimal"/>
      <w:lvlText w:val="%1."/>
      <w:lvlJc w:val="left"/>
      <w:pPr>
        <w:tabs>
          <w:tab w:val="num" w:pos="0"/>
        </w:tabs>
        <w:ind w:left="360" w:hanging="360"/>
      </w:pPr>
      <w:rPr>
        <w:b/>
        <w:bCs w:val="0"/>
        <w:sz w:val="20"/>
        <w:szCs w:val="20"/>
      </w:r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17" w15:restartNumberingAfterBreak="0">
    <w:nsid w:val="00000014"/>
    <w:multiLevelType w:val="multilevel"/>
    <w:tmpl w:val="281C018E"/>
    <w:name w:val="WW8Num20"/>
    <w:lvl w:ilvl="0">
      <w:start w:val="1"/>
      <w:numFmt w:val="decimal"/>
      <w:lvlText w:val="%1."/>
      <w:lvlJc w:val="left"/>
      <w:pPr>
        <w:tabs>
          <w:tab w:val="num" w:pos="0"/>
        </w:tabs>
        <w:ind w:left="1080" w:hanging="360"/>
      </w:pPr>
      <w:rPr>
        <w:b/>
        <w:bCs/>
        <w:color w:val="000000"/>
      </w:rPr>
    </w:lvl>
    <w:lvl w:ilvl="1">
      <w:start w:val="1"/>
      <w:numFmt w:val="decimal"/>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18" w15:restartNumberingAfterBreak="0">
    <w:nsid w:val="00000015"/>
    <w:multiLevelType w:val="multilevel"/>
    <w:tmpl w:val="00000015"/>
    <w:name w:val="WW8Num21"/>
    <w:lvl w:ilvl="0">
      <w:start w:val="1"/>
      <w:numFmt w:val="bullet"/>
      <w:lvlText w:val=""/>
      <w:lvlJc w:val="left"/>
      <w:pPr>
        <w:tabs>
          <w:tab w:val="num" w:pos="0"/>
        </w:tabs>
        <w:ind w:left="1146" w:hanging="360"/>
      </w:pPr>
      <w:rPr>
        <w:rFonts w:ascii="Symbol" w:hAnsi="Symbol" w:cs="Arial"/>
        <w:b/>
        <w:color w:val="000000"/>
        <w:sz w:val="22"/>
        <w:szCs w:val="22"/>
      </w:rPr>
    </w:lvl>
    <w:lvl w:ilvl="1">
      <w:start w:val="1"/>
      <w:numFmt w:val="bullet"/>
      <w:lvlText w:val="o"/>
      <w:lvlJc w:val="left"/>
      <w:pPr>
        <w:tabs>
          <w:tab w:val="num" w:pos="0"/>
        </w:tabs>
        <w:ind w:left="1866" w:hanging="360"/>
      </w:pPr>
      <w:rPr>
        <w:rFonts w:ascii="Courier New" w:hAnsi="Courier New"/>
      </w:rPr>
    </w:lvl>
    <w:lvl w:ilvl="2">
      <w:start w:val="1"/>
      <w:numFmt w:val="bullet"/>
      <w:lvlText w:val=""/>
      <w:lvlJc w:val="left"/>
      <w:pPr>
        <w:tabs>
          <w:tab w:val="num" w:pos="0"/>
        </w:tabs>
        <w:ind w:left="2586" w:hanging="360"/>
      </w:pPr>
      <w:rPr>
        <w:rFonts w:ascii="Wingdings" w:hAnsi="Wingdings"/>
      </w:rPr>
    </w:lvl>
    <w:lvl w:ilvl="3">
      <w:start w:val="1"/>
      <w:numFmt w:val="bullet"/>
      <w:lvlText w:val=""/>
      <w:lvlJc w:val="left"/>
      <w:pPr>
        <w:tabs>
          <w:tab w:val="num" w:pos="0"/>
        </w:tabs>
        <w:ind w:left="3306" w:hanging="360"/>
      </w:pPr>
      <w:rPr>
        <w:rFonts w:ascii="Symbol" w:hAnsi="Symbol" w:cs="Arial"/>
        <w:b/>
        <w:color w:val="000000"/>
        <w:sz w:val="22"/>
        <w:szCs w:val="22"/>
      </w:rPr>
    </w:lvl>
    <w:lvl w:ilvl="4">
      <w:start w:val="1"/>
      <w:numFmt w:val="bullet"/>
      <w:lvlText w:val="o"/>
      <w:lvlJc w:val="left"/>
      <w:pPr>
        <w:tabs>
          <w:tab w:val="num" w:pos="0"/>
        </w:tabs>
        <w:ind w:left="4026" w:hanging="360"/>
      </w:pPr>
      <w:rPr>
        <w:rFonts w:ascii="Courier New" w:hAnsi="Courier New"/>
      </w:rPr>
    </w:lvl>
    <w:lvl w:ilvl="5">
      <w:start w:val="1"/>
      <w:numFmt w:val="bullet"/>
      <w:lvlText w:val=""/>
      <w:lvlJc w:val="left"/>
      <w:pPr>
        <w:tabs>
          <w:tab w:val="num" w:pos="0"/>
        </w:tabs>
        <w:ind w:left="4746" w:hanging="360"/>
      </w:pPr>
      <w:rPr>
        <w:rFonts w:ascii="Wingdings" w:hAnsi="Wingdings"/>
      </w:rPr>
    </w:lvl>
    <w:lvl w:ilvl="6">
      <w:start w:val="1"/>
      <w:numFmt w:val="bullet"/>
      <w:lvlText w:val=""/>
      <w:lvlJc w:val="left"/>
      <w:pPr>
        <w:tabs>
          <w:tab w:val="num" w:pos="0"/>
        </w:tabs>
        <w:ind w:left="5466" w:hanging="360"/>
      </w:pPr>
      <w:rPr>
        <w:rFonts w:ascii="Symbol" w:hAnsi="Symbol" w:cs="Arial"/>
        <w:b/>
        <w:color w:val="000000"/>
        <w:sz w:val="22"/>
        <w:szCs w:val="22"/>
      </w:rPr>
    </w:lvl>
    <w:lvl w:ilvl="7">
      <w:start w:val="1"/>
      <w:numFmt w:val="bullet"/>
      <w:lvlText w:val="o"/>
      <w:lvlJc w:val="left"/>
      <w:pPr>
        <w:tabs>
          <w:tab w:val="num" w:pos="0"/>
        </w:tabs>
        <w:ind w:left="6186" w:hanging="360"/>
      </w:pPr>
      <w:rPr>
        <w:rFonts w:ascii="Courier New" w:hAnsi="Courier New"/>
      </w:rPr>
    </w:lvl>
    <w:lvl w:ilvl="8">
      <w:start w:val="1"/>
      <w:numFmt w:val="bullet"/>
      <w:lvlText w:val=""/>
      <w:lvlJc w:val="left"/>
      <w:pPr>
        <w:tabs>
          <w:tab w:val="num" w:pos="0"/>
        </w:tabs>
        <w:ind w:left="6906" w:hanging="360"/>
      </w:pPr>
      <w:rPr>
        <w:rFonts w:ascii="Wingdings" w:hAnsi="Wingdings"/>
      </w:rPr>
    </w:lvl>
  </w:abstractNum>
  <w:abstractNum w:abstractNumId="19" w15:restartNumberingAfterBreak="0">
    <w:nsid w:val="00000017"/>
    <w:multiLevelType w:val="multilevel"/>
    <w:tmpl w:val="ADD8BB7E"/>
    <w:lvl w:ilvl="0">
      <w:start w:val="1"/>
      <w:numFmt w:val="decimal"/>
      <w:lvlText w:val="%1)"/>
      <w:lvlJc w:val="left"/>
      <w:pPr>
        <w:tabs>
          <w:tab w:val="num" w:pos="1077"/>
        </w:tabs>
        <w:ind w:left="907" w:hanging="340"/>
      </w:pPr>
      <w:rPr>
        <w:rFonts w:hint="default"/>
        <w:b w:val="0"/>
        <w:bCs/>
      </w:rPr>
    </w:lvl>
    <w:lvl w:ilvl="1">
      <w:start w:val="1"/>
      <w:numFmt w:val="lowerLetter"/>
      <w:lvlText w:val="%2."/>
      <w:lvlJc w:val="left"/>
      <w:pPr>
        <w:tabs>
          <w:tab w:val="num" w:pos="0"/>
        </w:tabs>
        <w:ind w:left="2205" w:hanging="360"/>
      </w:pPr>
      <w:rPr>
        <w:rFonts w:hint="default"/>
      </w:rPr>
    </w:lvl>
    <w:lvl w:ilvl="2">
      <w:start w:val="1"/>
      <w:numFmt w:val="lowerRoman"/>
      <w:lvlText w:val="%2.%3."/>
      <w:lvlJc w:val="right"/>
      <w:pPr>
        <w:tabs>
          <w:tab w:val="num" w:pos="0"/>
        </w:tabs>
        <w:ind w:left="2925" w:hanging="180"/>
      </w:pPr>
      <w:rPr>
        <w:rFonts w:hint="default"/>
      </w:rPr>
    </w:lvl>
    <w:lvl w:ilvl="3">
      <w:start w:val="1"/>
      <w:numFmt w:val="decimal"/>
      <w:lvlText w:val="%2.%3.%4."/>
      <w:lvlJc w:val="left"/>
      <w:pPr>
        <w:tabs>
          <w:tab w:val="num" w:pos="0"/>
        </w:tabs>
        <w:ind w:left="3645" w:hanging="360"/>
      </w:pPr>
      <w:rPr>
        <w:rFonts w:hint="default"/>
      </w:rPr>
    </w:lvl>
    <w:lvl w:ilvl="4">
      <w:start w:val="1"/>
      <w:numFmt w:val="lowerLetter"/>
      <w:lvlText w:val="%2.%3.%4.%5."/>
      <w:lvlJc w:val="left"/>
      <w:pPr>
        <w:tabs>
          <w:tab w:val="num" w:pos="0"/>
        </w:tabs>
        <w:ind w:left="4365" w:hanging="360"/>
      </w:pPr>
      <w:rPr>
        <w:rFonts w:hint="default"/>
      </w:rPr>
    </w:lvl>
    <w:lvl w:ilvl="5">
      <w:start w:val="1"/>
      <w:numFmt w:val="lowerRoman"/>
      <w:lvlText w:val="%2.%3.%4.%5.%6."/>
      <w:lvlJc w:val="right"/>
      <w:pPr>
        <w:tabs>
          <w:tab w:val="num" w:pos="0"/>
        </w:tabs>
        <w:ind w:left="5085" w:hanging="180"/>
      </w:pPr>
      <w:rPr>
        <w:rFonts w:hint="default"/>
      </w:rPr>
    </w:lvl>
    <w:lvl w:ilvl="6">
      <w:start w:val="1"/>
      <w:numFmt w:val="decimal"/>
      <w:lvlText w:val="%2.%3.%4.%5.%6.%7."/>
      <w:lvlJc w:val="left"/>
      <w:pPr>
        <w:tabs>
          <w:tab w:val="num" w:pos="0"/>
        </w:tabs>
        <w:ind w:left="5805" w:hanging="360"/>
      </w:pPr>
      <w:rPr>
        <w:rFonts w:hint="default"/>
      </w:rPr>
    </w:lvl>
    <w:lvl w:ilvl="7">
      <w:start w:val="1"/>
      <w:numFmt w:val="lowerLetter"/>
      <w:lvlText w:val="%2.%3.%4.%5.%6.%7.%8."/>
      <w:lvlJc w:val="left"/>
      <w:pPr>
        <w:tabs>
          <w:tab w:val="num" w:pos="0"/>
        </w:tabs>
        <w:ind w:left="6525" w:hanging="360"/>
      </w:pPr>
      <w:rPr>
        <w:rFonts w:hint="default"/>
      </w:rPr>
    </w:lvl>
    <w:lvl w:ilvl="8">
      <w:start w:val="1"/>
      <w:numFmt w:val="lowerRoman"/>
      <w:lvlText w:val="%2.%3.%4.%5.%6.%7.%8.%9."/>
      <w:lvlJc w:val="right"/>
      <w:pPr>
        <w:tabs>
          <w:tab w:val="num" w:pos="0"/>
        </w:tabs>
        <w:ind w:left="7245" w:hanging="180"/>
      </w:pPr>
      <w:rPr>
        <w:rFonts w:hint="default"/>
      </w:rPr>
    </w:lvl>
  </w:abstractNum>
  <w:abstractNum w:abstractNumId="20" w15:restartNumberingAfterBreak="0">
    <w:nsid w:val="00000018"/>
    <w:multiLevelType w:val="multilevel"/>
    <w:tmpl w:val="00000018"/>
    <w:name w:val="WW8Num24"/>
    <w:lvl w:ilvl="0">
      <w:start w:val="1"/>
      <w:numFmt w:val="lowerLetter"/>
      <w:lvlText w:val="%1)"/>
      <w:lvlJc w:val="left"/>
      <w:pPr>
        <w:tabs>
          <w:tab w:val="num" w:pos="0"/>
        </w:tabs>
        <w:ind w:left="1636" w:hanging="360"/>
      </w:pPr>
      <w:rPr>
        <w:b w:val="0"/>
      </w:rPr>
    </w:lvl>
    <w:lvl w:ilvl="1">
      <w:start w:val="1"/>
      <w:numFmt w:val="lowerLetter"/>
      <w:lvlText w:val="%2."/>
      <w:lvlJc w:val="left"/>
      <w:pPr>
        <w:tabs>
          <w:tab w:val="num" w:pos="0"/>
        </w:tabs>
        <w:ind w:left="2356" w:hanging="360"/>
      </w:pPr>
    </w:lvl>
    <w:lvl w:ilvl="2">
      <w:start w:val="1"/>
      <w:numFmt w:val="lowerRoman"/>
      <w:lvlText w:val="%2.%3."/>
      <w:lvlJc w:val="right"/>
      <w:pPr>
        <w:tabs>
          <w:tab w:val="num" w:pos="0"/>
        </w:tabs>
        <w:ind w:left="3076" w:hanging="180"/>
      </w:pPr>
    </w:lvl>
    <w:lvl w:ilvl="3">
      <w:start w:val="1"/>
      <w:numFmt w:val="decimal"/>
      <w:lvlText w:val="%2.%3.%4."/>
      <w:lvlJc w:val="left"/>
      <w:pPr>
        <w:tabs>
          <w:tab w:val="num" w:pos="0"/>
        </w:tabs>
        <w:ind w:left="3796" w:hanging="360"/>
      </w:pPr>
    </w:lvl>
    <w:lvl w:ilvl="4">
      <w:start w:val="1"/>
      <w:numFmt w:val="lowerLetter"/>
      <w:lvlText w:val="%2.%3.%4.%5."/>
      <w:lvlJc w:val="left"/>
      <w:pPr>
        <w:tabs>
          <w:tab w:val="num" w:pos="0"/>
        </w:tabs>
        <w:ind w:left="4516" w:hanging="360"/>
      </w:pPr>
    </w:lvl>
    <w:lvl w:ilvl="5">
      <w:start w:val="1"/>
      <w:numFmt w:val="lowerRoman"/>
      <w:lvlText w:val="%2.%3.%4.%5.%6."/>
      <w:lvlJc w:val="right"/>
      <w:pPr>
        <w:tabs>
          <w:tab w:val="num" w:pos="0"/>
        </w:tabs>
        <w:ind w:left="5236" w:hanging="180"/>
      </w:pPr>
    </w:lvl>
    <w:lvl w:ilvl="6">
      <w:start w:val="1"/>
      <w:numFmt w:val="decimal"/>
      <w:lvlText w:val="%2.%3.%4.%5.%6.%7."/>
      <w:lvlJc w:val="left"/>
      <w:pPr>
        <w:tabs>
          <w:tab w:val="num" w:pos="0"/>
        </w:tabs>
        <w:ind w:left="5956" w:hanging="360"/>
      </w:pPr>
    </w:lvl>
    <w:lvl w:ilvl="7">
      <w:start w:val="1"/>
      <w:numFmt w:val="lowerLetter"/>
      <w:lvlText w:val="%2.%3.%4.%5.%6.%7.%8."/>
      <w:lvlJc w:val="left"/>
      <w:pPr>
        <w:tabs>
          <w:tab w:val="num" w:pos="0"/>
        </w:tabs>
        <w:ind w:left="6676" w:hanging="360"/>
      </w:pPr>
    </w:lvl>
    <w:lvl w:ilvl="8">
      <w:start w:val="1"/>
      <w:numFmt w:val="lowerRoman"/>
      <w:lvlText w:val="%2.%3.%4.%5.%6.%7.%8.%9."/>
      <w:lvlJc w:val="right"/>
      <w:pPr>
        <w:tabs>
          <w:tab w:val="num" w:pos="0"/>
        </w:tabs>
        <w:ind w:left="7396" w:hanging="180"/>
      </w:pPr>
    </w:lvl>
  </w:abstractNum>
  <w:abstractNum w:abstractNumId="21" w15:restartNumberingAfterBreak="0">
    <w:nsid w:val="00000019"/>
    <w:multiLevelType w:val="multilevel"/>
    <w:tmpl w:val="B2A4DEB4"/>
    <w:lvl w:ilvl="0">
      <w:start w:val="1"/>
      <w:numFmt w:val="decimal"/>
      <w:lvlText w:val="%1)"/>
      <w:lvlJc w:val="left"/>
      <w:pPr>
        <w:tabs>
          <w:tab w:val="num" w:pos="567"/>
        </w:tabs>
        <w:ind w:left="907" w:hanging="34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22" w15:restartNumberingAfterBreak="0">
    <w:nsid w:val="0000001A"/>
    <w:multiLevelType w:val="multilevel"/>
    <w:tmpl w:val="0E66B4E2"/>
    <w:name w:val="WW8Num26"/>
    <w:lvl w:ilvl="0">
      <w:start w:val="1"/>
      <w:numFmt w:val="decimal"/>
      <w:lvlText w:val="%1."/>
      <w:lvlJc w:val="left"/>
      <w:pPr>
        <w:tabs>
          <w:tab w:val="num" w:pos="0"/>
        </w:tabs>
        <w:ind w:left="502" w:hanging="360"/>
      </w:pPr>
      <w:rPr>
        <w:rFonts w:cs="Open Sans"/>
        <w:b/>
        <w:bCs w:val="0"/>
        <w:lang w:val="en-US"/>
      </w:rPr>
    </w:lvl>
    <w:lvl w:ilvl="1">
      <w:start w:val="1"/>
      <w:numFmt w:val="lowerLetter"/>
      <w:lvlText w:val="%2."/>
      <w:lvlJc w:val="left"/>
      <w:pPr>
        <w:tabs>
          <w:tab w:val="num" w:pos="0"/>
        </w:tabs>
        <w:ind w:left="1222" w:hanging="360"/>
      </w:pPr>
    </w:lvl>
    <w:lvl w:ilvl="2">
      <w:start w:val="1"/>
      <w:numFmt w:val="lowerRoman"/>
      <w:lvlText w:val="%2.%3."/>
      <w:lvlJc w:val="right"/>
      <w:pPr>
        <w:tabs>
          <w:tab w:val="num" w:pos="0"/>
        </w:tabs>
        <w:ind w:left="1942" w:hanging="180"/>
      </w:pPr>
    </w:lvl>
    <w:lvl w:ilvl="3">
      <w:start w:val="1"/>
      <w:numFmt w:val="decimal"/>
      <w:lvlText w:val="%2.%3.%4."/>
      <w:lvlJc w:val="left"/>
      <w:pPr>
        <w:tabs>
          <w:tab w:val="num" w:pos="0"/>
        </w:tabs>
        <w:ind w:left="2662" w:hanging="360"/>
      </w:pPr>
    </w:lvl>
    <w:lvl w:ilvl="4">
      <w:start w:val="1"/>
      <w:numFmt w:val="lowerLetter"/>
      <w:lvlText w:val="%2.%3.%4.%5."/>
      <w:lvlJc w:val="left"/>
      <w:pPr>
        <w:tabs>
          <w:tab w:val="num" w:pos="0"/>
        </w:tabs>
        <w:ind w:left="3382" w:hanging="360"/>
      </w:pPr>
    </w:lvl>
    <w:lvl w:ilvl="5">
      <w:start w:val="1"/>
      <w:numFmt w:val="lowerRoman"/>
      <w:lvlText w:val="%2.%3.%4.%5.%6."/>
      <w:lvlJc w:val="right"/>
      <w:pPr>
        <w:tabs>
          <w:tab w:val="num" w:pos="0"/>
        </w:tabs>
        <w:ind w:left="4102" w:hanging="180"/>
      </w:pPr>
    </w:lvl>
    <w:lvl w:ilvl="6">
      <w:start w:val="1"/>
      <w:numFmt w:val="decimal"/>
      <w:lvlText w:val="%2.%3.%4.%5.%6.%7."/>
      <w:lvlJc w:val="left"/>
      <w:pPr>
        <w:tabs>
          <w:tab w:val="num" w:pos="0"/>
        </w:tabs>
        <w:ind w:left="4822" w:hanging="360"/>
      </w:pPr>
    </w:lvl>
    <w:lvl w:ilvl="7">
      <w:start w:val="1"/>
      <w:numFmt w:val="lowerLetter"/>
      <w:lvlText w:val="%2.%3.%4.%5.%6.%7.%8."/>
      <w:lvlJc w:val="left"/>
      <w:pPr>
        <w:tabs>
          <w:tab w:val="num" w:pos="0"/>
        </w:tabs>
        <w:ind w:left="5542" w:hanging="360"/>
      </w:pPr>
    </w:lvl>
    <w:lvl w:ilvl="8">
      <w:start w:val="1"/>
      <w:numFmt w:val="lowerRoman"/>
      <w:lvlText w:val="%2.%3.%4.%5.%6.%7.%8.%9."/>
      <w:lvlJc w:val="right"/>
      <w:pPr>
        <w:tabs>
          <w:tab w:val="num" w:pos="0"/>
        </w:tabs>
        <w:ind w:left="6262" w:hanging="180"/>
      </w:pPr>
    </w:lvl>
  </w:abstractNum>
  <w:abstractNum w:abstractNumId="23" w15:restartNumberingAfterBreak="0">
    <w:nsid w:val="0000001B"/>
    <w:multiLevelType w:val="multilevel"/>
    <w:tmpl w:val="0DB8C64E"/>
    <w:name w:val="WW8Num27"/>
    <w:lvl w:ilvl="0">
      <w:start w:val="1"/>
      <w:numFmt w:val="decimal"/>
      <w:lvlText w:val="%1."/>
      <w:lvlJc w:val="left"/>
      <w:pPr>
        <w:tabs>
          <w:tab w:val="num" w:pos="0"/>
        </w:tabs>
        <w:ind w:left="1069" w:hanging="360"/>
      </w:pPr>
      <w:rPr>
        <w:rFonts w:ascii="Open Sans" w:eastAsia="Calibri" w:hAnsi="Open Sans" w:cs="Open Sans"/>
        <w:b/>
        <w:bCs/>
        <w:sz w:val="22"/>
        <w:szCs w:val="20"/>
      </w:rPr>
    </w:lvl>
    <w:lvl w:ilvl="1">
      <w:start w:val="1"/>
      <w:numFmt w:val="lowerLetter"/>
      <w:lvlText w:val="%2."/>
      <w:lvlJc w:val="left"/>
      <w:pPr>
        <w:tabs>
          <w:tab w:val="num" w:pos="0"/>
        </w:tabs>
        <w:ind w:left="1789" w:hanging="360"/>
      </w:pPr>
      <w:rPr>
        <w:rFonts w:ascii="Courier New" w:hAnsi="Courier New" w:cs="Courier New"/>
      </w:rPr>
    </w:lvl>
    <w:lvl w:ilvl="2">
      <w:start w:val="1"/>
      <w:numFmt w:val="lowerRoman"/>
      <w:lvlText w:val="%2.%3."/>
      <w:lvlJc w:val="right"/>
      <w:pPr>
        <w:tabs>
          <w:tab w:val="num" w:pos="0"/>
        </w:tabs>
        <w:ind w:left="2509" w:hanging="180"/>
      </w:pPr>
      <w:rPr>
        <w:rFonts w:ascii="Wingdings" w:hAnsi="Wingdings" w:cs="Wingdings"/>
      </w:rPr>
    </w:lvl>
    <w:lvl w:ilvl="3">
      <w:start w:val="1"/>
      <w:numFmt w:val="decimal"/>
      <w:lvlText w:val="%2.%3.%4."/>
      <w:lvlJc w:val="left"/>
      <w:pPr>
        <w:tabs>
          <w:tab w:val="num" w:pos="0"/>
        </w:tabs>
        <w:ind w:left="3229" w:hanging="360"/>
      </w:pPr>
    </w:lvl>
    <w:lvl w:ilvl="4">
      <w:start w:val="1"/>
      <w:numFmt w:val="lowerLetter"/>
      <w:lvlText w:val="%2.%3.%4.%5."/>
      <w:lvlJc w:val="left"/>
      <w:pPr>
        <w:tabs>
          <w:tab w:val="num" w:pos="0"/>
        </w:tabs>
        <w:ind w:left="3949" w:hanging="360"/>
      </w:pPr>
    </w:lvl>
    <w:lvl w:ilvl="5">
      <w:start w:val="1"/>
      <w:numFmt w:val="lowerRoman"/>
      <w:lvlText w:val="%2.%3.%4.%5.%6."/>
      <w:lvlJc w:val="right"/>
      <w:pPr>
        <w:tabs>
          <w:tab w:val="num" w:pos="0"/>
        </w:tabs>
        <w:ind w:left="4669" w:hanging="180"/>
      </w:pPr>
    </w:lvl>
    <w:lvl w:ilvl="6">
      <w:start w:val="1"/>
      <w:numFmt w:val="decimal"/>
      <w:lvlText w:val="%2.%3.%4.%5.%6.%7."/>
      <w:lvlJc w:val="left"/>
      <w:pPr>
        <w:tabs>
          <w:tab w:val="num" w:pos="0"/>
        </w:tabs>
        <w:ind w:left="5389" w:hanging="360"/>
      </w:pPr>
    </w:lvl>
    <w:lvl w:ilvl="7">
      <w:start w:val="1"/>
      <w:numFmt w:val="lowerLetter"/>
      <w:lvlText w:val="%2.%3.%4.%5.%6.%7.%8."/>
      <w:lvlJc w:val="left"/>
      <w:pPr>
        <w:tabs>
          <w:tab w:val="num" w:pos="0"/>
        </w:tabs>
        <w:ind w:left="6109" w:hanging="360"/>
      </w:pPr>
    </w:lvl>
    <w:lvl w:ilvl="8">
      <w:start w:val="1"/>
      <w:numFmt w:val="lowerRoman"/>
      <w:lvlText w:val="%2.%3.%4.%5.%6.%7.%8.%9."/>
      <w:lvlJc w:val="right"/>
      <w:pPr>
        <w:tabs>
          <w:tab w:val="num" w:pos="0"/>
        </w:tabs>
        <w:ind w:left="6829" w:hanging="180"/>
      </w:pPr>
    </w:lvl>
  </w:abstractNum>
  <w:abstractNum w:abstractNumId="24" w15:restartNumberingAfterBreak="0">
    <w:nsid w:val="0000001C"/>
    <w:multiLevelType w:val="multilevel"/>
    <w:tmpl w:val="A96AE0D4"/>
    <w:name w:val="WW8Num28"/>
    <w:lvl w:ilvl="0">
      <w:start w:val="1"/>
      <w:numFmt w:val="decimal"/>
      <w:lvlText w:val="%1)"/>
      <w:lvlJc w:val="left"/>
      <w:pPr>
        <w:tabs>
          <w:tab w:val="num" w:pos="0"/>
        </w:tabs>
        <w:ind w:left="1004" w:hanging="360"/>
      </w:pPr>
      <w:rPr>
        <w:rFonts w:ascii="Calibri" w:hAnsi="Calibri" w:cs="Arial"/>
        <w:b/>
        <w:bCs/>
        <w:sz w:val="22"/>
        <w:szCs w:val="22"/>
      </w:rPr>
    </w:lvl>
    <w:lvl w:ilvl="1">
      <w:start w:val="1"/>
      <w:numFmt w:val="lowerLetter"/>
      <w:lvlText w:val="%2."/>
      <w:lvlJc w:val="left"/>
      <w:pPr>
        <w:tabs>
          <w:tab w:val="num" w:pos="0"/>
        </w:tabs>
        <w:ind w:left="1724" w:hanging="360"/>
      </w:pPr>
    </w:lvl>
    <w:lvl w:ilvl="2">
      <w:start w:val="1"/>
      <w:numFmt w:val="lowerRoman"/>
      <w:lvlText w:val="%2.%3."/>
      <w:lvlJc w:val="righ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right"/>
      <w:pPr>
        <w:tabs>
          <w:tab w:val="num" w:pos="0"/>
        </w:tabs>
        <w:ind w:left="4604" w:hanging="180"/>
      </w:pPr>
    </w:lvl>
    <w:lvl w:ilvl="6">
      <w:start w:val="1"/>
      <w:numFmt w:val="decimal"/>
      <w:lvlText w:val="%2.%3.%4.%5.%6.%7."/>
      <w:lvlJc w:val="left"/>
      <w:pPr>
        <w:tabs>
          <w:tab w:val="num" w:pos="0"/>
        </w:tabs>
        <w:ind w:left="5324" w:hanging="360"/>
      </w:pPr>
    </w:lvl>
    <w:lvl w:ilvl="7">
      <w:start w:val="1"/>
      <w:numFmt w:val="lowerLetter"/>
      <w:lvlText w:val="%2.%3.%4.%5.%6.%7.%8."/>
      <w:lvlJc w:val="left"/>
      <w:pPr>
        <w:tabs>
          <w:tab w:val="num" w:pos="0"/>
        </w:tabs>
        <w:ind w:left="6044" w:hanging="360"/>
      </w:pPr>
    </w:lvl>
    <w:lvl w:ilvl="8">
      <w:start w:val="1"/>
      <w:numFmt w:val="lowerRoman"/>
      <w:lvlText w:val="%2.%3.%4.%5.%6.%7.%8.%9."/>
      <w:lvlJc w:val="right"/>
      <w:pPr>
        <w:tabs>
          <w:tab w:val="num" w:pos="0"/>
        </w:tabs>
        <w:ind w:left="6764" w:hanging="180"/>
      </w:pPr>
    </w:lvl>
  </w:abstractNum>
  <w:abstractNum w:abstractNumId="25" w15:restartNumberingAfterBreak="0">
    <w:nsid w:val="0000001D"/>
    <w:multiLevelType w:val="multilevel"/>
    <w:tmpl w:val="F22E7FE8"/>
    <w:name w:val="WW8Num30"/>
    <w:lvl w:ilvl="0">
      <w:start w:val="1"/>
      <w:numFmt w:val="decimal"/>
      <w:lvlText w:val="%1."/>
      <w:lvlJc w:val="left"/>
      <w:pPr>
        <w:tabs>
          <w:tab w:val="num" w:pos="567"/>
        </w:tabs>
        <w:ind w:left="794" w:hanging="794"/>
      </w:pPr>
      <w:rPr>
        <w:rFonts w:asciiTheme="minorHAnsi" w:eastAsia="Times New Roman" w:hAnsiTheme="minorHAnsi" w:cstheme="minorHAnsi" w:hint="default"/>
        <w:b w:val="0"/>
        <w:bCs/>
        <w:iCs/>
      </w:rPr>
    </w:lvl>
    <w:lvl w:ilvl="1">
      <w:start w:val="1"/>
      <w:numFmt w:val="lowerLetter"/>
      <w:lvlText w:val="%2."/>
      <w:lvlJc w:val="left"/>
      <w:pPr>
        <w:tabs>
          <w:tab w:val="num" w:pos="0"/>
        </w:tabs>
        <w:ind w:left="1680" w:hanging="360"/>
      </w:pPr>
      <w:rPr>
        <w:rFonts w:hint="default"/>
      </w:rPr>
    </w:lvl>
    <w:lvl w:ilvl="2">
      <w:start w:val="1"/>
      <w:numFmt w:val="lowerRoman"/>
      <w:lvlText w:val="%2.%3."/>
      <w:lvlJc w:val="right"/>
      <w:pPr>
        <w:tabs>
          <w:tab w:val="num" w:pos="0"/>
        </w:tabs>
        <w:ind w:left="2400" w:hanging="180"/>
      </w:pPr>
      <w:rPr>
        <w:rFonts w:hint="default"/>
      </w:rPr>
    </w:lvl>
    <w:lvl w:ilvl="3">
      <w:start w:val="1"/>
      <w:numFmt w:val="decimal"/>
      <w:lvlText w:val="%2.%3.%4."/>
      <w:lvlJc w:val="left"/>
      <w:pPr>
        <w:tabs>
          <w:tab w:val="num" w:pos="0"/>
        </w:tabs>
        <w:ind w:left="3120" w:hanging="360"/>
      </w:pPr>
      <w:rPr>
        <w:rFonts w:hint="default"/>
      </w:rPr>
    </w:lvl>
    <w:lvl w:ilvl="4">
      <w:start w:val="1"/>
      <w:numFmt w:val="lowerLetter"/>
      <w:lvlText w:val="%2.%3.%4.%5."/>
      <w:lvlJc w:val="left"/>
      <w:pPr>
        <w:tabs>
          <w:tab w:val="num" w:pos="0"/>
        </w:tabs>
        <w:ind w:left="3840" w:hanging="360"/>
      </w:pPr>
      <w:rPr>
        <w:rFonts w:hint="default"/>
      </w:rPr>
    </w:lvl>
    <w:lvl w:ilvl="5">
      <w:start w:val="1"/>
      <w:numFmt w:val="lowerRoman"/>
      <w:lvlText w:val="%2.%3.%4.%5.%6."/>
      <w:lvlJc w:val="right"/>
      <w:pPr>
        <w:tabs>
          <w:tab w:val="num" w:pos="0"/>
        </w:tabs>
        <w:ind w:left="4560" w:hanging="180"/>
      </w:pPr>
      <w:rPr>
        <w:rFonts w:hint="default"/>
      </w:rPr>
    </w:lvl>
    <w:lvl w:ilvl="6">
      <w:start w:val="1"/>
      <w:numFmt w:val="decimal"/>
      <w:lvlText w:val="%2.%3.%4.%5.%6.%7."/>
      <w:lvlJc w:val="left"/>
      <w:pPr>
        <w:tabs>
          <w:tab w:val="num" w:pos="0"/>
        </w:tabs>
        <w:ind w:left="5280" w:hanging="360"/>
      </w:pPr>
      <w:rPr>
        <w:rFonts w:hint="default"/>
      </w:rPr>
    </w:lvl>
    <w:lvl w:ilvl="7">
      <w:start w:val="1"/>
      <w:numFmt w:val="lowerLetter"/>
      <w:lvlText w:val="%2.%3.%4.%5.%6.%7.%8."/>
      <w:lvlJc w:val="left"/>
      <w:pPr>
        <w:tabs>
          <w:tab w:val="num" w:pos="0"/>
        </w:tabs>
        <w:ind w:left="6000" w:hanging="360"/>
      </w:pPr>
      <w:rPr>
        <w:rFonts w:hint="default"/>
      </w:rPr>
    </w:lvl>
    <w:lvl w:ilvl="8">
      <w:start w:val="1"/>
      <w:numFmt w:val="lowerRoman"/>
      <w:lvlText w:val="%2.%3.%4.%5.%6.%7.%8.%9."/>
      <w:lvlJc w:val="right"/>
      <w:pPr>
        <w:tabs>
          <w:tab w:val="num" w:pos="0"/>
        </w:tabs>
        <w:ind w:left="6720" w:hanging="180"/>
      </w:pPr>
      <w:rPr>
        <w:rFonts w:hint="default"/>
      </w:rPr>
    </w:lvl>
  </w:abstractNum>
  <w:abstractNum w:abstractNumId="26" w15:restartNumberingAfterBreak="0">
    <w:nsid w:val="0000001E"/>
    <w:multiLevelType w:val="multilevel"/>
    <w:tmpl w:val="EA3A6F60"/>
    <w:name w:val="WW8Num32"/>
    <w:lvl w:ilvl="0">
      <w:start w:val="3"/>
      <w:numFmt w:val="decimal"/>
      <w:lvlText w:val="%1."/>
      <w:lvlJc w:val="left"/>
      <w:pPr>
        <w:tabs>
          <w:tab w:val="num" w:pos="720"/>
        </w:tabs>
        <w:ind w:left="720" w:hanging="360"/>
      </w:pPr>
      <w:rPr>
        <w:rFonts w:ascii="Calibri" w:eastAsia="Times New Roman" w:hAnsi="Calibri" w:cs="Calibri"/>
        <w:b/>
        <w:bCs/>
        <w:i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0000001F"/>
    <w:multiLevelType w:val="multilevel"/>
    <w:tmpl w:val="A50A117E"/>
    <w:name w:val="WW8Num33"/>
    <w:lvl w:ilvl="0">
      <w:start w:val="1"/>
      <w:numFmt w:val="bullet"/>
      <w:lvlText w:val=""/>
      <w:lvlJc w:val="left"/>
      <w:pPr>
        <w:tabs>
          <w:tab w:val="num" w:pos="720"/>
        </w:tabs>
        <w:ind w:left="720" w:hanging="360"/>
      </w:pPr>
      <w:rPr>
        <w:rFonts w:ascii="Symbol" w:hAnsi="Symbol" w:cs="Calibri"/>
        <w:b/>
        <w:iCs/>
        <w:color w:val="auto"/>
        <w:sz w:val="22"/>
        <w:szCs w:val="22"/>
      </w:rPr>
    </w:lvl>
    <w:lvl w:ilvl="1">
      <w:start w:val="1"/>
      <w:numFmt w:val="bullet"/>
      <w:lvlText w:val=""/>
      <w:lvlJc w:val="left"/>
      <w:pPr>
        <w:tabs>
          <w:tab w:val="num" w:pos="1080"/>
        </w:tabs>
        <w:ind w:left="1080" w:hanging="360"/>
      </w:pPr>
      <w:rPr>
        <w:rFonts w:ascii="Symbol" w:hAnsi="Symbol" w:cs="Calibri"/>
        <w:b/>
        <w:iCs/>
        <w:color w:val="FF0000"/>
        <w:sz w:val="22"/>
        <w:szCs w:val="22"/>
      </w:rPr>
    </w:lvl>
    <w:lvl w:ilvl="2">
      <w:start w:val="1"/>
      <w:numFmt w:val="bullet"/>
      <w:lvlText w:val=""/>
      <w:lvlJc w:val="left"/>
      <w:pPr>
        <w:tabs>
          <w:tab w:val="num" w:pos="1440"/>
        </w:tabs>
        <w:ind w:left="1440" w:hanging="360"/>
      </w:pPr>
      <w:rPr>
        <w:rFonts w:ascii="Symbol" w:hAnsi="Symbol" w:cs="Calibri"/>
        <w:b/>
        <w:iCs/>
        <w:color w:val="FF0000"/>
        <w:sz w:val="22"/>
        <w:szCs w:val="22"/>
      </w:rPr>
    </w:lvl>
    <w:lvl w:ilvl="3">
      <w:start w:val="1"/>
      <w:numFmt w:val="bullet"/>
      <w:lvlText w:val=""/>
      <w:lvlJc w:val="left"/>
      <w:pPr>
        <w:tabs>
          <w:tab w:val="num" w:pos="1800"/>
        </w:tabs>
        <w:ind w:left="1800" w:hanging="360"/>
      </w:pPr>
      <w:rPr>
        <w:rFonts w:ascii="Symbol" w:hAnsi="Symbol" w:cs="Calibri"/>
        <w:b/>
        <w:iCs/>
        <w:color w:val="FF0000"/>
        <w:sz w:val="22"/>
        <w:szCs w:val="22"/>
      </w:rPr>
    </w:lvl>
    <w:lvl w:ilvl="4">
      <w:start w:val="1"/>
      <w:numFmt w:val="bullet"/>
      <w:lvlText w:val=""/>
      <w:lvlJc w:val="left"/>
      <w:pPr>
        <w:tabs>
          <w:tab w:val="num" w:pos="2160"/>
        </w:tabs>
        <w:ind w:left="2160" w:hanging="360"/>
      </w:pPr>
      <w:rPr>
        <w:rFonts w:ascii="Symbol" w:hAnsi="Symbol" w:cs="Calibri"/>
        <w:b/>
        <w:iCs/>
        <w:color w:val="FF0000"/>
        <w:sz w:val="22"/>
        <w:szCs w:val="22"/>
      </w:rPr>
    </w:lvl>
    <w:lvl w:ilvl="5">
      <w:start w:val="1"/>
      <w:numFmt w:val="bullet"/>
      <w:lvlText w:val=""/>
      <w:lvlJc w:val="left"/>
      <w:pPr>
        <w:tabs>
          <w:tab w:val="num" w:pos="2520"/>
        </w:tabs>
        <w:ind w:left="2520" w:hanging="360"/>
      </w:pPr>
      <w:rPr>
        <w:rFonts w:ascii="Symbol" w:hAnsi="Symbol" w:cs="Calibri"/>
        <w:b/>
        <w:iCs/>
        <w:color w:val="FF0000"/>
        <w:sz w:val="22"/>
        <w:szCs w:val="22"/>
      </w:rPr>
    </w:lvl>
    <w:lvl w:ilvl="6">
      <w:start w:val="1"/>
      <w:numFmt w:val="bullet"/>
      <w:lvlText w:val=""/>
      <w:lvlJc w:val="left"/>
      <w:pPr>
        <w:tabs>
          <w:tab w:val="num" w:pos="2880"/>
        </w:tabs>
        <w:ind w:left="2880" w:hanging="360"/>
      </w:pPr>
      <w:rPr>
        <w:rFonts w:ascii="Symbol" w:hAnsi="Symbol" w:cs="Calibri"/>
        <w:b/>
        <w:iCs/>
        <w:color w:val="FF0000"/>
        <w:sz w:val="22"/>
        <w:szCs w:val="22"/>
      </w:rPr>
    </w:lvl>
    <w:lvl w:ilvl="7">
      <w:start w:val="1"/>
      <w:numFmt w:val="bullet"/>
      <w:lvlText w:val=""/>
      <w:lvlJc w:val="left"/>
      <w:pPr>
        <w:tabs>
          <w:tab w:val="num" w:pos="3240"/>
        </w:tabs>
        <w:ind w:left="3240" w:hanging="360"/>
      </w:pPr>
      <w:rPr>
        <w:rFonts w:ascii="Symbol" w:hAnsi="Symbol" w:cs="Calibri"/>
        <w:b/>
        <w:iCs/>
        <w:color w:val="FF0000"/>
        <w:sz w:val="22"/>
        <w:szCs w:val="22"/>
      </w:rPr>
    </w:lvl>
    <w:lvl w:ilvl="8">
      <w:start w:val="1"/>
      <w:numFmt w:val="bullet"/>
      <w:lvlText w:val=""/>
      <w:lvlJc w:val="left"/>
      <w:pPr>
        <w:tabs>
          <w:tab w:val="num" w:pos="3600"/>
        </w:tabs>
        <w:ind w:left="3600" w:hanging="360"/>
      </w:pPr>
      <w:rPr>
        <w:rFonts w:ascii="Symbol" w:hAnsi="Symbol" w:cs="Calibri"/>
        <w:b/>
        <w:iCs/>
        <w:color w:val="FF0000"/>
        <w:sz w:val="22"/>
        <w:szCs w:val="22"/>
      </w:rPr>
    </w:lvl>
  </w:abstractNum>
  <w:abstractNum w:abstractNumId="28" w15:restartNumberingAfterBreak="0">
    <w:nsid w:val="00000020"/>
    <w:multiLevelType w:val="multilevel"/>
    <w:tmpl w:val="4C02808E"/>
    <w:name w:val="WW8Num34"/>
    <w:lvl w:ilvl="0">
      <w:start w:val="5"/>
      <w:numFmt w:val="decimal"/>
      <w:lvlText w:val="%1."/>
      <w:lvlJc w:val="left"/>
      <w:pPr>
        <w:tabs>
          <w:tab w:val="num" w:pos="720"/>
        </w:tabs>
        <w:ind w:left="720" w:hanging="360"/>
      </w:pPr>
      <w:rPr>
        <w:rFonts w:cs="Open Sans"/>
        <w:i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026A5139"/>
    <w:multiLevelType w:val="multilevel"/>
    <w:tmpl w:val="58483AEE"/>
    <w:lvl w:ilvl="0">
      <w:start w:val="1"/>
      <w:numFmt w:val="decimal"/>
      <w:lvlText w:val="%1."/>
      <w:lvlJc w:val="left"/>
      <w:pPr>
        <w:tabs>
          <w:tab w:val="num" w:pos="567"/>
        </w:tabs>
        <w:ind w:left="851" w:hanging="284"/>
      </w:pPr>
      <w:rPr>
        <w:rFonts w:cs="Times New Roman"/>
        <w:b w:val="0"/>
        <w:i w:val="0"/>
        <w:caps w:val="0"/>
        <w:smallCaps w:val="0"/>
        <w:strike w:val="0"/>
        <w:dstrike w:val="0"/>
        <w:vanish w:val="0"/>
        <w:position w:val="0"/>
        <w:sz w:val="24"/>
        <w:szCs w:val="24"/>
        <w:u w:val="none"/>
        <w:vertAlign w:val="baseline"/>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03353F65"/>
    <w:multiLevelType w:val="hybridMultilevel"/>
    <w:tmpl w:val="6D2C8D44"/>
    <w:lvl w:ilvl="0" w:tplc="89CA8A6A">
      <w:start w:val="1"/>
      <w:numFmt w:val="decimal"/>
      <w:lvlText w:val="%1."/>
      <w:lvlJc w:val="left"/>
      <w:pPr>
        <w:tabs>
          <w:tab w:val="num" w:pos="397"/>
        </w:tabs>
        <w:ind w:left="397" w:hanging="39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15:restartNumberingAfterBreak="0">
    <w:nsid w:val="037C6495"/>
    <w:multiLevelType w:val="hybridMultilevel"/>
    <w:tmpl w:val="91C26ADA"/>
    <w:lvl w:ilvl="0" w:tplc="D67E464E">
      <w:start w:val="1"/>
      <w:numFmt w:val="decimal"/>
      <w:lvlText w:val="%1."/>
      <w:lvlJc w:val="right"/>
      <w:pPr>
        <w:ind w:left="567" w:hanging="567"/>
      </w:pPr>
      <w:rPr>
        <w:rFonts w:ascii="Open Sans" w:hAnsi="Open Sans" w:cs="Times New Roman" w:hint="default"/>
        <w:b w:val="0"/>
        <w:i w:val="0"/>
        <w:sz w:val="20"/>
        <w:szCs w:val="24"/>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32" w15:restartNumberingAfterBreak="0">
    <w:nsid w:val="03B8618D"/>
    <w:multiLevelType w:val="hybridMultilevel"/>
    <w:tmpl w:val="569E4048"/>
    <w:lvl w:ilvl="0" w:tplc="83BAECD6">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3" w15:restartNumberingAfterBreak="0">
    <w:nsid w:val="03EC211F"/>
    <w:multiLevelType w:val="hybridMultilevel"/>
    <w:tmpl w:val="8C2E6A74"/>
    <w:lvl w:ilvl="0" w:tplc="DD8CD586">
      <w:start w:val="1"/>
      <w:numFmt w:val="decimal"/>
      <w:lvlText w:val="%1)"/>
      <w:lvlJc w:val="left"/>
      <w:pPr>
        <w:ind w:left="907" w:hanging="34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4EC10FE"/>
    <w:multiLevelType w:val="hybridMultilevel"/>
    <w:tmpl w:val="0B2C09AE"/>
    <w:lvl w:ilvl="0" w:tplc="E80499A6">
      <w:start w:val="1"/>
      <w:numFmt w:val="decimal"/>
      <w:lvlText w:val="%1)"/>
      <w:lvlJc w:val="left"/>
      <w:pPr>
        <w:ind w:left="907" w:hanging="340"/>
      </w:pPr>
      <w:rPr>
        <w:rFonts w:cs="Times New Roman" w:hint="default"/>
        <w:b w:val="0"/>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5" w15:restartNumberingAfterBreak="0">
    <w:nsid w:val="07AD3720"/>
    <w:multiLevelType w:val="multilevel"/>
    <w:tmpl w:val="9FE839FA"/>
    <w:lvl w:ilvl="0">
      <w:start w:val="1"/>
      <w:numFmt w:val="decimal"/>
      <w:lvlText w:val="%1."/>
      <w:lvlJc w:val="left"/>
      <w:pPr>
        <w:tabs>
          <w:tab w:val="num" w:pos="360"/>
        </w:tabs>
        <w:ind w:left="340" w:hanging="340"/>
      </w:pPr>
      <w:rPr>
        <w:b w:val="0"/>
        <w:bCs w:val="0"/>
        <w:color w:val="000000"/>
      </w:rPr>
    </w:lvl>
    <w:lvl w:ilvl="1">
      <w:start w:val="1"/>
      <w:numFmt w:val="decimal"/>
      <w:lvlText w:val="%2)"/>
      <w:lvlJc w:val="left"/>
      <w:pPr>
        <w:tabs>
          <w:tab w:val="num" w:pos="927"/>
        </w:tabs>
        <w:ind w:left="1077" w:hanging="340"/>
      </w:pPr>
      <w:rPr>
        <w:rFonts w:hint="default"/>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6" w15:restartNumberingAfterBreak="0">
    <w:nsid w:val="09F825D5"/>
    <w:multiLevelType w:val="hybridMultilevel"/>
    <w:tmpl w:val="3C587434"/>
    <w:lvl w:ilvl="0" w:tplc="6F1CFFF0">
      <w:start w:val="1"/>
      <w:numFmt w:val="decimal"/>
      <w:lvlText w:val="%1."/>
      <w:lvlJc w:val="left"/>
      <w:pPr>
        <w:tabs>
          <w:tab w:val="num" w:pos="340"/>
        </w:tabs>
        <w:ind w:left="340" w:hanging="340"/>
      </w:pPr>
      <w:rPr>
        <w:rFonts w:asciiTheme="minorHAnsi" w:hAnsiTheme="minorHAnsi" w:cstheme="minorHAnsi" w:hint="default"/>
        <w:i w:val="0"/>
        <w:sz w:val="22"/>
        <w:szCs w:val="22"/>
      </w:rPr>
    </w:lvl>
    <w:lvl w:ilvl="1" w:tplc="7A6E2FF4">
      <w:start w:val="1"/>
      <w:numFmt w:val="decimal"/>
      <w:lvlText w:val="%2)"/>
      <w:lvlJc w:val="left"/>
      <w:pPr>
        <w:tabs>
          <w:tab w:val="num" w:pos="1364"/>
        </w:tabs>
        <w:ind w:left="1364" w:hanging="284"/>
      </w:pPr>
      <w:rPr>
        <w:rFonts w:cs="Times New Roman"/>
        <w:b w:val="0"/>
        <w:i w:val="0"/>
        <w:color w:val="auto"/>
      </w:rPr>
    </w:lvl>
    <w:lvl w:ilvl="2" w:tplc="90FA3EFA">
      <w:start w:val="1"/>
      <w:numFmt w:val="lowerLetter"/>
      <w:lvlText w:val="%3)"/>
      <w:lvlJc w:val="left"/>
      <w:pPr>
        <w:tabs>
          <w:tab w:val="num" w:pos="2264"/>
        </w:tabs>
        <w:ind w:left="2320" w:hanging="340"/>
      </w:pPr>
      <w:rPr>
        <w:rFonts w:ascii="Times New Roman" w:hAnsi="Times New Roman" w:cs="Times New Roman" w:hint="default"/>
        <w:b w:val="0"/>
        <w:i w:val="0"/>
        <w:sz w:val="24"/>
        <w:szCs w:val="24"/>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0BBA07CD"/>
    <w:multiLevelType w:val="multilevel"/>
    <w:tmpl w:val="8AF8D71E"/>
    <w:lvl w:ilvl="0">
      <w:start w:val="4"/>
      <w:numFmt w:val="decimal"/>
      <w:lvlText w:val="%1."/>
      <w:lvlJc w:val="left"/>
      <w:pPr>
        <w:tabs>
          <w:tab w:val="num" w:pos="510"/>
        </w:tabs>
        <w:ind w:left="567" w:hanging="567"/>
      </w:pPr>
      <w:rPr>
        <w:rFonts w:hint="default"/>
      </w:rPr>
    </w:lvl>
    <w:lvl w:ilvl="1">
      <w:start w:val="1"/>
      <w:numFmt w:val="lowerLetter"/>
      <w:lvlText w:val="%2."/>
      <w:lvlJc w:val="left"/>
      <w:pPr>
        <w:tabs>
          <w:tab w:val="num" w:pos="0"/>
        </w:tabs>
        <w:ind w:left="1648" w:hanging="360"/>
      </w:pPr>
      <w:rPr>
        <w:rFonts w:hint="default"/>
      </w:rPr>
    </w:lvl>
    <w:lvl w:ilvl="2">
      <w:start w:val="1"/>
      <w:numFmt w:val="lowerRoman"/>
      <w:lvlText w:val="%2.%3."/>
      <w:lvlJc w:val="right"/>
      <w:pPr>
        <w:tabs>
          <w:tab w:val="num" w:pos="0"/>
        </w:tabs>
        <w:ind w:left="2368" w:hanging="180"/>
      </w:pPr>
      <w:rPr>
        <w:rFonts w:hint="default"/>
      </w:rPr>
    </w:lvl>
    <w:lvl w:ilvl="3">
      <w:start w:val="1"/>
      <w:numFmt w:val="decimal"/>
      <w:lvlText w:val="%2.%3.%4."/>
      <w:lvlJc w:val="left"/>
      <w:pPr>
        <w:tabs>
          <w:tab w:val="num" w:pos="0"/>
        </w:tabs>
        <w:ind w:left="3088" w:hanging="360"/>
      </w:pPr>
      <w:rPr>
        <w:rFonts w:hint="default"/>
      </w:rPr>
    </w:lvl>
    <w:lvl w:ilvl="4">
      <w:start w:val="1"/>
      <w:numFmt w:val="lowerLetter"/>
      <w:lvlText w:val="%2.%3.%4.%5."/>
      <w:lvlJc w:val="left"/>
      <w:pPr>
        <w:tabs>
          <w:tab w:val="num" w:pos="0"/>
        </w:tabs>
        <w:ind w:left="3808" w:hanging="360"/>
      </w:pPr>
      <w:rPr>
        <w:rFonts w:hint="default"/>
      </w:rPr>
    </w:lvl>
    <w:lvl w:ilvl="5">
      <w:start w:val="1"/>
      <w:numFmt w:val="lowerRoman"/>
      <w:lvlText w:val="%2.%3.%4.%5.%6."/>
      <w:lvlJc w:val="right"/>
      <w:pPr>
        <w:tabs>
          <w:tab w:val="num" w:pos="0"/>
        </w:tabs>
        <w:ind w:left="4528" w:hanging="180"/>
      </w:pPr>
      <w:rPr>
        <w:rFonts w:hint="default"/>
      </w:rPr>
    </w:lvl>
    <w:lvl w:ilvl="6">
      <w:start w:val="1"/>
      <w:numFmt w:val="decimal"/>
      <w:lvlText w:val="%2.%3.%4.%5.%6.%7."/>
      <w:lvlJc w:val="left"/>
      <w:pPr>
        <w:tabs>
          <w:tab w:val="num" w:pos="0"/>
        </w:tabs>
        <w:ind w:left="5248" w:hanging="360"/>
      </w:pPr>
      <w:rPr>
        <w:rFonts w:hint="default"/>
      </w:rPr>
    </w:lvl>
    <w:lvl w:ilvl="7">
      <w:start w:val="1"/>
      <w:numFmt w:val="lowerLetter"/>
      <w:lvlText w:val="%2.%3.%4.%5.%6.%7.%8."/>
      <w:lvlJc w:val="left"/>
      <w:pPr>
        <w:tabs>
          <w:tab w:val="num" w:pos="0"/>
        </w:tabs>
        <w:ind w:left="5968" w:hanging="360"/>
      </w:pPr>
      <w:rPr>
        <w:rFonts w:hint="default"/>
      </w:rPr>
    </w:lvl>
    <w:lvl w:ilvl="8">
      <w:start w:val="1"/>
      <w:numFmt w:val="lowerRoman"/>
      <w:lvlText w:val="%2.%3.%4.%5.%6.%7.%8.%9."/>
      <w:lvlJc w:val="right"/>
      <w:pPr>
        <w:tabs>
          <w:tab w:val="num" w:pos="0"/>
        </w:tabs>
        <w:ind w:left="6688" w:hanging="180"/>
      </w:pPr>
      <w:rPr>
        <w:rFonts w:hint="default"/>
      </w:rPr>
    </w:lvl>
  </w:abstractNum>
  <w:abstractNum w:abstractNumId="38" w15:restartNumberingAfterBreak="0">
    <w:nsid w:val="0C287C15"/>
    <w:multiLevelType w:val="hybridMultilevel"/>
    <w:tmpl w:val="95AA1020"/>
    <w:lvl w:ilvl="0" w:tplc="176E3800">
      <w:start w:val="6"/>
      <w:numFmt w:val="decimal"/>
      <w:lvlText w:val="%1."/>
      <w:lvlJc w:val="left"/>
      <w:pPr>
        <w:tabs>
          <w:tab w:val="num" w:pos="340"/>
        </w:tabs>
        <w:ind w:left="340" w:hanging="340"/>
      </w:pPr>
      <w:rPr>
        <w:rFonts w:hint="default"/>
        <w:b w:val="0"/>
        <w:bCs w:val="0"/>
        <w:i w:val="0"/>
        <w:sz w:val="22"/>
        <w:szCs w:val="22"/>
      </w:rPr>
    </w:lvl>
    <w:lvl w:ilvl="1" w:tplc="1D127FEA">
      <w:start w:val="1"/>
      <w:numFmt w:val="decimal"/>
      <w:lvlText w:val="%2)"/>
      <w:lvlJc w:val="left"/>
      <w:pPr>
        <w:ind w:left="720" w:hanging="360"/>
      </w:pPr>
      <w:rPr>
        <w:b w:val="0"/>
        <w:bCs/>
      </w:rPr>
    </w:lvl>
    <w:lvl w:ilvl="2" w:tplc="04150017">
      <w:start w:val="1"/>
      <w:numFmt w:val="lowerLetter"/>
      <w:lvlText w:val="%3)"/>
      <w:lvlJc w:val="left"/>
      <w:pPr>
        <w:ind w:left="23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C43249C"/>
    <w:multiLevelType w:val="hybridMultilevel"/>
    <w:tmpl w:val="69848E6E"/>
    <w:lvl w:ilvl="0" w:tplc="B0786962">
      <w:start w:val="1"/>
      <w:numFmt w:val="decimal"/>
      <w:lvlText w:val="%1."/>
      <w:lvlJc w:val="left"/>
      <w:pPr>
        <w:tabs>
          <w:tab w:val="num" w:pos="1080"/>
        </w:tabs>
        <w:ind w:left="1080" w:hanging="360"/>
      </w:pPr>
      <w:rPr>
        <w:b w:val="0"/>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0" w15:restartNumberingAfterBreak="0">
    <w:nsid w:val="0D356DAA"/>
    <w:multiLevelType w:val="hybridMultilevel"/>
    <w:tmpl w:val="544E94CA"/>
    <w:lvl w:ilvl="0" w:tplc="CB504DEA">
      <w:start w:val="1"/>
      <w:numFmt w:val="decimal"/>
      <w:lvlText w:val="%1)"/>
      <w:lvlJc w:val="left"/>
      <w:pPr>
        <w:ind w:left="907"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0D5118E4"/>
    <w:multiLevelType w:val="hybridMultilevel"/>
    <w:tmpl w:val="567C5E30"/>
    <w:lvl w:ilvl="0" w:tplc="D598A3F8">
      <w:start w:val="1"/>
      <w:numFmt w:val="decimal"/>
      <w:lvlText w:val="%1)"/>
      <w:lvlJc w:val="left"/>
      <w:pPr>
        <w:tabs>
          <w:tab w:val="num" w:pos="1364"/>
        </w:tabs>
        <w:ind w:left="1364" w:hanging="284"/>
      </w:pPr>
      <w:rPr>
        <w:rFonts w:cs="Times New Roman"/>
        <w:b w:val="0"/>
        <w:i w:val="0"/>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0B3692C"/>
    <w:multiLevelType w:val="hybridMultilevel"/>
    <w:tmpl w:val="332A1A4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3" w15:restartNumberingAfterBreak="0">
    <w:nsid w:val="117F73F3"/>
    <w:multiLevelType w:val="hybridMultilevel"/>
    <w:tmpl w:val="EC60B2D6"/>
    <w:lvl w:ilvl="0" w:tplc="34C6E7DA">
      <w:start w:val="1"/>
      <w:numFmt w:val="decimal"/>
      <w:lvlText w:val="%1."/>
      <w:lvlJc w:val="left"/>
      <w:pPr>
        <w:tabs>
          <w:tab w:val="num" w:pos="567"/>
        </w:tabs>
        <w:ind w:left="567" w:hanging="567"/>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13D3329E"/>
    <w:multiLevelType w:val="hybridMultilevel"/>
    <w:tmpl w:val="2FE836A6"/>
    <w:lvl w:ilvl="0" w:tplc="A000BD30">
      <w:start w:val="1"/>
      <w:numFmt w:val="lowerLetter"/>
      <w:lvlText w:val="%1)"/>
      <w:lvlJc w:val="left"/>
      <w:pPr>
        <w:tabs>
          <w:tab w:val="num" w:pos="794"/>
        </w:tabs>
        <w:ind w:left="794" w:hanging="227"/>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14244F2E"/>
    <w:multiLevelType w:val="hybridMultilevel"/>
    <w:tmpl w:val="2B18B5EC"/>
    <w:lvl w:ilvl="0" w:tplc="A264457C">
      <w:start w:val="1"/>
      <w:numFmt w:val="decimal"/>
      <w:lvlText w:val="%1."/>
      <w:lvlJc w:val="left"/>
      <w:pPr>
        <w:tabs>
          <w:tab w:val="num" w:pos="567"/>
        </w:tabs>
        <w:ind w:left="567" w:hanging="567"/>
      </w:pPr>
      <w:rPr>
        <w:rFonts w:hint="default"/>
      </w:rPr>
    </w:lvl>
    <w:lvl w:ilvl="1" w:tplc="04150019" w:tentative="1">
      <w:start w:val="1"/>
      <w:numFmt w:val="lowerLetter"/>
      <w:lvlText w:val="%2."/>
      <w:lvlJc w:val="left"/>
      <w:pPr>
        <w:ind w:left="8168" w:hanging="360"/>
      </w:pPr>
    </w:lvl>
    <w:lvl w:ilvl="2" w:tplc="0415001B" w:tentative="1">
      <w:start w:val="1"/>
      <w:numFmt w:val="lowerRoman"/>
      <w:lvlText w:val="%3."/>
      <w:lvlJc w:val="right"/>
      <w:pPr>
        <w:ind w:left="8888" w:hanging="180"/>
      </w:pPr>
    </w:lvl>
    <w:lvl w:ilvl="3" w:tplc="0415000F" w:tentative="1">
      <w:start w:val="1"/>
      <w:numFmt w:val="decimal"/>
      <w:lvlText w:val="%4."/>
      <w:lvlJc w:val="left"/>
      <w:pPr>
        <w:ind w:left="9608" w:hanging="360"/>
      </w:pPr>
    </w:lvl>
    <w:lvl w:ilvl="4" w:tplc="04150019" w:tentative="1">
      <w:start w:val="1"/>
      <w:numFmt w:val="lowerLetter"/>
      <w:lvlText w:val="%5."/>
      <w:lvlJc w:val="left"/>
      <w:pPr>
        <w:ind w:left="10328" w:hanging="360"/>
      </w:pPr>
    </w:lvl>
    <w:lvl w:ilvl="5" w:tplc="0415001B" w:tentative="1">
      <w:start w:val="1"/>
      <w:numFmt w:val="lowerRoman"/>
      <w:lvlText w:val="%6."/>
      <w:lvlJc w:val="right"/>
      <w:pPr>
        <w:ind w:left="11048" w:hanging="180"/>
      </w:pPr>
    </w:lvl>
    <w:lvl w:ilvl="6" w:tplc="0415000F" w:tentative="1">
      <w:start w:val="1"/>
      <w:numFmt w:val="decimal"/>
      <w:lvlText w:val="%7."/>
      <w:lvlJc w:val="left"/>
      <w:pPr>
        <w:ind w:left="11768" w:hanging="360"/>
      </w:pPr>
    </w:lvl>
    <w:lvl w:ilvl="7" w:tplc="04150019" w:tentative="1">
      <w:start w:val="1"/>
      <w:numFmt w:val="lowerLetter"/>
      <w:lvlText w:val="%8."/>
      <w:lvlJc w:val="left"/>
      <w:pPr>
        <w:ind w:left="12488" w:hanging="360"/>
      </w:pPr>
    </w:lvl>
    <w:lvl w:ilvl="8" w:tplc="0415001B" w:tentative="1">
      <w:start w:val="1"/>
      <w:numFmt w:val="lowerRoman"/>
      <w:lvlText w:val="%9."/>
      <w:lvlJc w:val="right"/>
      <w:pPr>
        <w:ind w:left="13208" w:hanging="180"/>
      </w:pPr>
    </w:lvl>
  </w:abstractNum>
  <w:abstractNum w:abstractNumId="46" w15:restartNumberingAfterBreak="0">
    <w:nsid w:val="157E3D26"/>
    <w:multiLevelType w:val="hybridMultilevel"/>
    <w:tmpl w:val="A5B0F482"/>
    <w:lvl w:ilvl="0" w:tplc="415E3A46">
      <w:start w:val="1"/>
      <w:numFmt w:val="lowerLetter"/>
      <w:lvlText w:val="%1)"/>
      <w:lvlJc w:val="left"/>
      <w:pPr>
        <w:tabs>
          <w:tab w:val="num" w:pos="2547"/>
        </w:tabs>
        <w:ind w:left="2547" w:hanging="283"/>
      </w:pPr>
      <w:rPr>
        <w:rFonts w:cs="Times New Roman"/>
      </w:rPr>
    </w:lvl>
    <w:lvl w:ilvl="1" w:tplc="8D9C0118">
      <w:start w:val="1"/>
      <w:numFmt w:val="lowerLetter"/>
      <w:lvlText w:val="%2)"/>
      <w:lvlJc w:val="left"/>
      <w:pPr>
        <w:tabs>
          <w:tab w:val="num" w:pos="1070"/>
        </w:tabs>
        <w:ind w:left="1070" w:hanging="360"/>
      </w:pPr>
      <w:rPr>
        <w:rFonts w:cs="Times New Roman"/>
        <w:b w:val="0"/>
      </w:rPr>
    </w:lvl>
    <w:lvl w:ilvl="2" w:tplc="608A008C">
      <w:start w:val="1"/>
      <w:numFmt w:val="decimal"/>
      <w:lvlText w:val="%3)"/>
      <w:lvlJc w:val="left"/>
      <w:pPr>
        <w:tabs>
          <w:tab w:val="num" w:pos="4320"/>
        </w:tabs>
        <w:ind w:left="4320" w:hanging="360"/>
      </w:pPr>
      <w:rPr>
        <w:rFonts w:cs="Times New Roman"/>
      </w:rPr>
    </w:lvl>
    <w:lvl w:ilvl="3" w:tplc="9FDE9718">
      <w:start w:val="1"/>
      <w:numFmt w:val="decimal"/>
      <w:lvlText w:val="%4)"/>
      <w:lvlJc w:val="left"/>
      <w:pPr>
        <w:tabs>
          <w:tab w:val="num" w:pos="786"/>
        </w:tabs>
        <w:ind w:left="786" w:hanging="360"/>
      </w:pPr>
      <w:rPr>
        <w:rFonts w:ascii="Open Sans" w:eastAsia="Times New Roman" w:hAnsi="Open Sans" w:cs="Open Sans" w:hint="default"/>
        <w:b w:val="0"/>
        <w:color w:val="auto"/>
      </w:rPr>
    </w:lvl>
    <w:lvl w:ilvl="4" w:tplc="04150019">
      <w:start w:val="1"/>
      <w:numFmt w:val="lowerLetter"/>
      <w:lvlText w:val="%5."/>
      <w:lvlJc w:val="left"/>
      <w:pPr>
        <w:tabs>
          <w:tab w:val="num" w:pos="5580"/>
        </w:tabs>
        <w:ind w:left="5580" w:hanging="360"/>
      </w:pPr>
      <w:rPr>
        <w:rFonts w:cs="Times New Roman"/>
      </w:rPr>
    </w:lvl>
    <w:lvl w:ilvl="5" w:tplc="0415001B">
      <w:start w:val="1"/>
      <w:numFmt w:val="lowerRoman"/>
      <w:lvlText w:val="%6."/>
      <w:lvlJc w:val="right"/>
      <w:pPr>
        <w:tabs>
          <w:tab w:val="num" w:pos="6300"/>
        </w:tabs>
        <w:ind w:left="6300" w:hanging="180"/>
      </w:pPr>
      <w:rPr>
        <w:rFonts w:cs="Times New Roman"/>
      </w:rPr>
    </w:lvl>
    <w:lvl w:ilvl="6" w:tplc="0415000F">
      <w:start w:val="1"/>
      <w:numFmt w:val="decimal"/>
      <w:lvlText w:val="%7."/>
      <w:lvlJc w:val="left"/>
      <w:pPr>
        <w:tabs>
          <w:tab w:val="num" w:pos="7020"/>
        </w:tabs>
        <w:ind w:left="7020" w:hanging="360"/>
      </w:pPr>
      <w:rPr>
        <w:rFonts w:cs="Times New Roman"/>
      </w:rPr>
    </w:lvl>
    <w:lvl w:ilvl="7" w:tplc="04150019">
      <w:start w:val="1"/>
      <w:numFmt w:val="lowerLetter"/>
      <w:lvlText w:val="%8."/>
      <w:lvlJc w:val="left"/>
      <w:pPr>
        <w:tabs>
          <w:tab w:val="num" w:pos="7740"/>
        </w:tabs>
        <w:ind w:left="7740" w:hanging="360"/>
      </w:pPr>
      <w:rPr>
        <w:rFonts w:cs="Times New Roman"/>
      </w:rPr>
    </w:lvl>
    <w:lvl w:ilvl="8" w:tplc="0415001B">
      <w:start w:val="1"/>
      <w:numFmt w:val="lowerRoman"/>
      <w:lvlText w:val="%9."/>
      <w:lvlJc w:val="right"/>
      <w:pPr>
        <w:tabs>
          <w:tab w:val="num" w:pos="8460"/>
        </w:tabs>
        <w:ind w:left="8460" w:hanging="180"/>
      </w:pPr>
      <w:rPr>
        <w:rFonts w:cs="Times New Roman"/>
      </w:rPr>
    </w:lvl>
  </w:abstractNum>
  <w:abstractNum w:abstractNumId="47" w15:restartNumberingAfterBreak="0">
    <w:nsid w:val="15D8265F"/>
    <w:multiLevelType w:val="hybridMultilevel"/>
    <w:tmpl w:val="ADFC283C"/>
    <w:lvl w:ilvl="0" w:tplc="21B6CF5A">
      <w:start w:val="1"/>
      <w:numFmt w:val="decimal"/>
      <w:lvlText w:val="%1."/>
      <w:lvlJc w:val="left"/>
      <w:pPr>
        <w:ind w:left="567" w:hanging="567"/>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9824B2C"/>
    <w:multiLevelType w:val="hybridMultilevel"/>
    <w:tmpl w:val="24C866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A641B8A"/>
    <w:multiLevelType w:val="multilevel"/>
    <w:tmpl w:val="BECABE0C"/>
    <w:lvl w:ilvl="0">
      <w:start w:val="2"/>
      <w:numFmt w:val="decimal"/>
      <w:lvlText w:val="§ %1"/>
      <w:lvlJc w:val="left"/>
      <w:pPr>
        <w:tabs>
          <w:tab w:val="num" w:pos="0"/>
        </w:tabs>
        <w:ind w:left="4108" w:hanging="705"/>
      </w:pPr>
      <w:rPr>
        <w:rFonts w:cs="Arial" w:hint="default"/>
        <w:b/>
      </w:rPr>
    </w:lvl>
    <w:lvl w:ilvl="1">
      <w:start w:val="1"/>
      <w:numFmt w:val="decimal"/>
      <w:lvlText w:val="%2."/>
      <w:lvlJc w:val="left"/>
      <w:pPr>
        <w:ind w:left="567" w:hanging="567"/>
      </w:pPr>
      <w:rPr>
        <w:rFonts w:eastAsia="Calibri" w:cs="Open Sans" w:hint="default"/>
        <w:color w:val="auto"/>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50" w15:restartNumberingAfterBreak="0">
    <w:nsid w:val="1AD47D8A"/>
    <w:multiLevelType w:val="hybridMultilevel"/>
    <w:tmpl w:val="96629BCC"/>
    <w:lvl w:ilvl="0" w:tplc="A1DAD630">
      <w:start w:val="5"/>
      <w:numFmt w:val="decimal"/>
      <w:lvlText w:val="%1."/>
      <w:lvlJc w:val="left"/>
      <w:pPr>
        <w:tabs>
          <w:tab w:val="num" w:pos="567"/>
        </w:tabs>
        <w:ind w:left="567" w:hanging="567"/>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1B856D91"/>
    <w:multiLevelType w:val="hybridMultilevel"/>
    <w:tmpl w:val="734A64B2"/>
    <w:lvl w:ilvl="0" w:tplc="D71CFF9A">
      <w:start w:val="1"/>
      <w:numFmt w:val="decimal"/>
      <w:lvlText w:val="%1."/>
      <w:lvlJc w:val="left"/>
      <w:pPr>
        <w:ind w:left="567" w:hanging="56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8FF0C06"/>
    <w:multiLevelType w:val="hybridMultilevel"/>
    <w:tmpl w:val="FB7450EE"/>
    <w:lvl w:ilvl="0" w:tplc="C3AEA302">
      <w:start w:val="1"/>
      <w:numFmt w:val="lowerLetter"/>
      <w:lvlText w:val="%1)"/>
      <w:lvlJc w:val="left"/>
      <w:pPr>
        <w:tabs>
          <w:tab w:val="num" w:pos="567"/>
        </w:tabs>
        <w:ind w:left="907" w:hanging="34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53" w15:restartNumberingAfterBreak="0">
    <w:nsid w:val="291429E3"/>
    <w:multiLevelType w:val="hybridMultilevel"/>
    <w:tmpl w:val="E17C087C"/>
    <w:lvl w:ilvl="0" w:tplc="5C3E08E8">
      <w:start w:val="1"/>
      <w:numFmt w:val="decimal"/>
      <w:lvlText w:val="%1)"/>
      <w:lvlJc w:val="left"/>
      <w:pPr>
        <w:ind w:left="907" w:hanging="340"/>
      </w:pPr>
      <w:rPr>
        <w:rFonts w:cs="Times New Roman" w:hint="default"/>
        <w:b w:val="0"/>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54" w15:restartNumberingAfterBreak="0">
    <w:nsid w:val="29682D96"/>
    <w:multiLevelType w:val="hybridMultilevel"/>
    <w:tmpl w:val="D4FE9F2C"/>
    <w:lvl w:ilvl="0" w:tplc="04150011">
      <w:start w:val="1"/>
      <w:numFmt w:val="decimal"/>
      <w:lvlText w:val="%1)"/>
      <w:lvlJc w:val="left"/>
      <w:pPr>
        <w:tabs>
          <w:tab w:val="num" w:pos="720"/>
        </w:tabs>
        <w:ind w:left="720" w:hanging="360"/>
      </w:pPr>
      <w:rPr>
        <w:b w:val="0"/>
      </w:rPr>
    </w:lvl>
    <w:lvl w:ilvl="1" w:tplc="04150017">
      <w:start w:val="1"/>
      <w:numFmt w:val="lowerLetter"/>
      <w:lvlText w:val="%2)"/>
      <w:lvlJc w:val="left"/>
      <w:pPr>
        <w:tabs>
          <w:tab w:val="num" w:pos="-1789"/>
        </w:tabs>
        <w:ind w:left="-1789" w:hanging="360"/>
      </w:pPr>
      <w:rPr>
        <w:b w:val="0"/>
      </w:rPr>
    </w:lvl>
    <w:lvl w:ilvl="2" w:tplc="0415001B">
      <w:start w:val="1"/>
      <w:numFmt w:val="lowerRoman"/>
      <w:lvlText w:val="%3."/>
      <w:lvlJc w:val="right"/>
      <w:pPr>
        <w:tabs>
          <w:tab w:val="num" w:pos="-1069"/>
        </w:tabs>
        <w:ind w:left="-1069" w:hanging="180"/>
      </w:pPr>
      <w:rPr>
        <w:rFonts w:cs="Times New Roman"/>
      </w:rPr>
    </w:lvl>
    <w:lvl w:ilvl="3" w:tplc="6D327FDE">
      <w:start w:val="1"/>
      <w:numFmt w:val="decimal"/>
      <w:lvlText w:val="%4."/>
      <w:lvlJc w:val="left"/>
      <w:pPr>
        <w:tabs>
          <w:tab w:val="num" w:pos="567"/>
        </w:tabs>
        <w:ind w:left="567" w:hanging="567"/>
      </w:pPr>
      <w:rPr>
        <w:rFonts w:hint="default"/>
      </w:rPr>
    </w:lvl>
    <w:lvl w:ilvl="4" w:tplc="04150019">
      <w:start w:val="1"/>
      <w:numFmt w:val="lowerLetter"/>
      <w:lvlText w:val="%5."/>
      <w:lvlJc w:val="left"/>
      <w:pPr>
        <w:tabs>
          <w:tab w:val="num" w:pos="371"/>
        </w:tabs>
        <w:ind w:left="371" w:hanging="360"/>
      </w:pPr>
      <w:rPr>
        <w:rFonts w:cs="Times New Roman"/>
      </w:rPr>
    </w:lvl>
    <w:lvl w:ilvl="5" w:tplc="0415001B">
      <w:start w:val="1"/>
      <w:numFmt w:val="lowerRoman"/>
      <w:lvlText w:val="%6."/>
      <w:lvlJc w:val="right"/>
      <w:pPr>
        <w:tabs>
          <w:tab w:val="num" w:pos="1091"/>
        </w:tabs>
        <w:ind w:left="1091" w:hanging="180"/>
      </w:pPr>
      <w:rPr>
        <w:rFonts w:cs="Times New Roman"/>
      </w:rPr>
    </w:lvl>
    <w:lvl w:ilvl="6" w:tplc="0415000F">
      <w:start w:val="1"/>
      <w:numFmt w:val="decimal"/>
      <w:lvlText w:val="%7."/>
      <w:lvlJc w:val="left"/>
      <w:pPr>
        <w:tabs>
          <w:tab w:val="num" w:pos="1811"/>
        </w:tabs>
        <w:ind w:left="1811" w:hanging="360"/>
      </w:pPr>
      <w:rPr>
        <w:rFonts w:cs="Times New Roman"/>
      </w:rPr>
    </w:lvl>
    <w:lvl w:ilvl="7" w:tplc="04150019">
      <w:start w:val="1"/>
      <w:numFmt w:val="lowerLetter"/>
      <w:lvlText w:val="%8."/>
      <w:lvlJc w:val="left"/>
      <w:pPr>
        <w:tabs>
          <w:tab w:val="num" w:pos="2531"/>
        </w:tabs>
        <w:ind w:left="2531" w:hanging="360"/>
      </w:pPr>
      <w:rPr>
        <w:rFonts w:cs="Times New Roman"/>
      </w:rPr>
    </w:lvl>
    <w:lvl w:ilvl="8" w:tplc="0415001B">
      <w:start w:val="1"/>
      <w:numFmt w:val="lowerRoman"/>
      <w:lvlText w:val="%9."/>
      <w:lvlJc w:val="right"/>
      <w:pPr>
        <w:tabs>
          <w:tab w:val="num" w:pos="3251"/>
        </w:tabs>
        <w:ind w:left="3251" w:hanging="180"/>
      </w:pPr>
      <w:rPr>
        <w:rFonts w:cs="Times New Roman"/>
      </w:rPr>
    </w:lvl>
  </w:abstractNum>
  <w:abstractNum w:abstractNumId="55" w15:restartNumberingAfterBreak="0">
    <w:nsid w:val="2BCA1EE0"/>
    <w:multiLevelType w:val="hybridMultilevel"/>
    <w:tmpl w:val="F73C80A0"/>
    <w:lvl w:ilvl="0" w:tplc="EBD4A942">
      <w:start w:val="1"/>
      <w:numFmt w:val="decimal"/>
      <w:lvlText w:val="%1."/>
      <w:lvlJc w:val="left"/>
      <w:pPr>
        <w:ind w:left="720" w:hanging="360"/>
      </w:pPr>
      <w:rPr>
        <w:rFonts w:ascii="Open Sans" w:hAnsi="Open Sans" w:cs="Open Sans" w:hint="default"/>
        <w:b w:val="0"/>
        <w:strike w:val="0"/>
        <w:color w:val="auto"/>
        <w:sz w:val="20"/>
        <w:szCs w:val="20"/>
      </w:rPr>
    </w:lvl>
    <w:lvl w:ilvl="1" w:tplc="04150011">
      <w:start w:val="1"/>
      <w:numFmt w:val="decimal"/>
      <w:lvlText w:val="%2)"/>
      <w:lvlJc w:val="left"/>
      <w:pPr>
        <w:ind w:left="785"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E4E2A5A"/>
    <w:multiLevelType w:val="hybridMultilevel"/>
    <w:tmpl w:val="049AC99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7" w15:restartNumberingAfterBreak="0">
    <w:nsid w:val="32C57190"/>
    <w:multiLevelType w:val="hybridMultilevel"/>
    <w:tmpl w:val="7F348216"/>
    <w:lvl w:ilvl="0" w:tplc="950218B0">
      <w:start w:val="1"/>
      <w:numFmt w:val="decimal"/>
      <w:lvlText w:val="%1."/>
      <w:lvlJc w:val="right"/>
      <w:pPr>
        <w:tabs>
          <w:tab w:val="num" w:pos="567"/>
        </w:tabs>
        <w:ind w:left="567" w:hanging="567"/>
      </w:pPr>
      <w:rPr>
        <w:rFonts w:ascii="Open Sans" w:hAnsi="Open Sans" w:cs="Times New Roman" w:hint="default"/>
        <w:b w:val="0"/>
        <w:i w:val="0"/>
        <w:sz w:val="20"/>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2E8646B2">
      <w:start w:val="1"/>
      <w:numFmt w:val="decimal"/>
      <w:lvlText w:val="%7."/>
      <w:lvlJc w:val="left"/>
      <w:pPr>
        <w:tabs>
          <w:tab w:val="num" w:pos="567"/>
        </w:tabs>
        <w:ind w:left="567" w:hanging="567"/>
      </w:pPr>
      <w:rPr>
        <w:rFonts w:hint="default"/>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32F81030"/>
    <w:multiLevelType w:val="hybridMultilevel"/>
    <w:tmpl w:val="F8EC3636"/>
    <w:lvl w:ilvl="0" w:tplc="986C0404">
      <w:start w:val="2"/>
      <w:numFmt w:val="decimal"/>
      <w:lvlText w:val="%1)"/>
      <w:lvlJc w:val="left"/>
      <w:pPr>
        <w:ind w:left="907" w:hanging="340"/>
      </w:pPr>
      <w:rPr>
        <w:rFonts w:cs="Times New Roman" w:hint="default"/>
        <w:b w:val="0"/>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59" w15:restartNumberingAfterBreak="0">
    <w:nsid w:val="339B735F"/>
    <w:multiLevelType w:val="hybridMultilevel"/>
    <w:tmpl w:val="87F2C58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0" w15:restartNumberingAfterBreak="0">
    <w:nsid w:val="35716816"/>
    <w:multiLevelType w:val="hybridMultilevel"/>
    <w:tmpl w:val="BDCCDFE0"/>
    <w:lvl w:ilvl="0" w:tplc="2DAEDE56">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67C0367"/>
    <w:multiLevelType w:val="hybridMultilevel"/>
    <w:tmpl w:val="7C3A6066"/>
    <w:lvl w:ilvl="0" w:tplc="C5D8A516">
      <w:start w:val="1"/>
      <w:numFmt w:val="decimal"/>
      <w:lvlText w:val="%1."/>
      <w:lvlJc w:val="left"/>
      <w:pPr>
        <w:tabs>
          <w:tab w:val="num" w:pos="720"/>
        </w:tabs>
        <w:ind w:left="0" w:firstLine="0"/>
      </w:pPr>
      <w:rPr>
        <w:rFonts w:ascii="Open Sans" w:hAnsi="Open Sans" w:cs="Open Sans" w:hint="default"/>
        <w:sz w:val="20"/>
        <w:szCs w:val="20"/>
      </w:rPr>
    </w:lvl>
    <w:lvl w:ilvl="1" w:tplc="04150011">
      <w:start w:val="1"/>
      <w:numFmt w:val="decimal"/>
      <w:lvlText w:val="%2)"/>
      <w:lvlJc w:val="left"/>
      <w:pPr>
        <w:ind w:left="785" w:hanging="360"/>
      </w:pPr>
    </w:lvl>
    <w:lvl w:ilvl="2" w:tplc="5CF80B3C">
      <w:start w:val="1"/>
      <w:numFmt w:val="lowerRoman"/>
      <w:lvlText w:val="%3."/>
      <w:lvlJc w:val="right"/>
      <w:pPr>
        <w:tabs>
          <w:tab w:val="num" w:pos="2160"/>
        </w:tabs>
        <w:ind w:left="0" w:firstLine="0"/>
      </w:pPr>
    </w:lvl>
    <w:lvl w:ilvl="3" w:tplc="58C4C35E">
      <w:start w:val="1"/>
      <w:numFmt w:val="decimal"/>
      <w:lvlText w:val="%4."/>
      <w:lvlJc w:val="left"/>
      <w:pPr>
        <w:tabs>
          <w:tab w:val="num" w:pos="2880"/>
        </w:tabs>
        <w:ind w:left="0" w:firstLine="0"/>
      </w:pPr>
    </w:lvl>
    <w:lvl w:ilvl="4" w:tplc="795AD118">
      <w:start w:val="1"/>
      <w:numFmt w:val="lowerLetter"/>
      <w:lvlText w:val="%5."/>
      <w:lvlJc w:val="left"/>
      <w:pPr>
        <w:tabs>
          <w:tab w:val="num" w:pos="3600"/>
        </w:tabs>
        <w:ind w:left="0" w:firstLine="0"/>
      </w:pPr>
    </w:lvl>
    <w:lvl w:ilvl="5" w:tplc="FE22E1EA">
      <w:start w:val="1"/>
      <w:numFmt w:val="lowerRoman"/>
      <w:lvlText w:val="%6."/>
      <w:lvlJc w:val="right"/>
      <w:pPr>
        <w:tabs>
          <w:tab w:val="num" w:pos="4320"/>
        </w:tabs>
        <w:ind w:left="0" w:firstLine="0"/>
      </w:pPr>
    </w:lvl>
    <w:lvl w:ilvl="6" w:tplc="8A229ED6">
      <w:start w:val="1"/>
      <w:numFmt w:val="decimal"/>
      <w:lvlText w:val="%7."/>
      <w:lvlJc w:val="left"/>
      <w:pPr>
        <w:tabs>
          <w:tab w:val="num" w:pos="5040"/>
        </w:tabs>
        <w:ind w:left="0" w:firstLine="0"/>
      </w:pPr>
    </w:lvl>
    <w:lvl w:ilvl="7" w:tplc="F0963712">
      <w:start w:val="1"/>
      <w:numFmt w:val="lowerLetter"/>
      <w:lvlText w:val="%8."/>
      <w:lvlJc w:val="left"/>
      <w:pPr>
        <w:tabs>
          <w:tab w:val="num" w:pos="5760"/>
        </w:tabs>
        <w:ind w:left="0" w:firstLine="0"/>
      </w:pPr>
    </w:lvl>
    <w:lvl w:ilvl="8" w:tplc="FF98354E">
      <w:start w:val="1"/>
      <w:numFmt w:val="lowerRoman"/>
      <w:lvlText w:val="%9."/>
      <w:lvlJc w:val="right"/>
      <w:pPr>
        <w:tabs>
          <w:tab w:val="num" w:pos="6480"/>
        </w:tabs>
        <w:ind w:left="0" w:firstLine="0"/>
      </w:pPr>
    </w:lvl>
  </w:abstractNum>
  <w:abstractNum w:abstractNumId="62" w15:restartNumberingAfterBreak="0">
    <w:nsid w:val="36CA25BD"/>
    <w:multiLevelType w:val="hybridMultilevel"/>
    <w:tmpl w:val="74FA3C0A"/>
    <w:lvl w:ilvl="0" w:tplc="CEAC1BE4">
      <w:start w:val="1"/>
      <w:numFmt w:val="decimal"/>
      <w:lvlText w:val="%1)"/>
      <w:lvlJc w:val="left"/>
      <w:pPr>
        <w:ind w:left="907"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F1E1787"/>
    <w:multiLevelType w:val="hybridMultilevel"/>
    <w:tmpl w:val="F45C210A"/>
    <w:lvl w:ilvl="0" w:tplc="24068400">
      <w:start w:val="1"/>
      <w:numFmt w:val="decimal"/>
      <w:lvlText w:val="%1)"/>
      <w:lvlJc w:val="left"/>
      <w:pPr>
        <w:ind w:left="907" w:hanging="34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4" w15:restartNumberingAfterBreak="0">
    <w:nsid w:val="40F65397"/>
    <w:multiLevelType w:val="multilevel"/>
    <w:tmpl w:val="C388EF68"/>
    <w:lvl w:ilvl="0">
      <w:start w:val="1"/>
      <w:numFmt w:val="decimal"/>
      <w:lvlText w:val="%1."/>
      <w:lvlJc w:val="left"/>
      <w:pPr>
        <w:tabs>
          <w:tab w:val="num" w:pos="360"/>
        </w:tabs>
        <w:ind w:left="340" w:hanging="340"/>
      </w:pPr>
      <w:rPr>
        <w:rFonts w:ascii="Open Sans" w:hAnsi="Open Sans" w:cs="Open Sans" w:hint="default"/>
        <w:color w:val="auto"/>
        <w:sz w:val="20"/>
        <w:szCs w:val="20"/>
      </w:rPr>
    </w:lvl>
    <w:lvl w:ilvl="1">
      <w:start w:val="1"/>
      <w:numFmt w:val="lowerLetter"/>
      <w:lvlText w:val="%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65" w15:restartNumberingAfterBreak="0">
    <w:nsid w:val="466B4160"/>
    <w:multiLevelType w:val="multilevel"/>
    <w:tmpl w:val="9C04C266"/>
    <w:lvl w:ilvl="0">
      <w:numFmt w:val="decimalZero"/>
      <w:lvlText w:val="%1"/>
      <w:lvlJc w:val="left"/>
      <w:pPr>
        <w:ind w:left="600" w:hanging="600"/>
      </w:pPr>
      <w:rPr>
        <w:rFonts w:hint="default"/>
      </w:rPr>
    </w:lvl>
    <w:lvl w:ilvl="1">
      <w:start w:val="528"/>
      <w:numFmt w:val="decimal"/>
      <w:lvlText w:val="%1-%2"/>
      <w:lvlJc w:val="left"/>
      <w:pPr>
        <w:ind w:left="940" w:hanging="60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66" w15:restartNumberingAfterBreak="0">
    <w:nsid w:val="47275937"/>
    <w:multiLevelType w:val="multilevel"/>
    <w:tmpl w:val="0F0A4E6E"/>
    <w:lvl w:ilvl="0">
      <w:start w:val="2"/>
      <w:numFmt w:val="decimal"/>
      <w:lvlText w:val="§ %1"/>
      <w:lvlJc w:val="left"/>
      <w:pPr>
        <w:tabs>
          <w:tab w:val="num" w:pos="0"/>
        </w:tabs>
        <w:ind w:left="4108" w:hanging="705"/>
      </w:pPr>
      <w:rPr>
        <w:rFonts w:cs="Arial" w:hint="default"/>
        <w:b/>
      </w:rPr>
    </w:lvl>
    <w:lvl w:ilvl="1">
      <w:start w:val="1"/>
      <w:numFmt w:val="decimal"/>
      <w:lvlText w:val="%2."/>
      <w:lvlJc w:val="left"/>
      <w:pPr>
        <w:ind w:left="567" w:hanging="567"/>
      </w:pPr>
      <w:rPr>
        <w:rFonts w:eastAsia="Calibri" w:cs="Open Sans" w:hint="default"/>
        <w:color w:val="auto"/>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67" w15:restartNumberingAfterBreak="0">
    <w:nsid w:val="4E974B4A"/>
    <w:multiLevelType w:val="hybridMultilevel"/>
    <w:tmpl w:val="982C7878"/>
    <w:lvl w:ilvl="0" w:tplc="ABCC1E78">
      <w:start w:val="1"/>
      <w:numFmt w:val="decimal"/>
      <w:lvlText w:val="%1."/>
      <w:lvlJc w:val="left"/>
      <w:pPr>
        <w:tabs>
          <w:tab w:val="num" w:pos="567"/>
        </w:tabs>
        <w:ind w:left="567" w:hanging="56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04F3060"/>
    <w:multiLevelType w:val="hybridMultilevel"/>
    <w:tmpl w:val="18828CD8"/>
    <w:lvl w:ilvl="0" w:tplc="D150A6BA">
      <w:start w:val="1"/>
      <w:numFmt w:val="decimal"/>
      <w:lvlText w:val="%1)"/>
      <w:lvlJc w:val="left"/>
      <w:pPr>
        <w:tabs>
          <w:tab w:val="num" w:pos="567"/>
        </w:tabs>
        <w:ind w:left="907" w:hanging="340"/>
      </w:pPr>
      <w:rPr>
        <w:rFonts w:cs="Times New Roman" w:hint="default"/>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9" w15:restartNumberingAfterBreak="0">
    <w:nsid w:val="58F448D9"/>
    <w:multiLevelType w:val="hybridMultilevel"/>
    <w:tmpl w:val="F2040CE0"/>
    <w:lvl w:ilvl="0" w:tplc="04150011">
      <w:start w:val="1"/>
      <w:numFmt w:val="decimal"/>
      <w:lvlText w:val="%1)"/>
      <w:lvlJc w:val="left"/>
      <w:pPr>
        <w:ind w:left="1134" w:hanging="567"/>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0" w15:restartNumberingAfterBreak="0">
    <w:nsid w:val="5BC56CAA"/>
    <w:multiLevelType w:val="hybridMultilevel"/>
    <w:tmpl w:val="FF10AA30"/>
    <w:lvl w:ilvl="0" w:tplc="711EFF1A">
      <w:start w:val="1"/>
      <w:numFmt w:val="decimal"/>
      <w:lvlText w:val="%1)"/>
      <w:lvlJc w:val="left"/>
      <w:pPr>
        <w:tabs>
          <w:tab w:val="num" w:pos="900"/>
        </w:tabs>
        <w:ind w:left="900" w:hanging="360"/>
      </w:pPr>
      <w:rPr>
        <w:rFonts w:cs="Times New Roman" w:hint="default"/>
        <w:color w:val="auto"/>
      </w:rPr>
    </w:lvl>
    <w:lvl w:ilvl="1" w:tplc="62722428">
      <w:start w:val="1"/>
      <w:numFmt w:val="lowerLetter"/>
      <w:lvlText w:val="%2)"/>
      <w:lvlJc w:val="left"/>
      <w:pPr>
        <w:tabs>
          <w:tab w:val="num" w:pos="1620"/>
        </w:tabs>
        <w:ind w:left="1620" w:hanging="360"/>
      </w:pPr>
      <w:rPr>
        <w:rFonts w:ascii="Open Sans" w:eastAsia="Times New Roman" w:hAnsi="Open Sans" w:cs="Open Sans" w:hint="default"/>
      </w:rPr>
    </w:lvl>
    <w:lvl w:ilvl="2" w:tplc="0415001B">
      <w:start w:val="1"/>
      <w:numFmt w:val="lowerRoman"/>
      <w:lvlText w:val="%3."/>
      <w:lvlJc w:val="right"/>
      <w:pPr>
        <w:tabs>
          <w:tab w:val="num" w:pos="2340"/>
        </w:tabs>
        <w:ind w:left="2340" w:hanging="180"/>
      </w:pPr>
      <w:rPr>
        <w:rFonts w:cs="Times New Roman"/>
      </w:rPr>
    </w:lvl>
    <w:lvl w:ilvl="3" w:tplc="0415000F" w:tentative="1">
      <w:start w:val="1"/>
      <w:numFmt w:val="decimal"/>
      <w:lvlText w:val="%4."/>
      <w:lvlJc w:val="left"/>
      <w:pPr>
        <w:tabs>
          <w:tab w:val="num" w:pos="3060"/>
        </w:tabs>
        <w:ind w:left="3060" w:hanging="360"/>
      </w:pPr>
      <w:rPr>
        <w:rFonts w:cs="Times New Roman"/>
      </w:rPr>
    </w:lvl>
    <w:lvl w:ilvl="4" w:tplc="04150019" w:tentative="1">
      <w:start w:val="1"/>
      <w:numFmt w:val="lowerLetter"/>
      <w:lvlText w:val="%5."/>
      <w:lvlJc w:val="left"/>
      <w:pPr>
        <w:tabs>
          <w:tab w:val="num" w:pos="3780"/>
        </w:tabs>
        <w:ind w:left="3780" w:hanging="360"/>
      </w:pPr>
      <w:rPr>
        <w:rFonts w:cs="Times New Roman"/>
      </w:rPr>
    </w:lvl>
    <w:lvl w:ilvl="5" w:tplc="0415001B" w:tentative="1">
      <w:start w:val="1"/>
      <w:numFmt w:val="lowerRoman"/>
      <w:lvlText w:val="%6."/>
      <w:lvlJc w:val="right"/>
      <w:pPr>
        <w:tabs>
          <w:tab w:val="num" w:pos="4500"/>
        </w:tabs>
        <w:ind w:left="4500" w:hanging="180"/>
      </w:pPr>
      <w:rPr>
        <w:rFonts w:cs="Times New Roman"/>
      </w:rPr>
    </w:lvl>
    <w:lvl w:ilvl="6" w:tplc="0415000F" w:tentative="1">
      <w:start w:val="1"/>
      <w:numFmt w:val="decimal"/>
      <w:lvlText w:val="%7."/>
      <w:lvlJc w:val="left"/>
      <w:pPr>
        <w:tabs>
          <w:tab w:val="num" w:pos="5220"/>
        </w:tabs>
        <w:ind w:left="5220" w:hanging="360"/>
      </w:pPr>
      <w:rPr>
        <w:rFonts w:cs="Times New Roman"/>
      </w:rPr>
    </w:lvl>
    <w:lvl w:ilvl="7" w:tplc="04150019" w:tentative="1">
      <w:start w:val="1"/>
      <w:numFmt w:val="lowerLetter"/>
      <w:lvlText w:val="%8."/>
      <w:lvlJc w:val="left"/>
      <w:pPr>
        <w:tabs>
          <w:tab w:val="num" w:pos="5940"/>
        </w:tabs>
        <w:ind w:left="5940" w:hanging="360"/>
      </w:pPr>
      <w:rPr>
        <w:rFonts w:cs="Times New Roman"/>
      </w:rPr>
    </w:lvl>
    <w:lvl w:ilvl="8" w:tplc="0415001B" w:tentative="1">
      <w:start w:val="1"/>
      <w:numFmt w:val="lowerRoman"/>
      <w:lvlText w:val="%9."/>
      <w:lvlJc w:val="right"/>
      <w:pPr>
        <w:tabs>
          <w:tab w:val="num" w:pos="6660"/>
        </w:tabs>
        <w:ind w:left="6660" w:hanging="180"/>
      </w:pPr>
      <w:rPr>
        <w:rFonts w:cs="Times New Roman"/>
      </w:rPr>
    </w:lvl>
  </w:abstractNum>
  <w:abstractNum w:abstractNumId="71" w15:restartNumberingAfterBreak="0">
    <w:nsid w:val="5CBC569E"/>
    <w:multiLevelType w:val="hybridMultilevel"/>
    <w:tmpl w:val="7D2C8A10"/>
    <w:lvl w:ilvl="0" w:tplc="359E7DFA">
      <w:start w:val="1"/>
      <w:numFmt w:val="decimal"/>
      <w:lvlText w:val="%1."/>
      <w:lvlJc w:val="left"/>
      <w:pPr>
        <w:tabs>
          <w:tab w:val="num" w:pos="567"/>
        </w:tabs>
        <w:ind w:left="567" w:hanging="56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3A50094"/>
    <w:multiLevelType w:val="multilevel"/>
    <w:tmpl w:val="3D66D430"/>
    <w:lvl w:ilvl="0">
      <w:start w:val="7"/>
      <w:numFmt w:val="decimal"/>
      <w:lvlText w:val="%1."/>
      <w:lvlJc w:val="left"/>
      <w:pPr>
        <w:tabs>
          <w:tab w:val="num" w:pos="340"/>
        </w:tabs>
        <w:ind w:left="567" w:hanging="567"/>
      </w:pPr>
      <w:rPr>
        <w:rFonts w:ascii="Calibri" w:eastAsia="Open Sans" w:hAnsi="Calibri" w:cs="Arial" w:hint="default"/>
        <w:b w:val="0"/>
        <w:bCs w:val="0"/>
        <w:i w:val="0"/>
        <w:sz w:val="22"/>
        <w:szCs w:val="22"/>
      </w:rPr>
    </w:lvl>
    <w:lvl w:ilvl="1">
      <w:start w:val="1"/>
      <w:numFmt w:val="decimal"/>
      <w:lvlText w:val="%2)"/>
      <w:lvlJc w:val="left"/>
      <w:pPr>
        <w:tabs>
          <w:tab w:val="num" w:pos="-360"/>
        </w:tabs>
        <w:ind w:left="1440" w:hanging="360"/>
      </w:pPr>
      <w:rPr>
        <w:rFonts w:hint="default"/>
      </w:rPr>
    </w:lvl>
    <w:lvl w:ilvl="2">
      <w:start w:val="1"/>
      <w:numFmt w:val="lowerRoman"/>
      <w:lvlText w:val="%2.%3."/>
      <w:lvlJc w:val="right"/>
      <w:pPr>
        <w:tabs>
          <w:tab w:val="num" w:pos="-360"/>
        </w:tabs>
        <w:ind w:left="2160" w:hanging="180"/>
      </w:pPr>
      <w:rPr>
        <w:rFonts w:hint="default"/>
      </w:rPr>
    </w:lvl>
    <w:lvl w:ilvl="3">
      <w:start w:val="1"/>
      <w:numFmt w:val="decimal"/>
      <w:lvlText w:val="%2.%3.%4."/>
      <w:lvlJc w:val="left"/>
      <w:pPr>
        <w:tabs>
          <w:tab w:val="num" w:pos="-360"/>
        </w:tabs>
        <w:ind w:left="2880" w:hanging="360"/>
      </w:pPr>
      <w:rPr>
        <w:rFonts w:hint="default"/>
      </w:rPr>
    </w:lvl>
    <w:lvl w:ilvl="4">
      <w:start w:val="1"/>
      <w:numFmt w:val="lowerLetter"/>
      <w:lvlText w:val="%2.%3.%4.%5."/>
      <w:lvlJc w:val="left"/>
      <w:pPr>
        <w:tabs>
          <w:tab w:val="num" w:pos="-360"/>
        </w:tabs>
        <w:ind w:left="3600" w:hanging="360"/>
      </w:pPr>
      <w:rPr>
        <w:rFonts w:hint="default"/>
      </w:rPr>
    </w:lvl>
    <w:lvl w:ilvl="5">
      <w:start w:val="1"/>
      <w:numFmt w:val="lowerRoman"/>
      <w:lvlText w:val="%2.%3.%4.%5.%6."/>
      <w:lvlJc w:val="right"/>
      <w:pPr>
        <w:tabs>
          <w:tab w:val="num" w:pos="-360"/>
        </w:tabs>
        <w:ind w:left="4320" w:hanging="180"/>
      </w:pPr>
      <w:rPr>
        <w:rFonts w:hint="default"/>
      </w:rPr>
    </w:lvl>
    <w:lvl w:ilvl="6">
      <w:start w:val="1"/>
      <w:numFmt w:val="decimal"/>
      <w:lvlText w:val="%2.%3.%4.%5.%6.%7."/>
      <w:lvlJc w:val="left"/>
      <w:pPr>
        <w:tabs>
          <w:tab w:val="num" w:pos="-360"/>
        </w:tabs>
        <w:ind w:left="5040" w:hanging="360"/>
      </w:pPr>
      <w:rPr>
        <w:rFonts w:hint="default"/>
      </w:rPr>
    </w:lvl>
    <w:lvl w:ilvl="7">
      <w:start w:val="1"/>
      <w:numFmt w:val="lowerLetter"/>
      <w:lvlText w:val="%2.%3.%4.%5.%6.%7.%8."/>
      <w:lvlJc w:val="left"/>
      <w:pPr>
        <w:tabs>
          <w:tab w:val="num" w:pos="-360"/>
        </w:tabs>
        <w:ind w:left="5760" w:hanging="360"/>
      </w:pPr>
      <w:rPr>
        <w:rFonts w:hint="default"/>
      </w:rPr>
    </w:lvl>
    <w:lvl w:ilvl="8">
      <w:start w:val="1"/>
      <w:numFmt w:val="lowerRoman"/>
      <w:lvlText w:val="%2.%3.%4.%5.%6.%7.%8.%9."/>
      <w:lvlJc w:val="right"/>
      <w:pPr>
        <w:tabs>
          <w:tab w:val="num" w:pos="-360"/>
        </w:tabs>
        <w:ind w:left="6480" w:hanging="180"/>
      </w:pPr>
      <w:rPr>
        <w:rFonts w:hint="default"/>
      </w:rPr>
    </w:lvl>
  </w:abstractNum>
  <w:abstractNum w:abstractNumId="73" w15:restartNumberingAfterBreak="0">
    <w:nsid w:val="658330B9"/>
    <w:multiLevelType w:val="hybridMultilevel"/>
    <w:tmpl w:val="BBBEDF4A"/>
    <w:lvl w:ilvl="0" w:tplc="FFFFFFFF">
      <w:start w:val="1"/>
      <w:numFmt w:val="decimal"/>
      <w:lvlText w:val="%1)"/>
      <w:lvlJc w:val="left"/>
      <w:pPr>
        <w:ind w:left="907" w:hanging="34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68E44274"/>
    <w:multiLevelType w:val="multilevel"/>
    <w:tmpl w:val="A45613D4"/>
    <w:lvl w:ilvl="0">
      <w:start w:val="1"/>
      <w:numFmt w:val="decimal"/>
      <w:lvlText w:val="%1."/>
      <w:lvlJc w:val="left"/>
      <w:pPr>
        <w:tabs>
          <w:tab w:val="num" w:pos="360"/>
        </w:tabs>
        <w:ind w:left="340" w:hanging="340"/>
      </w:pPr>
      <w:rPr>
        <w:rFonts w:hAnsi="Arial Unicode MS" w:hint="default"/>
        <w:caps w:val="0"/>
        <w:smallCaps w:val="0"/>
        <w:strike w:val="0"/>
        <w:dstrike w:val="0"/>
        <w:outline w:val="0"/>
        <w:emboss w:val="0"/>
        <w:imprint w:val="0"/>
        <w:color w:val="000000"/>
        <w:spacing w:val="0"/>
        <w:w w:val="100"/>
        <w:kern w:val="0"/>
        <w:position w:val="0"/>
        <w:highlight w:val="none"/>
        <w:vertAlign w:val="baseline"/>
      </w:rPr>
    </w:lvl>
    <w:lvl w:ilvl="1">
      <w:start w:val="1"/>
      <w:numFmt w:val="lowerLetter"/>
      <w:lvlText w:val="%2."/>
      <w:lvlJc w:val="left"/>
      <w:pPr>
        <w:tabs>
          <w:tab w:val="num" w:pos="360"/>
        </w:tabs>
        <w:ind w:left="756" w:hanging="396"/>
      </w:pPr>
      <w:rPr>
        <w:rFonts w:hAnsi="Arial Unicode MS" w:hint="default"/>
        <w:caps w:val="0"/>
        <w:smallCaps w:val="0"/>
        <w:strike w:val="0"/>
        <w:dstrike w:val="0"/>
        <w:outline w:val="0"/>
        <w:emboss w:val="0"/>
        <w:imprint w:val="0"/>
        <w:color w:val="000000"/>
        <w:spacing w:val="0"/>
        <w:w w:val="100"/>
        <w:kern w:val="0"/>
        <w:position w:val="0"/>
        <w:highlight w:val="none"/>
        <w:vertAlign w:val="baseline"/>
      </w:rPr>
    </w:lvl>
    <w:lvl w:ilvl="2">
      <w:start w:val="1"/>
      <w:numFmt w:val="decimal"/>
      <w:lvlText w:val="%2.%3."/>
      <w:lvlJc w:val="left"/>
      <w:pPr>
        <w:tabs>
          <w:tab w:val="num" w:pos="360"/>
        </w:tabs>
        <w:ind w:left="1512" w:hanging="792"/>
      </w:pPr>
      <w:rPr>
        <w:rFonts w:hAnsi="Arial Unicode MS" w:hint="default"/>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2.%3.%4."/>
      <w:lvlJc w:val="left"/>
      <w:pPr>
        <w:tabs>
          <w:tab w:val="num" w:pos="360"/>
        </w:tabs>
        <w:ind w:left="1872" w:hanging="792"/>
      </w:pPr>
      <w:rPr>
        <w:rFonts w:hAnsi="Arial Unicode MS" w:hint="default"/>
        <w:caps w:val="0"/>
        <w:smallCaps w:val="0"/>
        <w:strike w:val="0"/>
        <w:dstrike w:val="0"/>
        <w:outline w:val="0"/>
        <w:emboss w:val="0"/>
        <w:imprint w:val="0"/>
        <w:color w:val="000000"/>
        <w:spacing w:val="0"/>
        <w:w w:val="100"/>
        <w:kern w:val="0"/>
        <w:position w:val="0"/>
        <w:highlight w:val="none"/>
        <w:vertAlign w:val="baseline"/>
      </w:rPr>
    </w:lvl>
    <w:lvl w:ilvl="4">
      <w:start w:val="1"/>
      <w:numFmt w:val="decimal"/>
      <w:lvlText w:val="%2.%3.%4.%5."/>
      <w:lvlJc w:val="left"/>
      <w:pPr>
        <w:tabs>
          <w:tab w:val="num" w:pos="360"/>
        </w:tabs>
        <w:ind w:left="2628" w:hanging="1188"/>
      </w:pPr>
      <w:rPr>
        <w:rFonts w:hAnsi="Arial Unicode MS" w:hint="default"/>
        <w:caps w:val="0"/>
        <w:smallCaps w:val="0"/>
        <w:strike w:val="0"/>
        <w:dstrike w:val="0"/>
        <w:outline w:val="0"/>
        <w:emboss w:val="0"/>
        <w:imprint w:val="0"/>
        <w:color w:val="000000"/>
        <w:spacing w:val="0"/>
        <w:w w:val="100"/>
        <w:kern w:val="0"/>
        <w:position w:val="0"/>
        <w:highlight w:val="none"/>
        <w:vertAlign w:val="baseline"/>
      </w:rPr>
    </w:lvl>
    <w:lvl w:ilvl="5">
      <w:start w:val="1"/>
      <w:numFmt w:val="decimal"/>
      <w:lvlText w:val="%2.%3.%4.%5.%6."/>
      <w:lvlJc w:val="left"/>
      <w:pPr>
        <w:tabs>
          <w:tab w:val="num" w:pos="360"/>
        </w:tabs>
        <w:ind w:left="2988" w:hanging="1188"/>
      </w:pPr>
      <w:rPr>
        <w:rFonts w:hAnsi="Arial Unicode MS" w:hint="default"/>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2.%3.%4.%5.%6.%7."/>
      <w:lvlJc w:val="left"/>
      <w:pPr>
        <w:tabs>
          <w:tab w:val="num" w:pos="360"/>
        </w:tabs>
        <w:ind w:left="3744" w:hanging="1584"/>
      </w:pPr>
      <w:rPr>
        <w:rFonts w:hAnsi="Arial Unicode MS" w:hint="default"/>
        <w:caps w:val="0"/>
        <w:smallCaps w:val="0"/>
        <w:strike w:val="0"/>
        <w:dstrike w:val="0"/>
        <w:outline w:val="0"/>
        <w:emboss w:val="0"/>
        <w:imprint w:val="0"/>
        <w:color w:val="000000"/>
        <w:spacing w:val="0"/>
        <w:w w:val="100"/>
        <w:kern w:val="0"/>
        <w:position w:val="0"/>
        <w:highlight w:val="none"/>
        <w:vertAlign w:val="baseline"/>
      </w:rPr>
    </w:lvl>
    <w:lvl w:ilvl="7">
      <w:start w:val="1"/>
      <w:numFmt w:val="decimal"/>
      <w:lvlText w:val="%2.%3.%4.%5.%6.%7.%8."/>
      <w:lvlJc w:val="left"/>
      <w:pPr>
        <w:tabs>
          <w:tab w:val="num" w:pos="360"/>
        </w:tabs>
        <w:ind w:left="4104" w:hanging="1584"/>
      </w:pPr>
      <w:rPr>
        <w:rFonts w:hAnsi="Arial Unicode MS" w:hint="default"/>
        <w:caps w:val="0"/>
        <w:smallCaps w:val="0"/>
        <w:strike w:val="0"/>
        <w:dstrike w:val="0"/>
        <w:outline w:val="0"/>
        <w:emboss w:val="0"/>
        <w:imprint w:val="0"/>
        <w:color w:val="000000"/>
        <w:spacing w:val="0"/>
        <w:w w:val="100"/>
        <w:kern w:val="0"/>
        <w:position w:val="0"/>
        <w:highlight w:val="none"/>
        <w:vertAlign w:val="baseline"/>
      </w:rPr>
    </w:lvl>
    <w:lvl w:ilvl="8">
      <w:start w:val="1"/>
      <w:numFmt w:val="decimal"/>
      <w:lvlText w:val="%2.%3.%4.%5.%6.%7.%8.%9."/>
      <w:lvlJc w:val="left"/>
      <w:pPr>
        <w:tabs>
          <w:tab w:val="num" w:pos="360"/>
        </w:tabs>
        <w:ind w:left="4860" w:hanging="1980"/>
      </w:pPr>
      <w:rPr>
        <w:rFonts w:hAnsi="Arial Unicode MS" w:hint="default"/>
        <w:caps w:val="0"/>
        <w:smallCaps w:val="0"/>
        <w:strike w:val="0"/>
        <w:dstrike w:val="0"/>
        <w:outline w:val="0"/>
        <w:emboss w:val="0"/>
        <w:imprint w:val="0"/>
        <w:color w:val="000000"/>
        <w:spacing w:val="0"/>
        <w:w w:val="100"/>
        <w:kern w:val="0"/>
        <w:position w:val="0"/>
        <w:highlight w:val="none"/>
        <w:vertAlign w:val="baseline"/>
      </w:rPr>
    </w:lvl>
  </w:abstractNum>
  <w:abstractNum w:abstractNumId="75" w15:restartNumberingAfterBreak="0">
    <w:nsid w:val="6BC93BD7"/>
    <w:multiLevelType w:val="hybridMultilevel"/>
    <w:tmpl w:val="38FC7166"/>
    <w:lvl w:ilvl="0" w:tplc="04150011">
      <w:start w:val="1"/>
      <w:numFmt w:val="decimal"/>
      <w:lvlText w:val="%1)"/>
      <w:lvlJc w:val="left"/>
      <w:pPr>
        <w:tabs>
          <w:tab w:val="num" w:pos="680"/>
        </w:tabs>
        <w:ind w:left="680" w:hanging="396"/>
      </w:pPr>
      <w:rPr>
        <w:b w:val="0"/>
        <w:i w:val="0"/>
        <w:sz w:val="20"/>
        <w:szCs w:val="20"/>
      </w:rPr>
    </w:lvl>
    <w:lvl w:ilvl="1" w:tplc="B9208678">
      <w:start w:val="1"/>
      <w:numFmt w:val="decimal"/>
      <w:lvlText w:val="%2."/>
      <w:lvlJc w:val="left"/>
      <w:pPr>
        <w:tabs>
          <w:tab w:val="num" w:pos="1440"/>
        </w:tabs>
        <w:ind w:left="1440" w:hanging="360"/>
      </w:pPr>
    </w:lvl>
    <w:lvl w:ilvl="2" w:tplc="271A7834">
      <w:start w:val="1"/>
      <w:numFmt w:val="decimal"/>
      <w:lvlText w:val="%3."/>
      <w:lvlJc w:val="left"/>
      <w:pPr>
        <w:tabs>
          <w:tab w:val="num" w:pos="2160"/>
        </w:tabs>
        <w:ind w:left="2160" w:hanging="360"/>
      </w:pPr>
    </w:lvl>
    <w:lvl w:ilvl="3" w:tplc="DDEC3D92">
      <w:start w:val="1"/>
      <w:numFmt w:val="decimal"/>
      <w:lvlText w:val="%4."/>
      <w:lvlJc w:val="left"/>
      <w:pPr>
        <w:tabs>
          <w:tab w:val="num" w:pos="2880"/>
        </w:tabs>
        <w:ind w:left="2880" w:hanging="360"/>
      </w:pPr>
    </w:lvl>
    <w:lvl w:ilvl="4" w:tplc="7824A2BA">
      <w:start w:val="1"/>
      <w:numFmt w:val="decimal"/>
      <w:lvlText w:val="%5."/>
      <w:lvlJc w:val="left"/>
      <w:pPr>
        <w:tabs>
          <w:tab w:val="num" w:pos="3600"/>
        </w:tabs>
        <w:ind w:left="3600" w:hanging="360"/>
      </w:pPr>
    </w:lvl>
    <w:lvl w:ilvl="5" w:tplc="23002C2A">
      <w:start w:val="1"/>
      <w:numFmt w:val="decimal"/>
      <w:lvlText w:val="%6."/>
      <w:lvlJc w:val="left"/>
      <w:pPr>
        <w:tabs>
          <w:tab w:val="num" w:pos="4320"/>
        </w:tabs>
        <w:ind w:left="4320" w:hanging="360"/>
      </w:pPr>
    </w:lvl>
    <w:lvl w:ilvl="6" w:tplc="AF9A333A">
      <w:start w:val="1"/>
      <w:numFmt w:val="decimal"/>
      <w:lvlText w:val="%7."/>
      <w:lvlJc w:val="left"/>
      <w:pPr>
        <w:tabs>
          <w:tab w:val="num" w:pos="5040"/>
        </w:tabs>
        <w:ind w:left="5040" w:hanging="360"/>
      </w:pPr>
    </w:lvl>
    <w:lvl w:ilvl="7" w:tplc="AB6856BE">
      <w:start w:val="1"/>
      <w:numFmt w:val="decimal"/>
      <w:lvlText w:val="%8."/>
      <w:lvlJc w:val="left"/>
      <w:pPr>
        <w:tabs>
          <w:tab w:val="num" w:pos="5760"/>
        </w:tabs>
        <w:ind w:left="5760" w:hanging="360"/>
      </w:pPr>
    </w:lvl>
    <w:lvl w:ilvl="8" w:tplc="1A048592">
      <w:start w:val="1"/>
      <w:numFmt w:val="decimal"/>
      <w:lvlText w:val="%9."/>
      <w:lvlJc w:val="left"/>
      <w:pPr>
        <w:tabs>
          <w:tab w:val="num" w:pos="6480"/>
        </w:tabs>
        <w:ind w:left="6480" w:hanging="360"/>
      </w:pPr>
    </w:lvl>
  </w:abstractNum>
  <w:abstractNum w:abstractNumId="76" w15:restartNumberingAfterBreak="0">
    <w:nsid w:val="6D134DC1"/>
    <w:multiLevelType w:val="hybridMultilevel"/>
    <w:tmpl w:val="AA70312C"/>
    <w:lvl w:ilvl="0" w:tplc="0050748C">
      <w:start w:val="1"/>
      <w:numFmt w:val="decimal"/>
      <w:lvlText w:val="%1)"/>
      <w:lvlJc w:val="left"/>
      <w:pPr>
        <w:ind w:left="907" w:hanging="34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F072909"/>
    <w:multiLevelType w:val="hybridMultilevel"/>
    <w:tmpl w:val="0D0E0F86"/>
    <w:name w:val="WW8Num14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711742EA"/>
    <w:multiLevelType w:val="hybridMultilevel"/>
    <w:tmpl w:val="F70C2332"/>
    <w:lvl w:ilvl="0" w:tplc="EA82119E">
      <w:start w:val="1"/>
      <w:numFmt w:val="decimal"/>
      <w:lvlText w:val="%1)"/>
      <w:lvlJc w:val="left"/>
      <w:pPr>
        <w:tabs>
          <w:tab w:val="num" w:pos="907"/>
        </w:tabs>
        <w:ind w:left="907" w:hanging="340"/>
      </w:pPr>
      <w:rPr>
        <w:rFonts w:cs="Times New Roman" w:hint="default"/>
        <w:b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9" w15:restartNumberingAfterBreak="0">
    <w:nsid w:val="71DB2E66"/>
    <w:multiLevelType w:val="hybridMultilevel"/>
    <w:tmpl w:val="514A17EA"/>
    <w:lvl w:ilvl="0" w:tplc="DEF4CD3C">
      <w:start w:val="1"/>
      <w:numFmt w:val="decimal"/>
      <w:lvlText w:val="%1."/>
      <w:lvlJc w:val="left"/>
      <w:pPr>
        <w:ind w:left="567" w:hanging="56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7E01C75"/>
    <w:multiLevelType w:val="hybridMultilevel"/>
    <w:tmpl w:val="5884491E"/>
    <w:lvl w:ilvl="0" w:tplc="7E980954">
      <w:start w:val="1"/>
      <w:numFmt w:val="decimal"/>
      <w:lvlText w:val="%1."/>
      <w:lvlJc w:val="left"/>
      <w:pPr>
        <w:tabs>
          <w:tab w:val="num" w:pos="567"/>
        </w:tabs>
        <w:ind w:left="567" w:hanging="567"/>
      </w:pPr>
      <w:rPr>
        <w:rFonts w:ascii="Calibri" w:eastAsia="Calibri" w:hAnsi="Calibri" w:cs="Calibr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91D0E0C"/>
    <w:multiLevelType w:val="hybridMultilevel"/>
    <w:tmpl w:val="3C04C9B0"/>
    <w:lvl w:ilvl="0" w:tplc="468CB5A0">
      <w:start w:val="2"/>
      <w:numFmt w:val="decimal"/>
      <w:lvlText w:val="%1)"/>
      <w:lvlJc w:val="left"/>
      <w:pPr>
        <w:ind w:left="10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98529AE"/>
    <w:multiLevelType w:val="hybridMultilevel"/>
    <w:tmpl w:val="DD4090EE"/>
    <w:lvl w:ilvl="0" w:tplc="2B12B84E">
      <w:start w:val="1"/>
      <w:numFmt w:val="decimal"/>
      <w:lvlText w:val="%1)"/>
      <w:lvlJc w:val="left"/>
      <w:pPr>
        <w:ind w:left="907" w:hanging="34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3" w15:restartNumberingAfterBreak="0">
    <w:nsid w:val="7DF9088B"/>
    <w:multiLevelType w:val="hybridMultilevel"/>
    <w:tmpl w:val="5480266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F7B7815"/>
    <w:multiLevelType w:val="hybridMultilevel"/>
    <w:tmpl w:val="D35E55B2"/>
    <w:lvl w:ilvl="0" w:tplc="8856CA64">
      <w:start w:val="1"/>
      <w:numFmt w:val="decimal"/>
      <w:lvlText w:val="%1)"/>
      <w:lvlJc w:val="left"/>
      <w:pPr>
        <w:tabs>
          <w:tab w:val="num" w:pos="567"/>
        </w:tabs>
        <w:ind w:left="907"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87783493">
    <w:abstractNumId w:val="0"/>
  </w:num>
  <w:num w:numId="2" w16cid:durableId="1753577590">
    <w:abstractNumId w:val="1"/>
  </w:num>
  <w:num w:numId="3" w16cid:durableId="1333996580">
    <w:abstractNumId w:val="9"/>
  </w:num>
  <w:num w:numId="4" w16cid:durableId="1465781383">
    <w:abstractNumId w:val="11"/>
  </w:num>
  <w:num w:numId="5" w16cid:durableId="709260786">
    <w:abstractNumId w:val="19"/>
  </w:num>
  <w:num w:numId="6" w16cid:durableId="673261305">
    <w:abstractNumId w:val="21"/>
  </w:num>
  <w:num w:numId="7" w16cid:durableId="2059426106">
    <w:abstractNumId w:val="25"/>
  </w:num>
  <w:num w:numId="8" w16cid:durableId="1018430887">
    <w:abstractNumId w:val="43"/>
  </w:num>
  <w:num w:numId="9" w16cid:durableId="744374110">
    <w:abstractNumId w:val="33"/>
  </w:num>
  <w:num w:numId="10" w16cid:durableId="1770344147">
    <w:abstractNumId w:val="47"/>
  </w:num>
  <w:num w:numId="11" w16cid:durableId="505482868">
    <w:abstractNumId w:val="84"/>
  </w:num>
  <w:num w:numId="12" w16cid:durableId="224533827">
    <w:abstractNumId w:val="80"/>
  </w:num>
  <w:num w:numId="13" w16cid:durableId="953249645">
    <w:abstractNumId w:val="45"/>
  </w:num>
  <w:num w:numId="14" w16cid:durableId="1480224312">
    <w:abstractNumId w:val="37"/>
  </w:num>
  <w:num w:numId="15" w16cid:durableId="1392267735">
    <w:abstractNumId w:val="51"/>
  </w:num>
  <w:num w:numId="16" w16cid:durableId="371659617">
    <w:abstractNumId w:val="79"/>
  </w:num>
  <w:num w:numId="17" w16cid:durableId="115297016">
    <w:abstractNumId w:val="67"/>
  </w:num>
  <w:num w:numId="18" w16cid:durableId="197395952">
    <w:abstractNumId w:val="76"/>
  </w:num>
  <w:num w:numId="19" w16cid:durableId="2076774346">
    <w:abstractNumId w:val="54"/>
  </w:num>
  <w:num w:numId="20" w16cid:durableId="251356380">
    <w:abstractNumId w:val="78"/>
  </w:num>
  <w:num w:numId="21" w16cid:durableId="165176701">
    <w:abstractNumId w:val="72"/>
  </w:num>
  <w:num w:numId="22" w16cid:durableId="1230337458">
    <w:abstractNumId w:val="57"/>
  </w:num>
  <w:num w:numId="23" w16cid:durableId="2130469946">
    <w:abstractNumId w:val="63"/>
  </w:num>
  <w:num w:numId="24" w16cid:durableId="1603104750">
    <w:abstractNumId w:val="82"/>
  </w:num>
  <w:num w:numId="25" w16cid:durableId="371998007">
    <w:abstractNumId w:val="40"/>
  </w:num>
  <w:num w:numId="26" w16cid:durableId="794328730">
    <w:abstractNumId w:val="49"/>
  </w:num>
  <w:num w:numId="27" w16cid:durableId="189026119">
    <w:abstractNumId w:val="66"/>
  </w:num>
  <w:num w:numId="28" w16cid:durableId="745879075">
    <w:abstractNumId w:val="52"/>
  </w:num>
  <w:num w:numId="29" w16cid:durableId="1120802734">
    <w:abstractNumId w:val="62"/>
  </w:num>
  <w:num w:numId="30" w16cid:durableId="456147101">
    <w:abstractNumId w:val="1"/>
    <w:lvlOverride w:ilvl="0">
      <w:lvl w:ilvl="0">
        <w:start w:val="1"/>
        <w:numFmt w:val="decimal"/>
        <w:lvlText w:val="§ %1"/>
        <w:lvlJc w:val="left"/>
        <w:pPr>
          <w:tabs>
            <w:tab w:val="num" w:pos="3345"/>
          </w:tabs>
          <w:ind w:left="567" w:hanging="567"/>
        </w:pPr>
        <w:rPr>
          <w:rFonts w:cs="Arial" w:hint="default"/>
          <w:b/>
        </w:rPr>
      </w:lvl>
    </w:lvlOverride>
    <w:lvlOverride w:ilvl="1">
      <w:lvl w:ilvl="1">
        <w:start w:val="1"/>
        <w:numFmt w:val="decimal"/>
        <w:lvlText w:val="%2."/>
        <w:lvlJc w:val="left"/>
        <w:pPr>
          <w:ind w:left="0" w:firstLine="0"/>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31" w16cid:durableId="967933582">
    <w:abstractNumId w:val="50"/>
  </w:num>
  <w:num w:numId="32" w16cid:durableId="1445349070">
    <w:abstractNumId w:val="71"/>
  </w:num>
  <w:num w:numId="33" w16cid:durableId="1883705530">
    <w:abstractNumId w:val="1"/>
    <w:lvlOverride w:ilvl="0">
      <w:lvl w:ilvl="0">
        <w:start w:val="1"/>
        <w:numFmt w:val="decimal"/>
        <w:lvlText w:val="§ %1"/>
        <w:lvlJc w:val="left"/>
        <w:pPr>
          <w:tabs>
            <w:tab w:val="num" w:pos="3345"/>
          </w:tabs>
          <w:ind w:left="567" w:hanging="567"/>
        </w:pPr>
        <w:rPr>
          <w:rFonts w:cs="Arial" w:hint="default"/>
          <w:b/>
        </w:rPr>
      </w:lvl>
    </w:lvlOverride>
    <w:lvlOverride w:ilvl="1">
      <w:lvl w:ilvl="1">
        <w:start w:val="1"/>
        <w:numFmt w:val="decimal"/>
        <w:lvlText w:val="%2."/>
        <w:lvlJc w:val="left"/>
        <w:pPr>
          <w:ind w:left="397" w:hanging="39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34" w16cid:durableId="872571857">
    <w:abstractNumId w:val="1"/>
    <w:lvlOverride w:ilvl="0">
      <w:lvl w:ilvl="0">
        <w:start w:val="1"/>
        <w:numFmt w:val="decimal"/>
        <w:lvlText w:val="§ %1"/>
        <w:lvlJc w:val="left"/>
        <w:pPr>
          <w:tabs>
            <w:tab w:val="num" w:pos="3345"/>
          </w:tabs>
          <w:ind w:left="567" w:hanging="567"/>
        </w:pPr>
        <w:rPr>
          <w:rFonts w:cs="Arial" w:hint="default"/>
          <w:b/>
        </w:rPr>
      </w:lvl>
    </w:lvlOverride>
    <w:lvlOverride w:ilvl="1">
      <w:lvl w:ilvl="1">
        <w:start w:val="1"/>
        <w:numFmt w:val="decimal"/>
        <w:lvlText w:val="%2."/>
        <w:lvlJc w:val="left"/>
        <w:pPr>
          <w:ind w:left="0" w:firstLine="0"/>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35" w16cid:durableId="32926282">
    <w:abstractNumId w:val="66"/>
    <w:lvlOverride w:ilvl="0">
      <w:lvl w:ilvl="0">
        <w:start w:val="2"/>
        <w:numFmt w:val="decimal"/>
        <w:lvlText w:val="§ %1"/>
        <w:lvlJc w:val="left"/>
        <w:pPr>
          <w:tabs>
            <w:tab w:val="num" w:pos="0"/>
          </w:tabs>
          <w:ind w:left="4108" w:hanging="705"/>
        </w:pPr>
        <w:rPr>
          <w:rFonts w:cs="Arial" w:hint="default"/>
          <w:b/>
        </w:rPr>
      </w:lvl>
    </w:lvlOverride>
    <w:lvlOverride w:ilvl="1">
      <w:lvl w:ilvl="1">
        <w:start w:val="2"/>
        <w:numFmt w:val="decimal"/>
        <w:lvlText w:val="%2."/>
        <w:lvlJc w:val="left"/>
        <w:pPr>
          <w:ind w:left="567" w:hanging="567"/>
        </w:pPr>
        <w:rPr>
          <w:rFonts w:eastAsia="Calibri" w:cs="Open Sans" w:hint="default"/>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36" w16cid:durableId="664167349">
    <w:abstractNumId w:val="37"/>
    <w:lvlOverride w:ilvl="0">
      <w:lvl w:ilvl="0">
        <w:start w:val="4"/>
        <w:numFmt w:val="decimal"/>
        <w:lvlText w:val="%1."/>
        <w:lvlJc w:val="left"/>
        <w:pPr>
          <w:tabs>
            <w:tab w:val="num" w:pos="510"/>
          </w:tabs>
          <w:ind w:left="567" w:hanging="567"/>
        </w:pPr>
        <w:rPr>
          <w:rFonts w:hint="default"/>
        </w:rPr>
      </w:lvl>
    </w:lvlOverride>
    <w:lvlOverride w:ilvl="1">
      <w:lvl w:ilvl="1">
        <w:start w:val="1"/>
        <w:numFmt w:val="lowerLetter"/>
        <w:lvlText w:val="%2."/>
        <w:lvlJc w:val="left"/>
        <w:pPr>
          <w:tabs>
            <w:tab w:val="num" w:pos="0"/>
          </w:tabs>
          <w:ind w:left="1648" w:hanging="360"/>
        </w:pPr>
        <w:rPr>
          <w:rFonts w:hint="default"/>
        </w:rPr>
      </w:lvl>
    </w:lvlOverride>
    <w:lvlOverride w:ilvl="2">
      <w:lvl w:ilvl="2">
        <w:start w:val="1"/>
        <w:numFmt w:val="lowerRoman"/>
        <w:lvlText w:val="%2.%3."/>
        <w:lvlJc w:val="right"/>
        <w:pPr>
          <w:tabs>
            <w:tab w:val="num" w:pos="0"/>
          </w:tabs>
          <w:ind w:left="2368" w:hanging="180"/>
        </w:pPr>
        <w:rPr>
          <w:rFonts w:hint="default"/>
        </w:rPr>
      </w:lvl>
    </w:lvlOverride>
    <w:lvlOverride w:ilvl="3">
      <w:lvl w:ilvl="3">
        <w:start w:val="1"/>
        <w:numFmt w:val="decimal"/>
        <w:lvlText w:val="%2.%3.%4."/>
        <w:lvlJc w:val="left"/>
        <w:pPr>
          <w:tabs>
            <w:tab w:val="num" w:pos="0"/>
          </w:tabs>
          <w:ind w:left="3088" w:hanging="360"/>
        </w:pPr>
        <w:rPr>
          <w:rFonts w:hint="default"/>
        </w:rPr>
      </w:lvl>
    </w:lvlOverride>
    <w:lvlOverride w:ilvl="4">
      <w:lvl w:ilvl="4">
        <w:start w:val="1"/>
        <w:numFmt w:val="lowerLetter"/>
        <w:lvlText w:val="%2.%3.%4.%5."/>
        <w:lvlJc w:val="left"/>
        <w:pPr>
          <w:tabs>
            <w:tab w:val="num" w:pos="0"/>
          </w:tabs>
          <w:ind w:left="3808" w:hanging="360"/>
        </w:pPr>
        <w:rPr>
          <w:rFonts w:hint="default"/>
        </w:rPr>
      </w:lvl>
    </w:lvlOverride>
    <w:lvlOverride w:ilvl="5">
      <w:lvl w:ilvl="5">
        <w:start w:val="1"/>
        <w:numFmt w:val="lowerRoman"/>
        <w:lvlText w:val="%2.%3.%4.%5.%6."/>
        <w:lvlJc w:val="right"/>
        <w:pPr>
          <w:tabs>
            <w:tab w:val="num" w:pos="0"/>
          </w:tabs>
          <w:ind w:left="4528" w:hanging="180"/>
        </w:pPr>
        <w:rPr>
          <w:rFonts w:hint="default"/>
        </w:rPr>
      </w:lvl>
    </w:lvlOverride>
    <w:lvlOverride w:ilvl="6">
      <w:lvl w:ilvl="6">
        <w:start w:val="1"/>
        <w:numFmt w:val="decimal"/>
        <w:lvlText w:val="%2.%3.%4.%5.%6.%7."/>
        <w:lvlJc w:val="left"/>
        <w:pPr>
          <w:tabs>
            <w:tab w:val="num" w:pos="0"/>
          </w:tabs>
          <w:ind w:left="5248" w:hanging="360"/>
        </w:pPr>
        <w:rPr>
          <w:rFonts w:hint="default"/>
        </w:rPr>
      </w:lvl>
    </w:lvlOverride>
    <w:lvlOverride w:ilvl="7">
      <w:lvl w:ilvl="7">
        <w:start w:val="1"/>
        <w:numFmt w:val="lowerLetter"/>
        <w:lvlText w:val="%2.%3.%4.%5.%6.%7.%8."/>
        <w:lvlJc w:val="left"/>
        <w:pPr>
          <w:tabs>
            <w:tab w:val="num" w:pos="0"/>
          </w:tabs>
          <w:ind w:left="5968" w:hanging="360"/>
        </w:pPr>
        <w:rPr>
          <w:rFonts w:hint="default"/>
        </w:rPr>
      </w:lvl>
    </w:lvlOverride>
    <w:lvlOverride w:ilvl="8">
      <w:lvl w:ilvl="8">
        <w:start w:val="1"/>
        <w:numFmt w:val="lowerRoman"/>
        <w:lvlText w:val="%2.%3.%4.%5.%6.%7.%8.%9."/>
        <w:lvlJc w:val="right"/>
        <w:pPr>
          <w:tabs>
            <w:tab w:val="num" w:pos="0"/>
          </w:tabs>
          <w:ind w:left="6688" w:hanging="180"/>
        </w:pPr>
        <w:rPr>
          <w:rFonts w:hint="default"/>
        </w:rPr>
      </w:lvl>
    </w:lvlOverride>
  </w:num>
  <w:num w:numId="37" w16cid:durableId="979189660">
    <w:abstractNumId w:val="11"/>
    <w:lvlOverride w:ilvl="0">
      <w:lvl w:ilvl="0">
        <w:start w:val="1"/>
        <w:numFmt w:val="decimal"/>
        <w:lvlText w:val="%1."/>
        <w:lvlJc w:val="left"/>
        <w:pPr>
          <w:tabs>
            <w:tab w:val="num" w:pos="680"/>
          </w:tabs>
          <w:ind w:left="567" w:hanging="567"/>
        </w:pPr>
        <w:rPr>
          <w:rFonts w:ascii="Calibri" w:eastAsia="Open Sans" w:hAnsi="Calibri" w:cs="Arial" w:hint="default"/>
          <w:b w:val="0"/>
          <w:bCs w:val="0"/>
          <w:i w:val="0"/>
          <w:sz w:val="22"/>
          <w:szCs w:val="22"/>
        </w:rPr>
      </w:lvl>
    </w:lvlOverride>
    <w:lvlOverride w:ilvl="1">
      <w:lvl w:ilvl="1">
        <w:start w:val="1"/>
        <w:numFmt w:val="decimal"/>
        <w:lvlText w:val="%2)"/>
        <w:lvlJc w:val="left"/>
        <w:pPr>
          <w:tabs>
            <w:tab w:val="num" w:pos="1418"/>
          </w:tabs>
          <w:ind w:left="794" w:hanging="227"/>
        </w:pPr>
        <w:rPr>
          <w:rFonts w:hint="default"/>
        </w:rPr>
      </w:lvl>
    </w:lvlOverride>
    <w:lvlOverride w:ilvl="2">
      <w:lvl w:ilvl="2">
        <w:start w:val="1"/>
        <w:numFmt w:val="lowerRoman"/>
        <w:lvlText w:val="%2.%3."/>
        <w:lvlJc w:val="right"/>
        <w:pPr>
          <w:tabs>
            <w:tab w:val="num" w:pos="0"/>
          </w:tabs>
          <w:ind w:left="2520" w:hanging="180"/>
        </w:pPr>
        <w:rPr>
          <w:rFonts w:hint="default"/>
        </w:rPr>
      </w:lvl>
    </w:lvlOverride>
    <w:lvlOverride w:ilvl="3">
      <w:lvl w:ilvl="3">
        <w:start w:val="1"/>
        <w:numFmt w:val="decimal"/>
        <w:lvlText w:val="%2.%3.%4."/>
        <w:lvlJc w:val="left"/>
        <w:pPr>
          <w:tabs>
            <w:tab w:val="num" w:pos="0"/>
          </w:tabs>
          <w:ind w:left="3240" w:hanging="360"/>
        </w:pPr>
        <w:rPr>
          <w:rFonts w:hint="default"/>
        </w:rPr>
      </w:lvl>
    </w:lvlOverride>
    <w:lvlOverride w:ilvl="4">
      <w:lvl w:ilvl="4">
        <w:start w:val="1"/>
        <w:numFmt w:val="lowerLetter"/>
        <w:lvlText w:val="%2.%3.%4.%5."/>
        <w:lvlJc w:val="left"/>
        <w:pPr>
          <w:tabs>
            <w:tab w:val="num" w:pos="0"/>
          </w:tabs>
          <w:ind w:left="3960" w:hanging="360"/>
        </w:pPr>
        <w:rPr>
          <w:rFonts w:hint="default"/>
        </w:rPr>
      </w:lvl>
    </w:lvlOverride>
    <w:lvlOverride w:ilvl="5">
      <w:lvl w:ilvl="5">
        <w:start w:val="1"/>
        <w:numFmt w:val="lowerRoman"/>
        <w:lvlText w:val="%2.%3.%4.%5.%6."/>
        <w:lvlJc w:val="right"/>
        <w:pPr>
          <w:tabs>
            <w:tab w:val="num" w:pos="0"/>
          </w:tabs>
          <w:ind w:left="4680" w:hanging="180"/>
        </w:pPr>
        <w:rPr>
          <w:rFonts w:hint="default"/>
        </w:rPr>
      </w:lvl>
    </w:lvlOverride>
    <w:lvlOverride w:ilvl="6">
      <w:lvl w:ilvl="6">
        <w:start w:val="1"/>
        <w:numFmt w:val="decimal"/>
        <w:lvlText w:val="%2.%3.%4.%5.%6.%7."/>
        <w:lvlJc w:val="left"/>
        <w:pPr>
          <w:tabs>
            <w:tab w:val="num" w:pos="0"/>
          </w:tabs>
          <w:ind w:left="5400" w:hanging="360"/>
        </w:pPr>
        <w:rPr>
          <w:rFonts w:hint="default"/>
        </w:rPr>
      </w:lvl>
    </w:lvlOverride>
    <w:lvlOverride w:ilvl="7">
      <w:lvl w:ilvl="7">
        <w:start w:val="1"/>
        <w:numFmt w:val="lowerLetter"/>
        <w:lvlText w:val="%2.%3.%4.%5.%6.%7.%8."/>
        <w:lvlJc w:val="left"/>
        <w:pPr>
          <w:tabs>
            <w:tab w:val="num" w:pos="0"/>
          </w:tabs>
          <w:ind w:left="6120" w:hanging="360"/>
        </w:pPr>
        <w:rPr>
          <w:rFonts w:hint="default"/>
        </w:rPr>
      </w:lvl>
    </w:lvlOverride>
    <w:lvlOverride w:ilvl="8">
      <w:lvl w:ilvl="8">
        <w:start w:val="1"/>
        <w:numFmt w:val="lowerRoman"/>
        <w:lvlText w:val="%2.%3.%4.%5.%6.%7.%8.%9."/>
        <w:lvlJc w:val="right"/>
        <w:pPr>
          <w:tabs>
            <w:tab w:val="num" w:pos="0"/>
          </w:tabs>
          <w:ind w:left="6840" w:hanging="180"/>
        </w:pPr>
        <w:rPr>
          <w:rFonts w:hint="default"/>
        </w:rPr>
      </w:lvl>
    </w:lvlOverride>
  </w:num>
  <w:num w:numId="38" w16cid:durableId="1259483995">
    <w:abstractNumId w:val="11"/>
    <w:lvlOverride w:ilvl="0">
      <w:lvl w:ilvl="0">
        <w:start w:val="1"/>
        <w:numFmt w:val="decimal"/>
        <w:lvlText w:val="%1."/>
        <w:lvlJc w:val="left"/>
        <w:pPr>
          <w:tabs>
            <w:tab w:val="num" w:pos="680"/>
          </w:tabs>
          <w:ind w:left="567" w:hanging="567"/>
        </w:pPr>
        <w:rPr>
          <w:rFonts w:ascii="Calibri" w:eastAsia="Open Sans" w:hAnsi="Calibri" w:cs="Arial" w:hint="default"/>
          <w:b w:val="0"/>
          <w:bCs w:val="0"/>
          <w:i w:val="0"/>
          <w:sz w:val="22"/>
          <w:szCs w:val="22"/>
        </w:rPr>
      </w:lvl>
    </w:lvlOverride>
    <w:lvlOverride w:ilvl="1">
      <w:lvl w:ilvl="1">
        <w:start w:val="1"/>
        <w:numFmt w:val="decimal"/>
        <w:lvlText w:val="%2)"/>
        <w:lvlJc w:val="left"/>
        <w:pPr>
          <w:tabs>
            <w:tab w:val="num" w:pos="0"/>
          </w:tabs>
          <w:ind w:left="1800" w:hanging="360"/>
        </w:pPr>
        <w:rPr>
          <w:rFonts w:hint="default"/>
        </w:rPr>
      </w:lvl>
    </w:lvlOverride>
    <w:lvlOverride w:ilvl="2">
      <w:lvl w:ilvl="2">
        <w:start w:val="1"/>
        <w:numFmt w:val="lowerRoman"/>
        <w:lvlText w:val="%2.%3."/>
        <w:lvlJc w:val="right"/>
        <w:pPr>
          <w:tabs>
            <w:tab w:val="num" w:pos="0"/>
          </w:tabs>
          <w:ind w:left="2520" w:hanging="180"/>
        </w:pPr>
        <w:rPr>
          <w:rFonts w:hint="default"/>
        </w:rPr>
      </w:lvl>
    </w:lvlOverride>
    <w:lvlOverride w:ilvl="3">
      <w:lvl w:ilvl="3">
        <w:start w:val="1"/>
        <w:numFmt w:val="decimal"/>
        <w:lvlText w:val="%2.%3.%4."/>
        <w:lvlJc w:val="left"/>
        <w:pPr>
          <w:tabs>
            <w:tab w:val="num" w:pos="0"/>
          </w:tabs>
          <w:ind w:left="3240" w:hanging="360"/>
        </w:pPr>
        <w:rPr>
          <w:rFonts w:hint="default"/>
        </w:rPr>
      </w:lvl>
    </w:lvlOverride>
    <w:lvlOverride w:ilvl="4">
      <w:lvl w:ilvl="4">
        <w:start w:val="1"/>
        <w:numFmt w:val="lowerLetter"/>
        <w:lvlText w:val="%2.%3.%4.%5."/>
        <w:lvlJc w:val="left"/>
        <w:pPr>
          <w:tabs>
            <w:tab w:val="num" w:pos="0"/>
          </w:tabs>
          <w:ind w:left="3960" w:hanging="360"/>
        </w:pPr>
        <w:rPr>
          <w:rFonts w:hint="default"/>
        </w:rPr>
      </w:lvl>
    </w:lvlOverride>
    <w:lvlOverride w:ilvl="5">
      <w:lvl w:ilvl="5">
        <w:start w:val="1"/>
        <w:numFmt w:val="lowerRoman"/>
        <w:lvlText w:val="%2.%3.%4.%5.%6."/>
        <w:lvlJc w:val="right"/>
        <w:pPr>
          <w:tabs>
            <w:tab w:val="num" w:pos="0"/>
          </w:tabs>
          <w:ind w:left="4680" w:hanging="180"/>
        </w:pPr>
        <w:rPr>
          <w:rFonts w:hint="default"/>
        </w:rPr>
      </w:lvl>
    </w:lvlOverride>
    <w:lvlOverride w:ilvl="6">
      <w:lvl w:ilvl="6">
        <w:start w:val="1"/>
        <w:numFmt w:val="decimal"/>
        <w:lvlText w:val="%2.%3.%4.%5.%6.%7."/>
        <w:lvlJc w:val="left"/>
        <w:pPr>
          <w:tabs>
            <w:tab w:val="num" w:pos="0"/>
          </w:tabs>
          <w:ind w:left="5400" w:hanging="360"/>
        </w:pPr>
        <w:rPr>
          <w:rFonts w:hint="default"/>
        </w:rPr>
      </w:lvl>
    </w:lvlOverride>
    <w:lvlOverride w:ilvl="7">
      <w:lvl w:ilvl="7">
        <w:start w:val="1"/>
        <w:numFmt w:val="lowerLetter"/>
        <w:lvlText w:val="%2.%3.%4.%5.%6.%7.%8."/>
        <w:lvlJc w:val="left"/>
        <w:pPr>
          <w:tabs>
            <w:tab w:val="num" w:pos="0"/>
          </w:tabs>
          <w:ind w:left="6120" w:hanging="360"/>
        </w:pPr>
        <w:rPr>
          <w:rFonts w:hint="default"/>
        </w:rPr>
      </w:lvl>
    </w:lvlOverride>
    <w:lvlOverride w:ilvl="8">
      <w:lvl w:ilvl="8">
        <w:start w:val="1"/>
        <w:numFmt w:val="lowerRoman"/>
        <w:lvlText w:val="%2.%3.%4.%5.%6.%7.%8.%9."/>
        <w:lvlJc w:val="right"/>
        <w:pPr>
          <w:tabs>
            <w:tab w:val="num" w:pos="0"/>
          </w:tabs>
          <w:ind w:left="6840" w:hanging="180"/>
        </w:pPr>
        <w:rPr>
          <w:rFonts w:hint="default"/>
        </w:rPr>
      </w:lvl>
    </w:lvlOverride>
  </w:num>
  <w:num w:numId="39" w16cid:durableId="319778043">
    <w:abstractNumId w:val="72"/>
    <w:lvlOverride w:ilvl="0">
      <w:lvl w:ilvl="0">
        <w:start w:val="7"/>
        <w:numFmt w:val="decimal"/>
        <w:lvlText w:val="%1."/>
        <w:lvlJc w:val="left"/>
        <w:pPr>
          <w:tabs>
            <w:tab w:val="num" w:pos="340"/>
          </w:tabs>
          <w:ind w:left="567" w:hanging="567"/>
        </w:pPr>
        <w:rPr>
          <w:rFonts w:ascii="Calibri" w:eastAsia="Open Sans" w:hAnsi="Calibri" w:cs="Arial" w:hint="default"/>
          <w:b w:val="0"/>
          <w:bCs w:val="0"/>
          <w:i w:val="0"/>
          <w:sz w:val="22"/>
          <w:szCs w:val="22"/>
        </w:rPr>
      </w:lvl>
    </w:lvlOverride>
    <w:lvlOverride w:ilvl="1">
      <w:lvl w:ilvl="1">
        <w:start w:val="1"/>
        <w:numFmt w:val="decimal"/>
        <w:lvlText w:val="%2)"/>
        <w:lvlJc w:val="left"/>
        <w:pPr>
          <w:tabs>
            <w:tab w:val="num" w:pos="-360"/>
          </w:tabs>
          <w:ind w:left="1440" w:hanging="360"/>
        </w:pPr>
        <w:rPr>
          <w:rFonts w:hint="default"/>
        </w:rPr>
      </w:lvl>
    </w:lvlOverride>
    <w:lvlOverride w:ilvl="2">
      <w:lvl w:ilvl="2">
        <w:start w:val="1"/>
        <w:numFmt w:val="lowerRoman"/>
        <w:lvlText w:val="%2.%3."/>
        <w:lvlJc w:val="right"/>
        <w:pPr>
          <w:tabs>
            <w:tab w:val="num" w:pos="-360"/>
          </w:tabs>
          <w:ind w:left="2160" w:hanging="180"/>
        </w:pPr>
        <w:rPr>
          <w:rFonts w:hint="default"/>
        </w:rPr>
      </w:lvl>
    </w:lvlOverride>
    <w:lvlOverride w:ilvl="3">
      <w:lvl w:ilvl="3">
        <w:start w:val="1"/>
        <w:numFmt w:val="decimal"/>
        <w:lvlText w:val="%2.%3.%4."/>
        <w:lvlJc w:val="left"/>
        <w:pPr>
          <w:tabs>
            <w:tab w:val="num" w:pos="-360"/>
          </w:tabs>
          <w:ind w:left="2880" w:hanging="360"/>
        </w:pPr>
        <w:rPr>
          <w:rFonts w:hint="default"/>
        </w:rPr>
      </w:lvl>
    </w:lvlOverride>
    <w:lvlOverride w:ilvl="4">
      <w:lvl w:ilvl="4">
        <w:start w:val="1"/>
        <w:numFmt w:val="lowerLetter"/>
        <w:lvlText w:val="%2.%3.%4.%5."/>
        <w:lvlJc w:val="left"/>
        <w:pPr>
          <w:tabs>
            <w:tab w:val="num" w:pos="-360"/>
          </w:tabs>
          <w:ind w:left="3600" w:hanging="360"/>
        </w:pPr>
        <w:rPr>
          <w:rFonts w:hint="default"/>
        </w:rPr>
      </w:lvl>
    </w:lvlOverride>
    <w:lvlOverride w:ilvl="5">
      <w:lvl w:ilvl="5">
        <w:start w:val="1"/>
        <w:numFmt w:val="lowerRoman"/>
        <w:lvlText w:val="%2.%3.%4.%5.%6."/>
        <w:lvlJc w:val="right"/>
        <w:pPr>
          <w:tabs>
            <w:tab w:val="num" w:pos="-360"/>
          </w:tabs>
          <w:ind w:left="4320" w:hanging="180"/>
        </w:pPr>
        <w:rPr>
          <w:rFonts w:hint="default"/>
        </w:rPr>
      </w:lvl>
    </w:lvlOverride>
    <w:lvlOverride w:ilvl="6">
      <w:lvl w:ilvl="6">
        <w:start w:val="1"/>
        <w:numFmt w:val="decimal"/>
        <w:lvlText w:val="%2.%3.%4.%5.%6.%7."/>
        <w:lvlJc w:val="left"/>
        <w:pPr>
          <w:tabs>
            <w:tab w:val="num" w:pos="-360"/>
          </w:tabs>
          <w:ind w:left="5040" w:hanging="360"/>
        </w:pPr>
        <w:rPr>
          <w:rFonts w:hint="default"/>
        </w:rPr>
      </w:lvl>
    </w:lvlOverride>
    <w:lvlOverride w:ilvl="7">
      <w:lvl w:ilvl="7">
        <w:start w:val="1"/>
        <w:numFmt w:val="lowerLetter"/>
        <w:lvlText w:val="%2.%3.%4.%5.%6.%7.%8."/>
        <w:lvlJc w:val="left"/>
        <w:pPr>
          <w:tabs>
            <w:tab w:val="num" w:pos="-360"/>
          </w:tabs>
          <w:ind w:left="5760" w:hanging="360"/>
        </w:pPr>
        <w:rPr>
          <w:rFonts w:hint="default"/>
        </w:rPr>
      </w:lvl>
    </w:lvlOverride>
    <w:lvlOverride w:ilvl="8">
      <w:lvl w:ilvl="8">
        <w:start w:val="1"/>
        <w:numFmt w:val="lowerRoman"/>
        <w:lvlText w:val="%2.%3.%4.%5.%6.%7.%8.%9."/>
        <w:lvlJc w:val="right"/>
        <w:pPr>
          <w:tabs>
            <w:tab w:val="num" w:pos="-360"/>
          </w:tabs>
          <w:ind w:left="6480" w:hanging="180"/>
        </w:pPr>
        <w:rPr>
          <w:rFonts w:hint="default"/>
        </w:rPr>
      </w:lvl>
    </w:lvlOverride>
  </w:num>
  <w:num w:numId="40" w16cid:durableId="1824858715">
    <w:abstractNumId w:val="72"/>
    <w:lvlOverride w:ilvl="0">
      <w:lvl w:ilvl="0">
        <w:start w:val="7"/>
        <w:numFmt w:val="decimal"/>
        <w:lvlText w:val="%1."/>
        <w:lvlJc w:val="left"/>
        <w:pPr>
          <w:tabs>
            <w:tab w:val="num" w:pos="340"/>
          </w:tabs>
          <w:ind w:left="567" w:hanging="567"/>
        </w:pPr>
        <w:rPr>
          <w:rFonts w:ascii="Calibri" w:eastAsia="Open Sans" w:hAnsi="Calibri" w:cs="Arial" w:hint="default"/>
          <w:b w:val="0"/>
          <w:bCs w:val="0"/>
          <w:i w:val="0"/>
          <w:sz w:val="22"/>
          <w:szCs w:val="22"/>
        </w:rPr>
      </w:lvl>
    </w:lvlOverride>
    <w:lvlOverride w:ilvl="1">
      <w:lvl w:ilvl="1">
        <w:start w:val="1"/>
        <w:numFmt w:val="decimal"/>
        <w:lvlText w:val="%2)"/>
        <w:lvlJc w:val="left"/>
        <w:pPr>
          <w:tabs>
            <w:tab w:val="num" w:pos="-360"/>
          </w:tabs>
          <w:ind w:left="1440" w:hanging="360"/>
        </w:pPr>
        <w:rPr>
          <w:rFonts w:hint="default"/>
        </w:rPr>
      </w:lvl>
    </w:lvlOverride>
    <w:lvlOverride w:ilvl="2">
      <w:lvl w:ilvl="2">
        <w:start w:val="1"/>
        <w:numFmt w:val="lowerRoman"/>
        <w:lvlText w:val="%2.%3."/>
        <w:lvlJc w:val="right"/>
        <w:pPr>
          <w:tabs>
            <w:tab w:val="num" w:pos="-360"/>
          </w:tabs>
          <w:ind w:left="2160" w:hanging="180"/>
        </w:pPr>
        <w:rPr>
          <w:rFonts w:hint="default"/>
        </w:rPr>
      </w:lvl>
    </w:lvlOverride>
    <w:lvlOverride w:ilvl="3">
      <w:lvl w:ilvl="3">
        <w:start w:val="1"/>
        <w:numFmt w:val="decimal"/>
        <w:lvlText w:val="%2.%3.%4."/>
        <w:lvlJc w:val="left"/>
        <w:pPr>
          <w:tabs>
            <w:tab w:val="num" w:pos="-360"/>
          </w:tabs>
          <w:ind w:left="2880" w:hanging="360"/>
        </w:pPr>
        <w:rPr>
          <w:rFonts w:hint="default"/>
        </w:rPr>
      </w:lvl>
    </w:lvlOverride>
    <w:lvlOverride w:ilvl="4">
      <w:lvl w:ilvl="4">
        <w:start w:val="1"/>
        <w:numFmt w:val="lowerLetter"/>
        <w:lvlText w:val="%2.%3.%4.%5."/>
        <w:lvlJc w:val="left"/>
        <w:pPr>
          <w:tabs>
            <w:tab w:val="num" w:pos="-360"/>
          </w:tabs>
          <w:ind w:left="3600" w:hanging="360"/>
        </w:pPr>
        <w:rPr>
          <w:rFonts w:hint="default"/>
        </w:rPr>
      </w:lvl>
    </w:lvlOverride>
    <w:lvlOverride w:ilvl="5">
      <w:lvl w:ilvl="5">
        <w:start w:val="1"/>
        <w:numFmt w:val="lowerRoman"/>
        <w:lvlText w:val="%2.%3.%4.%5.%6."/>
        <w:lvlJc w:val="right"/>
        <w:pPr>
          <w:tabs>
            <w:tab w:val="num" w:pos="-360"/>
          </w:tabs>
          <w:ind w:left="4320" w:hanging="180"/>
        </w:pPr>
        <w:rPr>
          <w:rFonts w:hint="default"/>
        </w:rPr>
      </w:lvl>
    </w:lvlOverride>
    <w:lvlOverride w:ilvl="6">
      <w:lvl w:ilvl="6">
        <w:start w:val="1"/>
        <w:numFmt w:val="decimal"/>
        <w:lvlText w:val="%2.%3.%4.%5.%6.%7."/>
        <w:lvlJc w:val="left"/>
        <w:pPr>
          <w:tabs>
            <w:tab w:val="num" w:pos="-360"/>
          </w:tabs>
          <w:ind w:left="5040" w:hanging="360"/>
        </w:pPr>
        <w:rPr>
          <w:rFonts w:hint="default"/>
        </w:rPr>
      </w:lvl>
    </w:lvlOverride>
    <w:lvlOverride w:ilvl="7">
      <w:lvl w:ilvl="7">
        <w:start w:val="1"/>
        <w:numFmt w:val="lowerLetter"/>
        <w:lvlText w:val="%2.%3.%4.%5.%6.%7.%8."/>
        <w:lvlJc w:val="left"/>
        <w:pPr>
          <w:tabs>
            <w:tab w:val="num" w:pos="-360"/>
          </w:tabs>
          <w:ind w:left="5760" w:hanging="360"/>
        </w:pPr>
        <w:rPr>
          <w:rFonts w:hint="default"/>
        </w:rPr>
      </w:lvl>
    </w:lvlOverride>
    <w:lvlOverride w:ilvl="8">
      <w:lvl w:ilvl="8">
        <w:start w:val="1"/>
        <w:numFmt w:val="lowerRoman"/>
        <w:lvlText w:val="%2.%3.%4.%5.%6.%7.%8.%9."/>
        <w:lvlJc w:val="right"/>
        <w:pPr>
          <w:tabs>
            <w:tab w:val="num" w:pos="-360"/>
          </w:tabs>
          <w:ind w:left="6480" w:hanging="180"/>
        </w:pPr>
        <w:rPr>
          <w:rFonts w:hint="default"/>
        </w:rPr>
      </w:lvl>
    </w:lvlOverride>
  </w:num>
  <w:num w:numId="41" w16cid:durableId="194774812">
    <w:abstractNumId w:val="72"/>
    <w:lvlOverride w:ilvl="0">
      <w:lvl w:ilvl="0">
        <w:start w:val="7"/>
        <w:numFmt w:val="decimal"/>
        <w:lvlText w:val="%1."/>
        <w:lvlJc w:val="left"/>
        <w:pPr>
          <w:tabs>
            <w:tab w:val="num" w:pos="340"/>
          </w:tabs>
          <w:ind w:left="567" w:hanging="567"/>
        </w:pPr>
        <w:rPr>
          <w:rFonts w:ascii="Calibri" w:eastAsia="Open Sans" w:hAnsi="Calibri" w:cs="Arial" w:hint="default"/>
          <w:b w:val="0"/>
          <w:bCs w:val="0"/>
          <w:i w:val="0"/>
          <w:sz w:val="22"/>
          <w:szCs w:val="22"/>
        </w:rPr>
      </w:lvl>
    </w:lvlOverride>
    <w:lvlOverride w:ilvl="1">
      <w:lvl w:ilvl="1">
        <w:start w:val="1"/>
        <w:numFmt w:val="decimal"/>
        <w:lvlText w:val="%2)"/>
        <w:lvlJc w:val="left"/>
        <w:pPr>
          <w:tabs>
            <w:tab w:val="num" w:pos="-360"/>
          </w:tabs>
          <w:ind w:left="1440" w:hanging="360"/>
        </w:pPr>
        <w:rPr>
          <w:rFonts w:hint="default"/>
        </w:rPr>
      </w:lvl>
    </w:lvlOverride>
    <w:lvlOverride w:ilvl="2">
      <w:lvl w:ilvl="2">
        <w:start w:val="1"/>
        <w:numFmt w:val="lowerRoman"/>
        <w:lvlText w:val="%2.%3."/>
        <w:lvlJc w:val="right"/>
        <w:pPr>
          <w:tabs>
            <w:tab w:val="num" w:pos="-360"/>
          </w:tabs>
          <w:ind w:left="2160" w:hanging="180"/>
        </w:pPr>
        <w:rPr>
          <w:rFonts w:hint="default"/>
        </w:rPr>
      </w:lvl>
    </w:lvlOverride>
    <w:lvlOverride w:ilvl="3">
      <w:lvl w:ilvl="3">
        <w:start w:val="1"/>
        <w:numFmt w:val="decimal"/>
        <w:lvlText w:val="%2.%3.%4."/>
        <w:lvlJc w:val="left"/>
        <w:pPr>
          <w:tabs>
            <w:tab w:val="num" w:pos="-360"/>
          </w:tabs>
          <w:ind w:left="2880" w:hanging="360"/>
        </w:pPr>
        <w:rPr>
          <w:rFonts w:hint="default"/>
        </w:rPr>
      </w:lvl>
    </w:lvlOverride>
    <w:lvlOverride w:ilvl="4">
      <w:lvl w:ilvl="4">
        <w:start w:val="1"/>
        <w:numFmt w:val="lowerLetter"/>
        <w:lvlText w:val="%2.%3.%4.%5."/>
        <w:lvlJc w:val="left"/>
        <w:pPr>
          <w:tabs>
            <w:tab w:val="num" w:pos="-360"/>
          </w:tabs>
          <w:ind w:left="3600" w:hanging="360"/>
        </w:pPr>
        <w:rPr>
          <w:rFonts w:hint="default"/>
        </w:rPr>
      </w:lvl>
    </w:lvlOverride>
    <w:lvlOverride w:ilvl="5">
      <w:lvl w:ilvl="5">
        <w:start w:val="1"/>
        <w:numFmt w:val="lowerRoman"/>
        <w:lvlText w:val="%2.%3.%4.%5.%6."/>
        <w:lvlJc w:val="right"/>
        <w:pPr>
          <w:tabs>
            <w:tab w:val="num" w:pos="-360"/>
          </w:tabs>
          <w:ind w:left="4320" w:hanging="180"/>
        </w:pPr>
        <w:rPr>
          <w:rFonts w:hint="default"/>
        </w:rPr>
      </w:lvl>
    </w:lvlOverride>
    <w:lvlOverride w:ilvl="6">
      <w:lvl w:ilvl="6">
        <w:start w:val="1"/>
        <w:numFmt w:val="decimal"/>
        <w:lvlText w:val="%2.%3.%4.%5.%6.%7."/>
        <w:lvlJc w:val="left"/>
        <w:pPr>
          <w:tabs>
            <w:tab w:val="num" w:pos="-360"/>
          </w:tabs>
          <w:ind w:left="5040" w:hanging="360"/>
        </w:pPr>
        <w:rPr>
          <w:rFonts w:hint="default"/>
        </w:rPr>
      </w:lvl>
    </w:lvlOverride>
    <w:lvlOverride w:ilvl="7">
      <w:lvl w:ilvl="7">
        <w:start w:val="1"/>
        <w:numFmt w:val="lowerLetter"/>
        <w:lvlText w:val="%2.%3.%4.%5.%6.%7.%8."/>
        <w:lvlJc w:val="left"/>
        <w:pPr>
          <w:tabs>
            <w:tab w:val="num" w:pos="-360"/>
          </w:tabs>
          <w:ind w:left="5760" w:hanging="360"/>
        </w:pPr>
        <w:rPr>
          <w:rFonts w:hint="default"/>
        </w:rPr>
      </w:lvl>
    </w:lvlOverride>
    <w:lvlOverride w:ilvl="8">
      <w:lvl w:ilvl="8">
        <w:start w:val="1"/>
        <w:numFmt w:val="lowerRoman"/>
        <w:lvlText w:val="%2.%3.%4.%5.%6.%7.%8.%9."/>
        <w:lvlJc w:val="right"/>
        <w:pPr>
          <w:tabs>
            <w:tab w:val="num" w:pos="-360"/>
          </w:tabs>
          <w:ind w:left="6480" w:hanging="180"/>
        </w:pPr>
        <w:rPr>
          <w:rFonts w:hint="default"/>
        </w:rPr>
      </w:lvl>
    </w:lvlOverride>
  </w:num>
  <w:num w:numId="42" w16cid:durableId="887760531">
    <w:abstractNumId w:val="72"/>
    <w:lvlOverride w:ilvl="0">
      <w:lvl w:ilvl="0">
        <w:start w:val="7"/>
        <w:numFmt w:val="decimal"/>
        <w:lvlText w:val="%1."/>
        <w:lvlJc w:val="left"/>
        <w:pPr>
          <w:tabs>
            <w:tab w:val="num" w:pos="340"/>
          </w:tabs>
          <w:ind w:left="567" w:hanging="567"/>
        </w:pPr>
        <w:rPr>
          <w:rFonts w:ascii="Calibri" w:eastAsia="Open Sans" w:hAnsi="Calibri" w:cs="Arial" w:hint="default"/>
          <w:b w:val="0"/>
          <w:bCs w:val="0"/>
          <w:i w:val="0"/>
          <w:sz w:val="22"/>
          <w:szCs w:val="22"/>
        </w:rPr>
      </w:lvl>
    </w:lvlOverride>
    <w:lvlOverride w:ilvl="1">
      <w:lvl w:ilvl="1">
        <w:start w:val="1"/>
        <w:numFmt w:val="decimal"/>
        <w:lvlText w:val="%2)"/>
        <w:lvlJc w:val="left"/>
        <w:pPr>
          <w:tabs>
            <w:tab w:val="num" w:pos="-360"/>
          </w:tabs>
          <w:ind w:left="1440" w:hanging="360"/>
        </w:pPr>
        <w:rPr>
          <w:rFonts w:hint="default"/>
        </w:rPr>
      </w:lvl>
    </w:lvlOverride>
    <w:lvlOverride w:ilvl="2">
      <w:lvl w:ilvl="2">
        <w:start w:val="1"/>
        <w:numFmt w:val="lowerRoman"/>
        <w:lvlText w:val="%2.%3."/>
        <w:lvlJc w:val="right"/>
        <w:pPr>
          <w:tabs>
            <w:tab w:val="num" w:pos="-360"/>
          </w:tabs>
          <w:ind w:left="2160" w:hanging="180"/>
        </w:pPr>
        <w:rPr>
          <w:rFonts w:hint="default"/>
        </w:rPr>
      </w:lvl>
    </w:lvlOverride>
    <w:lvlOverride w:ilvl="3">
      <w:lvl w:ilvl="3">
        <w:start w:val="1"/>
        <w:numFmt w:val="decimal"/>
        <w:lvlText w:val="%2.%3.%4."/>
        <w:lvlJc w:val="left"/>
        <w:pPr>
          <w:tabs>
            <w:tab w:val="num" w:pos="-360"/>
          </w:tabs>
          <w:ind w:left="2880" w:hanging="360"/>
        </w:pPr>
        <w:rPr>
          <w:rFonts w:hint="default"/>
        </w:rPr>
      </w:lvl>
    </w:lvlOverride>
    <w:lvlOverride w:ilvl="4">
      <w:lvl w:ilvl="4">
        <w:start w:val="1"/>
        <w:numFmt w:val="lowerLetter"/>
        <w:lvlText w:val="%2.%3.%4.%5."/>
        <w:lvlJc w:val="left"/>
        <w:pPr>
          <w:tabs>
            <w:tab w:val="num" w:pos="-360"/>
          </w:tabs>
          <w:ind w:left="3600" w:hanging="360"/>
        </w:pPr>
        <w:rPr>
          <w:rFonts w:hint="default"/>
        </w:rPr>
      </w:lvl>
    </w:lvlOverride>
    <w:lvlOverride w:ilvl="5">
      <w:lvl w:ilvl="5">
        <w:start w:val="1"/>
        <w:numFmt w:val="lowerRoman"/>
        <w:lvlText w:val="%2.%3.%4.%5.%6."/>
        <w:lvlJc w:val="right"/>
        <w:pPr>
          <w:tabs>
            <w:tab w:val="num" w:pos="-360"/>
          </w:tabs>
          <w:ind w:left="4320" w:hanging="180"/>
        </w:pPr>
        <w:rPr>
          <w:rFonts w:hint="default"/>
        </w:rPr>
      </w:lvl>
    </w:lvlOverride>
    <w:lvlOverride w:ilvl="6">
      <w:lvl w:ilvl="6">
        <w:start w:val="1"/>
        <w:numFmt w:val="decimal"/>
        <w:lvlText w:val="%2.%3.%4.%5.%6.%7."/>
        <w:lvlJc w:val="left"/>
        <w:pPr>
          <w:tabs>
            <w:tab w:val="num" w:pos="-360"/>
          </w:tabs>
          <w:ind w:left="5040" w:hanging="360"/>
        </w:pPr>
        <w:rPr>
          <w:rFonts w:hint="default"/>
        </w:rPr>
      </w:lvl>
    </w:lvlOverride>
    <w:lvlOverride w:ilvl="7">
      <w:lvl w:ilvl="7">
        <w:start w:val="1"/>
        <w:numFmt w:val="lowerLetter"/>
        <w:lvlText w:val="%2.%3.%4.%5.%6.%7.%8."/>
        <w:lvlJc w:val="left"/>
        <w:pPr>
          <w:tabs>
            <w:tab w:val="num" w:pos="-360"/>
          </w:tabs>
          <w:ind w:left="5760" w:hanging="360"/>
        </w:pPr>
        <w:rPr>
          <w:rFonts w:hint="default"/>
        </w:rPr>
      </w:lvl>
    </w:lvlOverride>
    <w:lvlOverride w:ilvl="8">
      <w:lvl w:ilvl="8">
        <w:start w:val="1"/>
        <w:numFmt w:val="lowerRoman"/>
        <w:lvlText w:val="%2.%3.%4.%5.%6.%7.%8.%9."/>
        <w:lvlJc w:val="right"/>
        <w:pPr>
          <w:tabs>
            <w:tab w:val="num" w:pos="-360"/>
          </w:tabs>
          <w:ind w:left="6480" w:hanging="180"/>
        </w:pPr>
        <w:rPr>
          <w:rFonts w:hint="default"/>
        </w:rPr>
      </w:lvl>
    </w:lvlOverride>
  </w:num>
  <w:num w:numId="43" w16cid:durableId="1486781780">
    <w:abstractNumId w:val="1"/>
    <w:lvlOverride w:ilvl="0">
      <w:lvl w:ilvl="0">
        <w:start w:val="1"/>
        <w:numFmt w:val="decimal"/>
        <w:lvlText w:val="§ %1"/>
        <w:lvlJc w:val="left"/>
        <w:pPr>
          <w:tabs>
            <w:tab w:val="num" w:pos="3345"/>
          </w:tabs>
          <w:ind w:left="567" w:hanging="567"/>
        </w:pPr>
        <w:rPr>
          <w:rFonts w:cs="Arial" w:hint="default"/>
          <w:b/>
        </w:rPr>
      </w:lvl>
    </w:lvlOverride>
    <w:lvlOverride w:ilvl="1">
      <w:lvl w:ilvl="1">
        <w:start w:val="1"/>
        <w:numFmt w:val="decimal"/>
        <w:lvlText w:val="%2."/>
        <w:lvlJc w:val="left"/>
        <w:pPr>
          <w:ind w:left="0" w:firstLine="0"/>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44" w16cid:durableId="750347882">
    <w:abstractNumId w:val="53"/>
  </w:num>
  <w:num w:numId="45" w16cid:durableId="1848906125">
    <w:abstractNumId w:val="47"/>
    <w:lvlOverride w:ilvl="0">
      <w:lvl w:ilvl="0" w:tplc="21B6CF5A">
        <w:start w:val="1"/>
        <w:numFmt w:val="decimal"/>
        <w:lvlText w:val="%1."/>
        <w:lvlJc w:val="left"/>
        <w:pPr>
          <w:ind w:left="567" w:hanging="567"/>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46" w16cid:durableId="737361926">
    <w:abstractNumId w:val="51"/>
    <w:lvlOverride w:ilvl="0">
      <w:lvl w:ilvl="0" w:tplc="D71CFF9A">
        <w:start w:val="1"/>
        <w:numFmt w:val="decimal"/>
        <w:lvlText w:val="%1."/>
        <w:lvlJc w:val="left"/>
        <w:pPr>
          <w:tabs>
            <w:tab w:val="num" w:pos="567"/>
          </w:tabs>
          <w:ind w:left="567" w:hanging="567"/>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47" w16cid:durableId="1974360003">
    <w:abstractNumId w:val="1"/>
    <w:lvlOverride w:ilvl="0">
      <w:lvl w:ilvl="0">
        <w:start w:val="1"/>
        <w:numFmt w:val="decimal"/>
        <w:lvlText w:val="§ %1"/>
        <w:lvlJc w:val="left"/>
        <w:pPr>
          <w:tabs>
            <w:tab w:val="num" w:pos="3345"/>
          </w:tabs>
          <w:ind w:left="964" w:hanging="964"/>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48" w16cid:durableId="1393623658">
    <w:abstractNumId w:val="1"/>
    <w:lvlOverride w:ilvl="0">
      <w:lvl w:ilvl="0">
        <w:start w:val="1"/>
        <w:numFmt w:val="decimal"/>
        <w:lvlText w:val="§ %1"/>
        <w:lvlJc w:val="left"/>
        <w:pPr>
          <w:tabs>
            <w:tab w:val="num" w:pos="3345"/>
          </w:tabs>
          <w:ind w:left="964" w:hanging="964"/>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49" w16cid:durableId="2014188064">
    <w:abstractNumId w:val="1"/>
    <w:lvlOverride w:ilvl="0">
      <w:lvl w:ilvl="0">
        <w:start w:val="1"/>
        <w:numFmt w:val="decimal"/>
        <w:lvlText w:val="§ %1"/>
        <w:lvlJc w:val="left"/>
        <w:pPr>
          <w:tabs>
            <w:tab w:val="num" w:pos="3345"/>
          </w:tabs>
          <w:ind w:left="964" w:hanging="964"/>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50" w16cid:durableId="540632507">
    <w:abstractNumId w:val="1"/>
    <w:lvlOverride w:ilvl="0">
      <w:lvl w:ilvl="0">
        <w:start w:val="1"/>
        <w:numFmt w:val="decimal"/>
        <w:lvlText w:val="§ %1"/>
        <w:lvlJc w:val="left"/>
        <w:pPr>
          <w:tabs>
            <w:tab w:val="num" w:pos="3345"/>
          </w:tabs>
          <w:ind w:left="397" w:hanging="397"/>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51" w16cid:durableId="1999116015">
    <w:abstractNumId w:val="1"/>
    <w:lvlOverride w:ilvl="0">
      <w:lvl w:ilvl="0">
        <w:start w:val="1"/>
        <w:numFmt w:val="decimal"/>
        <w:lvlText w:val="§ %1"/>
        <w:lvlJc w:val="left"/>
        <w:pPr>
          <w:tabs>
            <w:tab w:val="num" w:pos="3345"/>
          </w:tabs>
          <w:ind w:left="397" w:hanging="397"/>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52" w16cid:durableId="494347184">
    <w:abstractNumId w:val="1"/>
    <w:lvlOverride w:ilvl="0">
      <w:lvl w:ilvl="0">
        <w:start w:val="1"/>
        <w:numFmt w:val="decimal"/>
        <w:lvlText w:val="§ %1"/>
        <w:lvlJc w:val="left"/>
        <w:pPr>
          <w:tabs>
            <w:tab w:val="num" w:pos="3345"/>
          </w:tabs>
          <w:ind w:left="397" w:hanging="397"/>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53" w16cid:durableId="572280927">
    <w:abstractNumId w:val="1"/>
    <w:lvlOverride w:ilvl="0">
      <w:lvl w:ilvl="0">
        <w:start w:val="1"/>
        <w:numFmt w:val="decimal"/>
        <w:lvlText w:val="§ %1"/>
        <w:lvlJc w:val="left"/>
        <w:pPr>
          <w:tabs>
            <w:tab w:val="num" w:pos="3345"/>
          </w:tabs>
          <w:ind w:left="397" w:hanging="397"/>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54" w16cid:durableId="406001085">
    <w:abstractNumId w:val="1"/>
    <w:lvlOverride w:ilvl="0">
      <w:lvl w:ilvl="0">
        <w:start w:val="1"/>
        <w:numFmt w:val="decimal"/>
        <w:lvlText w:val="§ %1"/>
        <w:lvlJc w:val="left"/>
        <w:pPr>
          <w:tabs>
            <w:tab w:val="num" w:pos="3345"/>
          </w:tabs>
          <w:ind w:left="397" w:hanging="397"/>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55" w16cid:durableId="343555360">
    <w:abstractNumId w:val="1"/>
    <w:lvlOverride w:ilvl="0">
      <w:lvl w:ilvl="0">
        <w:start w:val="1"/>
        <w:numFmt w:val="decimal"/>
        <w:lvlText w:val="§ %1"/>
        <w:lvlJc w:val="left"/>
        <w:pPr>
          <w:tabs>
            <w:tab w:val="num" w:pos="3345"/>
          </w:tabs>
          <w:ind w:left="964" w:hanging="964"/>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56" w16cid:durableId="1671446940">
    <w:abstractNumId w:val="1"/>
    <w:lvlOverride w:ilvl="0">
      <w:lvl w:ilvl="0">
        <w:start w:val="1"/>
        <w:numFmt w:val="decimal"/>
        <w:lvlText w:val="§ %1"/>
        <w:lvlJc w:val="left"/>
        <w:pPr>
          <w:tabs>
            <w:tab w:val="num" w:pos="3345"/>
          </w:tabs>
          <w:ind w:left="964" w:hanging="964"/>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57" w16cid:durableId="1351830744">
    <w:abstractNumId w:val="1"/>
    <w:lvlOverride w:ilvl="0">
      <w:lvl w:ilvl="0">
        <w:start w:val="1"/>
        <w:numFmt w:val="decimal"/>
        <w:lvlText w:val="§ %1"/>
        <w:lvlJc w:val="left"/>
        <w:pPr>
          <w:tabs>
            <w:tab w:val="num" w:pos="3345"/>
          </w:tabs>
          <w:ind w:left="964" w:hanging="964"/>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58" w16cid:durableId="1276134533">
    <w:abstractNumId w:val="1"/>
    <w:lvlOverride w:ilvl="0">
      <w:lvl w:ilvl="0">
        <w:start w:val="1"/>
        <w:numFmt w:val="decimal"/>
        <w:lvlText w:val="§ %1"/>
        <w:lvlJc w:val="left"/>
        <w:pPr>
          <w:tabs>
            <w:tab w:val="num" w:pos="3345"/>
          </w:tabs>
          <w:ind w:left="964" w:hanging="964"/>
        </w:pPr>
        <w:rPr>
          <w:rFonts w:cs="Arial" w:hint="default"/>
          <w:b/>
        </w:rPr>
      </w:lvl>
    </w:lvlOverride>
    <w:lvlOverride w:ilvl="1">
      <w:lvl w:ilvl="1">
        <w:start w:val="1"/>
        <w:numFmt w:val="decimal"/>
        <w:lvlText w:val="%2."/>
        <w:lvlJc w:val="left"/>
        <w:pPr>
          <w:ind w:left="567" w:hanging="567"/>
        </w:pPr>
        <w:rPr>
          <w:rFonts w:asciiTheme="minorHAnsi" w:eastAsia="Calibri" w:hAnsiTheme="minorHAnsi" w:cstheme="minorHAnsi"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59" w16cid:durableId="1569728285">
    <w:abstractNumId w:val="1"/>
    <w:lvlOverride w:ilvl="0">
      <w:lvl w:ilvl="0">
        <w:start w:val="1"/>
        <w:numFmt w:val="decimal"/>
        <w:lvlText w:val="§ %1"/>
        <w:lvlJc w:val="left"/>
        <w:pPr>
          <w:tabs>
            <w:tab w:val="num" w:pos="3345"/>
          </w:tabs>
          <w:ind w:left="964" w:hanging="964"/>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60" w16cid:durableId="592663927">
    <w:abstractNumId w:val="1"/>
    <w:lvlOverride w:ilvl="0">
      <w:lvl w:ilvl="0">
        <w:start w:val="1"/>
        <w:numFmt w:val="decimal"/>
        <w:lvlText w:val="§ %1"/>
        <w:lvlJc w:val="left"/>
        <w:pPr>
          <w:tabs>
            <w:tab w:val="num" w:pos="3345"/>
          </w:tabs>
          <w:ind w:left="964" w:hanging="964"/>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61" w16cid:durableId="2046320750">
    <w:abstractNumId w:val="1"/>
    <w:lvlOverride w:ilvl="0">
      <w:lvl w:ilvl="0">
        <w:start w:val="1"/>
        <w:numFmt w:val="decimal"/>
        <w:lvlText w:val="§ %1"/>
        <w:lvlJc w:val="left"/>
        <w:pPr>
          <w:tabs>
            <w:tab w:val="num" w:pos="3345"/>
          </w:tabs>
          <w:ind w:left="964" w:hanging="964"/>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62" w16cid:durableId="899512094">
    <w:abstractNumId w:val="1"/>
    <w:lvlOverride w:ilvl="0">
      <w:lvl w:ilvl="0">
        <w:start w:val="1"/>
        <w:numFmt w:val="decimal"/>
        <w:lvlText w:val="§ %1"/>
        <w:lvlJc w:val="left"/>
        <w:pPr>
          <w:tabs>
            <w:tab w:val="num" w:pos="3345"/>
          </w:tabs>
          <w:ind w:left="964" w:hanging="964"/>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63" w16cid:durableId="1495490062">
    <w:abstractNumId w:val="1"/>
    <w:lvlOverride w:ilvl="0">
      <w:lvl w:ilvl="0">
        <w:start w:val="1"/>
        <w:numFmt w:val="decimal"/>
        <w:lvlText w:val="§ %1"/>
        <w:lvlJc w:val="left"/>
        <w:pPr>
          <w:tabs>
            <w:tab w:val="num" w:pos="3345"/>
          </w:tabs>
          <w:ind w:left="567" w:hanging="567"/>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64" w16cid:durableId="1786315451">
    <w:abstractNumId w:val="1"/>
    <w:lvlOverride w:ilvl="0">
      <w:lvl w:ilvl="0">
        <w:start w:val="1"/>
        <w:numFmt w:val="decimal"/>
        <w:lvlText w:val="§ %1"/>
        <w:lvlJc w:val="left"/>
        <w:pPr>
          <w:tabs>
            <w:tab w:val="num" w:pos="3345"/>
          </w:tabs>
          <w:ind w:left="397" w:hanging="397"/>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65" w16cid:durableId="2035039759">
    <w:abstractNumId w:val="1"/>
    <w:lvlOverride w:ilvl="0">
      <w:lvl w:ilvl="0">
        <w:start w:val="1"/>
        <w:numFmt w:val="decimal"/>
        <w:lvlText w:val="§ %1"/>
        <w:lvlJc w:val="left"/>
        <w:pPr>
          <w:tabs>
            <w:tab w:val="num" w:pos="3345"/>
          </w:tabs>
          <w:ind w:left="567" w:hanging="567"/>
        </w:pPr>
        <w:rPr>
          <w:rFonts w:cs="Arial" w:hint="default"/>
          <w:b/>
        </w:rPr>
      </w:lvl>
    </w:lvlOverride>
    <w:lvlOverride w:ilvl="1">
      <w:lvl w:ilvl="1">
        <w:start w:val="1"/>
        <w:numFmt w:val="decimal"/>
        <w:lvlText w:val="%2."/>
        <w:lvlJc w:val="left"/>
        <w:pPr>
          <w:ind w:left="0" w:firstLine="0"/>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66" w16cid:durableId="753362497">
    <w:abstractNumId w:val="1"/>
    <w:lvlOverride w:ilvl="0">
      <w:lvl w:ilvl="0">
        <w:start w:val="1"/>
        <w:numFmt w:val="decimal"/>
        <w:lvlText w:val="§ %1"/>
        <w:lvlJc w:val="left"/>
        <w:pPr>
          <w:tabs>
            <w:tab w:val="num" w:pos="3345"/>
          </w:tabs>
          <w:ind w:left="397" w:hanging="397"/>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67" w16cid:durableId="1200312837">
    <w:abstractNumId w:val="1"/>
    <w:lvlOverride w:ilvl="0">
      <w:lvl w:ilvl="0">
        <w:start w:val="1"/>
        <w:numFmt w:val="decimal"/>
        <w:lvlText w:val="§ %1"/>
        <w:lvlJc w:val="left"/>
        <w:pPr>
          <w:tabs>
            <w:tab w:val="num" w:pos="3345"/>
          </w:tabs>
          <w:ind w:left="397" w:hanging="397"/>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68" w16cid:durableId="98380910">
    <w:abstractNumId w:val="1"/>
    <w:lvlOverride w:ilvl="0">
      <w:lvl w:ilvl="0">
        <w:start w:val="1"/>
        <w:numFmt w:val="decimal"/>
        <w:lvlText w:val="§ %1"/>
        <w:lvlJc w:val="left"/>
        <w:pPr>
          <w:tabs>
            <w:tab w:val="num" w:pos="3345"/>
          </w:tabs>
          <w:ind w:left="567" w:hanging="567"/>
        </w:pPr>
        <w:rPr>
          <w:rFonts w:cs="Arial" w:hint="default"/>
          <w:b/>
        </w:rPr>
      </w:lvl>
    </w:lvlOverride>
    <w:lvlOverride w:ilvl="1">
      <w:lvl w:ilvl="1">
        <w:start w:val="1"/>
        <w:numFmt w:val="decimal"/>
        <w:lvlText w:val="%2."/>
        <w:lvlJc w:val="left"/>
        <w:pPr>
          <w:ind w:left="0" w:firstLine="0"/>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69" w16cid:durableId="51468191">
    <w:abstractNumId w:val="1"/>
    <w:lvlOverride w:ilvl="0">
      <w:lvl w:ilvl="0">
        <w:start w:val="1"/>
        <w:numFmt w:val="decimal"/>
        <w:lvlText w:val="§ %1"/>
        <w:lvlJc w:val="left"/>
        <w:pPr>
          <w:tabs>
            <w:tab w:val="num" w:pos="3345"/>
          </w:tabs>
          <w:ind w:left="397" w:hanging="397"/>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70" w16cid:durableId="492062528">
    <w:abstractNumId w:val="1"/>
    <w:lvlOverride w:ilvl="0">
      <w:lvl w:ilvl="0">
        <w:start w:val="1"/>
        <w:numFmt w:val="decimal"/>
        <w:lvlText w:val="§ %1"/>
        <w:lvlJc w:val="left"/>
        <w:pPr>
          <w:tabs>
            <w:tab w:val="num" w:pos="3345"/>
          </w:tabs>
          <w:ind w:left="397" w:hanging="397"/>
        </w:pPr>
        <w:rPr>
          <w:rFonts w:cs="Arial" w:hint="default"/>
          <w:b/>
        </w:rPr>
      </w:lvl>
    </w:lvlOverride>
    <w:lvlOverride w:ilvl="1">
      <w:lvl w:ilvl="1">
        <w:start w:val="1"/>
        <w:numFmt w:val="decimal"/>
        <w:lvlText w:val="%2."/>
        <w:lvlJc w:val="left"/>
        <w:pPr>
          <w:ind w:left="567" w:hanging="567"/>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71" w16cid:durableId="1171142623">
    <w:abstractNumId w:val="1"/>
    <w:lvlOverride w:ilvl="0">
      <w:lvl w:ilvl="0">
        <w:start w:val="1"/>
        <w:numFmt w:val="decimal"/>
        <w:lvlText w:val="§ %1"/>
        <w:lvlJc w:val="left"/>
        <w:pPr>
          <w:tabs>
            <w:tab w:val="num" w:pos="3345"/>
          </w:tabs>
          <w:ind w:left="567" w:hanging="567"/>
        </w:pPr>
        <w:rPr>
          <w:rFonts w:cs="Arial" w:hint="default"/>
          <w:b/>
        </w:rPr>
      </w:lvl>
    </w:lvlOverride>
    <w:lvlOverride w:ilvl="1">
      <w:lvl w:ilvl="1">
        <w:start w:val="1"/>
        <w:numFmt w:val="decimal"/>
        <w:lvlText w:val="%2."/>
        <w:lvlJc w:val="left"/>
        <w:pPr>
          <w:ind w:left="0" w:firstLine="0"/>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72" w16cid:durableId="713776366">
    <w:abstractNumId w:val="1"/>
    <w:lvlOverride w:ilvl="0">
      <w:lvl w:ilvl="0">
        <w:start w:val="1"/>
        <w:numFmt w:val="decimal"/>
        <w:lvlText w:val="§ %1"/>
        <w:lvlJc w:val="left"/>
        <w:pPr>
          <w:tabs>
            <w:tab w:val="num" w:pos="3345"/>
          </w:tabs>
          <w:ind w:left="567" w:hanging="567"/>
        </w:pPr>
        <w:rPr>
          <w:rFonts w:cs="Arial" w:hint="default"/>
          <w:b/>
        </w:rPr>
      </w:lvl>
    </w:lvlOverride>
    <w:lvlOverride w:ilvl="1">
      <w:lvl w:ilvl="1">
        <w:start w:val="1"/>
        <w:numFmt w:val="decimal"/>
        <w:lvlText w:val="%2."/>
        <w:lvlJc w:val="left"/>
        <w:pPr>
          <w:ind w:left="0" w:firstLine="0"/>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73" w16cid:durableId="975449806">
    <w:abstractNumId w:val="34"/>
  </w:num>
  <w:num w:numId="74" w16cid:durableId="1654290410">
    <w:abstractNumId w:val="1"/>
    <w:lvlOverride w:ilvl="0">
      <w:lvl w:ilvl="0">
        <w:start w:val="1"/>
        <w:numFmt w:val="decimal"/>
        <w:lvlText w:val="§ %1"/>
        <w:lvlJc w:val="left"/>
        <w:pPr>
          <w:tabs>
            <w:tab w:val="num" w:pos="3345"/>
          </w:tabs>
          <w:ind w:left="567" w:hanging="567"/>
        </w:pPr>
        <w:rPr>
          <w:rFonts w:cs="Arial" w:hint="default"/>
          <w:b/>
        </w:rPr>
      </w:lvl>
    </w:lvlOverride>
    <w:lvlOverride w:ilvl="1">
      <w:lvl w:ilvl="1">
        <w:start w:val="1"/>
        <w:numFmt w:val="decimal"/>
        <w:lvlText w:val="%2."/>
        <w:lvlJc w:val="left"/>
        <w:pPr>
          <w:ind w:left="0" w:firstLine="0"/>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75" w16cid:durableId="340204796">
    <w:abstractNumId w:val="31"/>
  </w:num>
  <w:num w:numId="76" w16cid:durableId="1030184825">
    <w:abstractNumId w:val="1"/>
    <w:lvlOverride w:ilvl="0">
      <w:lvl w:ilvl="0">
        <w:start w:val="1"/>
        <w:numFmt w:val="decimal"/>
        <w:lvlText w:val="§ %1"/>
        <w:lvlJc w:val="left"/>
        <w:pPr>
          <w:tabs>
            <w:tab w:val="num" w:pos="3345"/>
          </w:tabs>
          <w:ind w:left="567" w:hanging="567"/>
        </w:pPr>
        <w:rPr>
          <w:rFonts w:cs="Arial" w:hint="default"/>
          <w:b/>
        </w:rPr>
      </w:lvl>
    </w:lvlOverride>
    <w:lvlOverride w:ilvl="1">
      <w:lvl w:ilvl="1">
        <w:start w:val="1"/>
        <w:numFmt w:val="decimal"/>
        <w:lvlText w:val="%2."/>
        <w:lvlJc w:val="left"/>
        <w:pPr>
          <w:ind w:left="0" w:firstLine="0"/>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77" w16cid:durableId="855078003">
    <w:abstractNumId w:val="68"/>
  </w:num>
  <w:num w:numId="78" w16cid:durableId="861095146">
    <w:abstractNumId w:val="58"/>
  </w:num>
  <w:num w:numId="79" w16cid:durableId="1923025405">
    <w:abstractNumId w:val="44"/>
  </w:num>
  <w:num w:numId="80" w16cid:durableId="1954552695">
    <w:abstractNumId w:val="1"/>
    <w:lvlOverride w:ilvl="0">
      <w:lvl w:ilvl="0">
        <w:start w:val="1"/>
        <w:numFmt w:val="decimal"/>
        <w:lvlText w:val="§ %1"/>
        <w:lvlJc w:val="left"/>
        <w:pPr>
          <w:tabs>
            <w:tab w:val="num" w:pos="3345"/>
          </w:tabs>
          <w:ind w:left="567" w:hanging="567"/>
        </w:pPr>
        <w:rPr>
          <w:rFonts w:cs="Arial" w:hint="default"/>
          <w:b/>
        </w:rPr>
      </w:lvl>
    </w:lvlOverride>
    <w:lvlOverride w:ilvl="1">
      <w:lvl w:ilvl="1">
        <w:start w:val="1"/>
        <w:numFmt w:val="decimal"/>
        <w:lvlText w:val="%2."/>
        <w:lvlJc w:val="left"/>
        <w:pPr>
          <w:ind w:left="0" w:firstLine="0"/>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81" w16cid:durableId="251546169">
    <w:abstractNumId w:val="45"/>
    <w:lvlOverride w:ilvl="0">
      <w:lvl w:ilvl="0" w:tplc="A264457C">
        <w:start w:val="1"/>
        <w:numFmt w:val="decimal"/>
        <w:lvlText w:val="%1."/>
        <w:lvlJc w:val="left"/>
        <w:pPr>
          <w:tabs>
            <w:tab w:val="num" w:pos="567"/>
          </w:tabs>
          <w:ind w:left="567" w:hanging="567"/>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82" w16cid:durableId="2035498711">
    <w:abstractNumId w:val="1"/>
    <w:lvlOverride w:ilvl="0">
      <w:lvl w:ilvl="0">
        <w:start w:val="1"/>
        <w:numFmt w:val="decimal"/>
        <w:lvlText w:val="§ %1"/>
        <w:lvlJc w:val="left"/>
        <w:pPr>
          <w:tabs>
            <w:tab w:val="num" w:pos="3345"/>
          </w:tabs>
          <w:ind w:left="567" w:hanging="567"/>
        </w:pPr>
        <w:rPr>
          <w:rFonts w:cs="Arial" w:hint="default"/>
          <w:b/>
        </w:rPr>
      </w:lvl>
    </w:lvlOverride>
    <w:lvlOverride w:ilvl="1">
      <w:lvl w:ilvl="1">
        <w:start w:val="1"/>
        <w:numFmt w:val="decimal"/>
        <w:lvlText w:val="%2."/>
        <w:lvlJc w:val="left"/>
        <w:pPr>
          <w:ind w:left="0" w:firstLine="0"/>
        </w:pPr>
        <w:rPr>
          <w:rFonts w:eastAsia="Calibri" w:cs="Open Sans" w:hint="default"/>
          <w:b w:val="0"/>
          <w:bCs w:val="0"/>
          <w:color w:val="auto"/>
        </w:rPr>
      </w:lvl>
    </w:lvlOverride>
    <w:lvlOverride w:ilvl="2">
      <w:lvl w:ilvl="2">
        <w:start w:val="1"/>
        <w:numFmt w:val="lowerRoman"/>
        <w:lvlText w:val="%2.%3."/>
        <w:lvlJc w:val="right"/>
        <w:pPr>
          <w:tabs>
            <w:tab w:val="num" w:pos="0"/>
          </w:tabs>
          <w:ind w:left="2160" w:hanging="180"/>
        </w:pPr>
        <w:rPr>
          <w:rFonts w:hint="default"/>
        </w:rPr>
      </w:lvl>
    </w:lvlOverride>
    <w:lvlOverride w:ilvl="3">
      <w:lvl w:ilvl="3">
        <w:start w:val="1"/>
        <w:numFmt w:val="decimal"/>
        <w:lvlText w:val="%2.%3.%4."/>
        <w:lvlJc w:val="left"/>
        <w:pPr>
          <w:tabs>
            <w:tab w:val="num" w:pos="0"/>
          </w:tabs>
          <w:ind w:left="2880" w:hanging="360"/>
        </w:pPr>
        <w:rPr>
          <w:rFonts w:hint="default"/>
        </w:rPr>
      </w:lvl>
    </w:lvlOverride>
    <w:lvlOverride w:ilvl="4">
      <w:lvl w:ilvl="4">
        <w:start w:val="1"/>
        <w:numFmt w:val="lowerLetter"/>
        <w:lvlText w:val="%2.%3.%4.%5."/>
        <w:lvlJc w:val="left"/>
        <w:pPr>
          <w:tabs>
            <w:tab w:val="num" w:pos="0"/>
          </w:tabs>
          <w:ind w:left="3600" w:hanging="360"/>
        </w:pPr>
        <w:rPr>
          <w:rFonts w:hint="default"/>
        </w:rPr>
      </w:lvl>
    </w:lvlOverride>
    <w:lvlOverride w:ilvl="5">
      <w:lvl w:ilvl="5">
        <w:start w:val="1"/>
        <w:numFmt w:val="lowerRoman"/>
        <w:lvlText w:val="%2.%3.%4.%5.%6."/>
        <w:lvlJc w:val="right"/>
        <w:pPr>
          <w:tabs>
            <w:tab w:val="num" w:pos="0"/>
          </w:tabs>
          <w:ind w:left="4320" w:hanging="180"/>
        </w:pPr>
        <w:rPr>
          <w:rFonts w:hint="default"/>
        </w:rPr>
      </w:lvl>
    </w:lvlOverride>
    <w:lvlOverride w:ilvl="6">
      <w:lvl w:ilvl="6">
        <w:start w:val="1"/>
        <w:numFmt w:val="decimal"/>
        <w:lvlText w:val="%2.%3.%4.%5.%6.%7."/>
        <w:lvlJc w:val="left"/>
        <w:pPr>
          <w:tabs>
            <w:tab w:val="num" w:pos="0"/>
          </w:tabs>
          <w:ind w:left="5040" w:hanging="360"/>
        </w:pPr>
        <w:rPr>
          <w:rFonts w:hint="default"/>
        </w:rPr>
      </w:lvl>
    </w:lvlOverride>
    <w:lvlOverride w:ilvl="7">
      <w:lvl w:ilvl="7">
        <w:start w:val="1"/>
        <w:numFmt w:val="lowerLetter"/>
        <w:lvlText w:val="%2.%3.%4.%5.%6.%7.%8."/>
        <w:lvlJc w:val="left"/>
        <w:pPr>
          <w:tabs>
            <w:tab w:val="num" w:pos="0"/>
          </w:tabs>
          <w:ind w:left="5760" w:hanging="360"/>
        </w:pPr>
        <w:rPr>
          <w:rFonts w:hint="default"/>
        </w:rPr>
      </w:lvl>
    </w:lvlOverride>
    <w:lvlOverride w:ilvl="8">
      <w:lvl w:ilvl="8">
        <w:start w:val="1"/>
        <w:numFmt w:val="lowerRoman"/>
        <w:lvlText w:val="%2.%3.%4.%5.%6.%7.%8.%9."/>
        <w:lvlJc w:val="right"/>
        <w:pPr>
          <w:tabs>
            <w:tab w:val="num" w:pos="0"/>
          </w:tabs>
          <w:ind w:left="6480" w:hanging="180"/>
        </w:pPr>
        <w:rPr>
          <w:rFonts w:hint="default"/>
        </w:rPr>
      </w:lvl>
    </w:lvlOverride>
  </w:num>
  <w:num w:numId="83" w16cid:durableId="1568026535">
    <w:abstractNumId w:val="73"/>
  </w:num>
  <w:num w:numId="84" w16cid:durableId="258223004">
    <w:abstractNumId w:val="11"/>
    <w:lvlOverride w:ilvl="0">
      <w:lvl w:ilvl="0">
        <w:start w:val="1"/>
        <w:numFmt w:val="decimal"/>
        <w:lvlText w:val="%1."/>
        <w:lvlJc w:val="left"/>
        <w:pPr>
          <w:tabs>
            <w:tab w:val="num" w:pos="680"/>
          </w:tabs>
          <w:ind w:left="567" w:hanging="567"/>
        </w:pPr>
        <w:rPr>
          <w:rFonts w:ascii="Calibri" w:eastAsia="Open Sans" w:hAnsi="Calibri" w:cs="Arial" w:hint="default"/>
          <w:b w:val="0"/>
          <w:bCs w:val="0"/>
          <w:i w:val="0"/>
          <w:sz w:val="22"/>
          <w:szCs w:val="22"/>
        </w:rPr>
      </w:lvl>
    </w:lvlOverride>
    <w:lvlOverride w:ilvl="1">
      <w:lvl w:ilvl="1">
        <w:start w:val="1"/>
        <w:numFmt w:val="decimal"/>
        <w:lvlText w:val="%2)"/>
        <w:lvlJc w:val="left"/>
        <w:pPr>
          <w:tabs>
            <w:tab w:val="num" w:pos="1418"/>
          </w:tabs>
          <w:ind w:left="907" w:hanging="340"/>
        </w:pPr>
        <w:rPr>
          <w:rFonts w:hint="default"/>
        </w:rPr>
      </w:lvl>
    </w:lvlOverride>
    <w:lvlOverride w:ilvl="2">
      <w:lvl w:ilvl="2">
        <w:start w:val="1"/>
        <w:numFmt w:val="lowerRoman"/>
        <w:lvlText w:val="%2.%3."/>
        <w:lvlJc w:val="right"/>
        <w:pPr>
          <w:tabs>
            <w:tab w:val="num" w:pos="0"/>
          </w:tabs>
          <w:ind w:left="2520" w:hanging="180"/>
        </w:pPr>
        <w:rPr>
          <w:rFonts w:hint="default"/>
        </w:rPr>
      </w:lvl>
    </w:lvlOverride>
    <w:lvlOverride w:ilvl="3">
      <w:lvl w:ilvl="3">
        <w:start w:val="1"/>
        <w:numFmt w:val="decimal"/>
        <w:lvlText w:val="%2.%3.%4."/>
        <w:lvlJc w:val="left"/>
        <w:pPr>
          <w:tabs>
            <w:tab w:val="num" w:pos="0"/>
          </w:tabs>
          <w:ind w:left="3240" w:hanging="360"/>
        </w:pPr>
        <w:rPr>
          <w:rFonts w:hint="default"/>
        </w:rPr>
      </w:lvl>
    </w:lvlOverride>
    <w:lvlOverride w:ilvl="4">
      <w:lvl w:ilvl="4">
        <w:start w:val="1"/>
        <w:numFmt w:val="lowerLetter"/>
        <w:lvlText w:val="%2.%3.%4.%5."/>
        <w:lvlJc w:val="left"/>
        <w:pPr>
          <w:tabs>
            <w:tab w:val="num" w:pos="0"/>
          </w:tabs>
          <w:ind w:left="3960" w:hanging="360"/>
        </w:pPr>
        <w:rPr>
          <w:rFonts w:hint="default"/>
        </w:rPr>
      </w:lvl>
    </w:lvlOverride>
    <w:lvlOverride w:ilvl="5">
      <w:lvl w:ilvl="5">
        <w:start w:val="1"/>
        <w:numFmt w:val="lowerRoman"/>
        <w:lvlText w:val="%2.%3.%4.%5.%6."/>
        <w:lvlJc w:val="right"/>
        <w:pPr>
          <w:tabs>
            <w:tab w:val="num" w:pos="0"/>
          </w:tabs>
          <w:ind w:left="4680" w:hanging="180"/>
        </w:pPr>
        <w:rPr>
          <w:rFonts w:hint="default"/>
        </w:rPr>
      </w:lvl>
    </w:lvlOverride>
    <w:lvlOverride w:ilvl="6">
      <w:lvl w:ilvl="6">
        <w:start w:val="1"/>
        <w:numFmt w:val="decimal"/>
        <w:lvlText w:val="%2.%3.%4.%5.%6.%7."/>
        <w:lvlJc w:val="left"/>
        <w:pPr>
          <w:tabs>
            <w:tab w:val="num" w:pos="0"/>
          </w:tabs>
          <w:ind w:left="5400" w:hanging="360"/>
        </w:pPr>
        <w:rPr>
          <w:rFonts w:hint="default"/>
        </w:rPr>
      </w:lvl>
    </w:lvlOverride>
    <w:lvlOverride w:ilvl="7">
      <w:lvl w:ilvl="7">
        <w:start w:val="1"/>
        <w:numFmt w:val="lowerLetter"/>
        <w:lvlText w:val="%2.%3.%4.%5.%6.%7.%8."/>
        <w:lvlJc w:val="left"/>
        <w:pPr>
          <w:tabs>
            <w:tab w:val="num" w:pos="0"/>
          </w:tabs>
          <w:ind w:left="6120" w:hanging="360"/>
        </w:pPr>
        <w:rPr>
          <w:rFonts w:hint="default"/>
        </w:rPr>
      </w:lvl>
    </w:lvlOverride>
    <w:lvlOverride w:ilvl="8">
      <w:lvl w:ilvl="8">
        <w:start w:val="1"/>
        <w:numFmt w:val="lowerRoman"/>
        <w:lvlText w:val="%2.%3.%4.%5.%6.%7.%8.%9."/>
        <w:lvlJc w:val="right"/>
        <w:pPr>
          <w:tabs>
            <w:tab w:val="num" w:pos="0"/>
          </w:tabs>
          <w:ind w:left="6840" w:hanging="180"/>
        </w:pPr>
        <w:rPr>
          <w:rFonts w:hint="default"/>
        </w:rPr>
      </w:lvl>
    </w:lvlOverride>
  </w:num>
  <w:num w:numId="85" w16cid:durableId="774907034">
    <w:abstractNumId w:val="74"/>
  </w:num>
  <w:num w:numId="86" w16cid:durableId="816334895">
    <w:abstractNumId w:val="29"/>
  </w:num>
  <w:num w:numId="87" w16cid:durableId="1867055605">
    <w:abstractNumId w:val="8"/>
  </w:num>
  <w:num w:numId="88" w16cid:durableId="953093252">
    <w:abstractNumId w:val="64"/>
  </w:num>
  <w:num w:numId="89" w16cid:durableId="480804304">
    <w:abstractNumId w:val="81"/>
  </w:num>
  <w:num w:numId="90" w16cid:durableId="459613621">
    <w:abstractNumId w:val="65"/>
  </w:num>
  <w:num w:numId="91" w16cid:durableId="759177005">
    <w:abstractNumId w:val="56"/>
  </w:num>
  <w:num w:numId="92" w16cid:durableId="2017225782">
    <w:abstractNumId w:val="61"/>
  </w:num>
  <w:num w:numId="93" w16cid:durableId="912927856">
    <w:abstractNumId w:val="30"/>
  </w:num>
  <w:num w:numId="94" w16cid:durableId="429474688">
    <w:abstractNumId w:val="75"/>
  </w:num>
  <w:num w:numId="95" w16cid:durableId="1349067401">
    <w:abstractNumId w:val="42"/>
  </w:num>
  <w:num w:numId="96" w16cid:durableId="296187080">
    <w:abstractNumId w:val="70"/>
  </w:num>
  <w:num w:numId="97" w16cid:durableId="76480517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739882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69576400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80396229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988973861">
    <w:abstractNumId w:val="36"/>
  </w:num>
  <w:num w:numId="102" w16cid:durableId="264383273">
    <w:abstractNumId w:val="38"/>
  </w:num>
  <w:num w:numId="103" w16cid:durableId="1008872160">
    <w:abstractNumId w:val="41"/>
  </w:num>
  <w:num w:numId="104" w16cid:durableId="73168464">
    <w:abstractNumId w:val="55"/>
  </w:num>
  <w:num w:numId="105" w16cid:durableId="1722898427">
    <w:abstractNumId w:val="69"/>
  </w:num>
  <w:num w:numId="106" w16cid:durableId="967131264">
    <w:abstractNumId w:val="60"/>
  </w:num>
  <w:num w:numId="107" w16cid:durableId="2034646052">
    <w:abstractNumId w:val="83"/>
  </w:num>
  <w:num w:numId="108" w16cid:durableId="542448278">
    <w:abstractNumId w:val="59"/>
  </w:num>
  <w:num w:numId="109" w16cid:durableId="794566734">
    <w:abstractNumId w:val="39"/>
  </w:num>
  <w:num w:numId="110" w16cid:durableId="253126529">
    <w:abstractNumId w:val="48"/>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328"/>
    <w:rsid w:val="000000A6"/>
    <w:rsid w:val="000020DB"/>
    <w:rsid w:val="0000570C"/>
    <w:rsid w:val="00005DD4"/>
    <w:rsid w:val="000109A5"/>
    <w:rsid w:val="000178AF"/>
    <w:rsid w:val="000179CD"/>
    <w:rsid w:val="000219A5"/>
    <w:rsid w:val="000234B5"/>
    <w:rsid w:val="00024887"/>
    <w:rsid w:val="000249A2"/>
    <w:rsid w:val="00027B4E"/>
    <w:rsid w:val="00027F53"/>
    <w:rsid w:val="00036B87"/>
    <w:rsid w:val="000418F2"/>
    <w:rsid w:val="00041976"/>
    <w:rsid w:val="00042644"/>
    <w:rsid w:val="000427B4"/>
    <w:rsid w:val="00043826"/>
    <w:rsid w:val="000447F7"/>
    <w:rsid w:val="000502F8"/>
    <w:rsid w:val="00053DB0"/>
    <w:rsid w:val="00053F23"/>
    <w:rsid w:val="00056EB1"/>
    <w:rsid w:val="000624F3"/>
    <w:rsid w:val="0006493C"/>
    <w:rsid w:val="000660DD"/>
    <w:rsid w:val="000762D4"/>
    <w:rsid w:val="00077857"/>
    <w:rsid w:val="0008153D"/>
    <w:rsid w:val="00084218"/>
    <w:rsid w:val="00084328"/>
    <w:rsid w:val="00087F29"/>
    <w:rsid w:val="00093338"/>
    <w:rsid w:val="0009370E"/>
    <w:rsid w:val="000A2874"/>
    <w:rsid w:val="000A49A3"/>
    <w:rsid w:val="000A5C65"/>
    <w:rsid w:val="000A66A2"/>
    <w:rsid w:val="000A7169"/>
    <w:rsid w:val="000B3D00"/>
    <w:rsid w:val="000B3EF2"/>
    <w:rsid w:val="000B4FC6"/>
    <w:rsid w:val="000B517C"/>
    <w:rsid w:val="000B6291"/>
    <w:rsid w:val="000B7630"/>
    <w:rsid w:val="000B7B43"/>
    <w:rsid w:val="000B7EF0"/>
    <w:rsid w:val="000C1404"/>
    <w:rsid w:val="000C242D"/>
    <w:rsid w:val="000C2462"/>
    <w:rsid w:val="000C2A7D"/>
    <w:rsid w:val="000C61BA"/>
    <w:rsid w:val="000D244A"/>
    <w:rsid w:val="000E26D5"/>
    <w:rsid w:val="000E5AD2"/>
    <w:rsid w:val="000E5CBA"/>
    <w:rsid w:val="000E6C98"/>
    <w:rsid w:val="000F0E64"/>
    <w:rsid w:val="000F17ED"/>
    <w:rsid w:val="000F2236"/>
    <w:rsid w:val="000F7B54"/>
    <w:rsid w:val="00101ECD"/>
    <w:rsid w:val="00102510"/>
    <w:rsid w:val="00102C09"/>
    <w:rsid w:val="0010349F"/>
    <w:rsid w:val="00104F45"/>
    <w:rsid w:val="00105C24"/>
    <w:rsid w:val="00106848"/>
    <w:rsid w:val="00114372"/>
    <w:rsid w:val="00114B2C"/>
    <w:rsid w:val="001154CA"/>
    <w:rsid w:val="00116FBA"/>
    <w:rsid w:val="001178F9"/>
    <w:rsid w:val="00124024"/>
    <w:rsid w:val="001320A7"/>
    <w:rsid w:val="00134456"/>
    <w:rsid w:val="00134BB7"/>
    <w:rsid w:val="00136D75"/>
    <w:rsid w:val="00137F37"/>
    <w:rsid w:val="0014215D"/>
    <w:rsid w:val="001429C3"/>
    <w:rsid w:val="001438D6"/>
    <w:rsid w:val="00143A75"/>
    <w:rsid w:val="0014555F"/>
    <w:rsid w:val="00145B1A"/>
    <w:rsid w:val="0015137A"/>
    <w:rsid w:val="0015212A"/>
    <w:rsid w:val="001547F6"/>
    <w:rsid w:val="00156545"/>
    <w:rsid w:val="00160FA8"/>
    <w:rsid w:val="0016126C"/>
    <w:rsid w:val="00161D8B"/>
    <w:rsid w:val="00162BDD"/>
    <w:rsid w:val="00162CF0"/>
    <w:rsid w:val="0016369D"/>
    <w:rsid w:val="00164BC4"/>
    <w:rsid w:val="001650FE"/>
    <w:rsid w:val="0016513E"/>
    <w:rsid w:val="00166BAC"/>
    <w:rsid w:val="00167AB7"/>
    <w:rsid w:val="00167F17"/>
    <w:rsid w:val="001731A6"/>
    <w:rsid w:val="00174FE8"/>
    <w:rsid w:val="00175A3D"/>
    <w:rsid w:val="0018024B"/>
    <w:rsid w:val="00181B96"/>
    <w:rsid w:val="00181C7D"/>
    <w:rsid w:val="0018242C"/>
    <w:rsid w:val="00182622"/>
    <w:rsid w:val="001826F1"/>
    <w:rsid w:val="00182D1C"/>
    <w:rsid w:val="00182DBD"/>
    <w:rsid w:val="001841BF"/>
    <w:rsid w:val="001864BB"/>
    <w:rsid w:val="001869F0"/>
    <w:rsid w:val="001937D1"/>
    <w:rsid w:val="00193D19"/>
    <w:rsid w:val="00194C6E"/>
    <w:rsid w:val="001A099B"/>
    <w:rsid w:val="001A0DC4"/>
    <w:rsid w:val="001A31F8"/>
    <w:rsid w:val="001A6F18"/>
    <w:rsid w:val="001B0192"/>
    <w:rsid w:val="001B49CA"/>
    <w:rsid w:val="001B745E"/>
    <w:rsid w:val="001B7471"/>
    <w:rsid w:val="001C140B"/>
    <w:rsid w:val="001C29E3"/>
    <w:rsid w:val="001C6C75"/>
    <w:rsid w:val="001C6D40"/>
    <w:rsid w:val="001D05D0"/>
    <w:rsid w:val="001D4CED"/>
    <w:rsid w:val="001D53D7"/>
    <w:rsid w:val="001D65BD"/>
    <w:rsid w:val="001D78FF"/>
    <w:rsid w:val="001E040D"/>
    <w:rsid w:val="001E10E9"/>
    <w:rsid w:val="001E20D3"/>
    <w:rsid w:val="001E2FE1"/>
    <w:rsid w:val="001E31AC"/>
    <w:rsid w:val="001E4FFE"/>
    <w:rsid w:val="001E5318"/>
    <w:rsid w:val="001E62DB"/>
    <w:rsid w:val="001E74BC"/>
    <w:rsid w:val="001F1BB5"/>
    <w:rsid w:val="001F2D4A"/>
    <w:rsid w:val="001F3440"/>
    <w:rsid w:val="001F4273"/>
    <w:rsid w:val="001F57F2"/>
    <w:rsid w:val="001F5E22"/>
    <w:rsid w:val="001F7B69"/>
    <w:rsid w:val="002001F6"/>
    <w:rsid w:val="00201FE5"/>
    <w:rsid w:val="00202C59"/>
    <w:rsid w:val="002033C5"/>
    <w:rsid w:val="00204230"/>
    <w:rsid w:val="00205AE9"/>
    <w:rsid w:val="00206021"/>
    <w:rsid w:val="00207BDA"/>
    <w:rsid w:val="0021281F"/>
    <w:rsid w:val="0021288C"/>
    <w:rsid w:val="00215498"/>
    <w:rsid w:val="00215B9B"/>
    <w:rsid w:val="0021711C"/>
    <w:rsid w:val="00221338"/>
    <w:rsid w:val="00223237"/>
    <w:rsid w:val="00223FDD"/>
    <w:rsid w:val="00231CF6"/>
    <w:rsid w:val="00234879"/>
    <w:rsid w:val="00234F45"/>
    <w:rsid w:val="00235462"/>
    <w:rsid w:val="00236DD5"/>
    <w:rsid w:val="00242AB2"/>
    <w:rsid w:val="00245097"/>
    <w:rsid w:val="00245921"/>
    <w:rsid w:val="00251A71"/>
    <w:rsid w:val="00251B8A"/>
    <w:rsid w:val="00252E6C"/>
    <w:rsid w:val="00253ADB"/>
    <w:rsid w:val="002562FE"/>
    <w:rsid w:val="002573E8"/>
    <w:rsid w:val="002604D6"/>
    <w:rsid w:val="00264BAA"/>
    <w:rsid w:val="00272F68"/>
    <w:rsid w:val="0027393B"/>
    <w:rsid w:val="00274739"/>
    <w:rsid w:val="002801D9"/>
    <w:rsid w:val="002805D5"/>
    <w:rsid w:val="00280786"/>
    <w:rsid w:val="00281A00"/>
    <w:rsid w:val="00285E07"/>
    <w:rsid w:val="0029154D"/>
    <w:rsid w:val="00296AA1"/>
    <w:rsid w:val="00297B9E"/>
    <w:rsid w:val="002A1A9B"/>
    <w:rsid w:val="002A39D9"/>
    <w:rsid w:val="002A6F47"/>
    <w:rsid w:val="002B04A2"/>
    <w:rsid w:val="002B04C0"/>
    <w:rsid w:val="002B1465"/>
    <w:rsid w:val="002B16F4"/>
    <w:rsid w:val="002B2C9C"/>
    <w:rsid w:val="002B4A1F"/>
    <w:rsid w:val="002B58BD"/>
    <w:rsid w:val="002B6CAD"/>
    <w:rsid w:val="002B7A2C"/>
    <w:rsid w:val="002C002F"/>
    <w:rsid w:val="002C061E"/>
    <w:rsid w:val="002C06BB"/>
    <w:rsid w:val="002C6382"/>
    <w:rsid w:val="002D1E7C"/>
    <w:rsid w:val="002D2A4D"/>
    <w:rsid w:val="002D2B8D"/>
    <w:rsid w:val="002D2DEA"/>
    <w:rsid w:val="002D342C"/>
    <w:rsid w:val="002D7E2B"/>
    <w:rsid w:val="002E0B13"/>
    <w:rsid w:val="002E3AD7"/>
    <w:rsid w:val="002E3CC4"/>
    <w:rsid w:val="002E3D1D"/>
    <w:rsid w:val="002E63BC"/>
    <w:rsid w:val="002F07F3"/>
    <w:rsid w:val="002F50D5"/>
    <w:rsid w:val="002F639A"/>
    <w:rsid w:val="002F7F88"/>
    <w:rsid w:val="00300E56"/>
    <w:rsid w:val="00303B8B"/>
    <w:rsid w:val="003041D0"/>
    <w:rsid w:val="00305444"/>
    <w:rsid w:val="00306B40"/>
    <w:rsid w:val="00321B1D"/>
    <w:rsid w:val="00321D63"/>
    <w:rsid w:val="00323DA2"/>
    <w:rsid w:val="00324DD6"/>
    <w:rsid w:val="003259AA"/>
    <w:rsid w:val="00325B67"/>
    <w:rsid w:val="00327154"/>
    <w:rsid w:val="0033083D"/>
    <w:rsid w:val="0033111D"/>
    <w:rsid w:val="003315C0"/>
    <w:rsid w:val="00334106"/>
    <w:rsid w:val="00336DD1"/>
    <w:rsid w:val="00342503"/>
    <w:rsid w:val="00344DBD"/>
    <w:rsid w:val="0035090D"/>
    <w:rsid w:val="003562F0"/>
    <w:rsid w:val="00363141"/>
    <w:rsid w:val="00364035"/>
    <w:rsid w:val="00364C48"/>
    <w:rsid w:val="00366D06"/>
    <w:rsid w:val="0036762A"/>
    <w:rsid w:val="00367796"/>
    <w:rsid w:val="00367AAB"/>
    <w:rsid w:val="0037142F"/>
    <w:rsid w:val="00375E5D"/>
    <w:rsid w:val="00377DEA"/>
    <w:rsid w:val="00381A4F"/>
    <w:rsid w:val="0038200A"/>
    <w:rsid w:val="003830A9"/>
    <w:rsid w:val="003836DB"/>
    <w:rsid w:val="00384952"/>
    <w:rsid w:val="00385AC2"/>
    <w:rsid w:val="003872E6"/>
    <w:rsid w:val="00390800"/>
    <w:rsid w:val="0039112D"/>
    <w:rsid w:val="003936EB"/>
    <w:rsid w:val="00394514"/>
    <w:rsid w:val="00396C16"/>
    <w:rsid w:val="003A1D37"/>
    <w:rsid w:val="003B0323"/>
    <w:rsid w:val="003B13C2"/>
    <w:rsid w:val="003B2B9D"/>
    <w:rsid w:val="003B3EEE"/>
    <w:rsid w:val="003B7B6B"/>
    <w:rsid w:val="003C21F7"/>
    <w:rsid w:val="003C290E"/>
    <w:rsid w:val="003C4440"/>
    <w:rsid w:val="003C4F81"/>
    <w:rsid w:val="003C6A31"/>
    <w:rsid w:val="003C6ECA"/>
    <w:rsid w:val="003D1E4F"/>
    <w:rsid w:val="003D3059"/>
    <w:rsid w:val="003D4521"/>
    <w:rsid w:val="003D660B"/>
    <w:rsid w:val="003D6C22"/>
    <w:rsid w:val="003E1896"/>
    <w:rsid w:val="003E3294"/>
    <w:rsid w:val="003E55C8"/>
    <w:rsid w:val="003E71DA"/>
    <w:rsid w:val="003E753C"/>
    <w:rsid w:val="003F1616"/>
    <w:rsid w:val="003F2BBB"/>
    <w:rsid w:val="003F5EE2"/>
    <w:rsid w:val="003F6BDB"/>
    <w:rsid w:val="003F7D6F"/>
    <w:rsid w:val="003F7D76"/>
    <w:rsid w:val="00400216"/>
    <w:rsid w:val="004007CE"/>
    <w:rsid w:val="00405C05"/>
    <w:rsid w:val="00410312"/>
    <w:rsid w:val="00415CA7"/>
    <w:rsid w:val="00417D3C"/>
    <w:rsid w:val="004209EE"/>
    <w:rsid w:val="00422594"/>
    <w:rsid w:val="00424328"/>
    <w:rsid w:val="00424F52"/>
    <w:rsid w:val="0042557E"/>
    <w:rsid w:val="0042641C"/>
    <w:rsid w:val="00427090"/>
    <w:rsid w:val="004334DA"/>
    <w:rsid w:val="0043468B"/>
    <w:rsid w:val="00440024"/>
    <w:rsid w:val="00440613"/>
    <w:rsid w:val="0044684A"/>
    <w:rsid w:val="00446B3A"/>
    <w:rsid w:val="00446CA6"/>
    <w:rsid w:val="00447AF6"/>
    <w:rsid w:val="00451F93"/>
    <w:rsid w:val="00456407"/>
    <w:rsid w:val="00456D10"/>
    <w:rsid w:val="00456F45"/>
    <w:rsid w:val="00462C28"/>
    <w:rsid w:val="00464698"/>
    <w:rsid w:val="0046506B"/>
    <w:rsid w:val="00466D1B"/>
    <w:rsid w:val="00470D76"/>
    <w:rsid w:val="00471D26"/>
    <w:rsid w:val="00474CC8"/>
    <w:rsid w:val="004755F0"/>
    <w:rsid w:val="004760C3"/>
    <w:rsid w:val="004778FE"/>
    <w:rsid w:val="004804BE"/>
    <w:rsid w:val="00480954"/>
    <w:rsid w:val="004826DD"/>
    <w:rsid w:val="004852A7"/>
    <w:rsid w:val="00490270"/>
    <w:rsid w:val="0049038E"/>
    <w:rsid w:val="0049116F"/>
    <w:rsid w:val="00491DD9"/>
    <w:rsid w:val="004939FC"/>
    <w:rsid w:val="004979B5"/>
    <w:rsid w:val="004A0236"/>
    <w:rsid w:val="004A0CB1"/>
    <w:rsid w:val="004A1218"/>
    <w:rsid w:val="004A216C"/>
    <w:rsid w:val="004A2781"/>
    <w:rsid w:val="004A4839"/>
    <w:rsid w:val="004B51C4"/>
    <w:rsid w:val="004B668D"/>
    <w:rsid w:val="004B7699"/>
    <w:rsid w:val="004B770F"/>
    <w:rsid w:val="004B7799"/>
    <w:rsid w:val="004B7918"/>
    <w:rsid w:val="004C196A"/>
    <w:rsid w:val="004C5472"/>
    <w:rsid w:val="004C5ED1"/>
    <w:rsid w:val="004C5F12"/>
    <w:rsid w:val="004C6401"/>
    <w:rsid w:val="004D1E5A"/>
    <w:rsid w:val="004D28FD"/>
    <w:rsid w:val="004D3948"/>
    <w:rsid w:val="004D7441"/>
    <w:rsid w:val="004E1184"/>
    <w:rsid w:val="004E1779"/>
    <w:rsid w:val="004E333B"/>
    <w:rsid w:val="004E4BA4"/>
    <w:rsid w:val="004E4E79"/>
    <w:rsid w:val="004E5DCA"/>
    <w:rsid w:val="004F0912"/>
    <w:rsid w:val="004F1A42"/>
    <w:rsid w:val="004F4D70"/>
    <w:rsid w:val="004F5349"/>
    <w:rsid w:val="004F6D9F"/>
    <w:rsid w:val="00500606"/>
    <w:rsid w:val="00502E7B"/>
    <w:rsid w:val="00503696"/>
    <w:rsid w:val="00505840"/>
    <w:rsid w:val="005119EA"/>
    <w:rsid w:val="00511D9D"/>
    <w:rsid w:val="00512786"/>
    <w:rsid w:val="00514073"/>
    <w:rsid w:val="0051412A"/>
    <w:rsid w:val="00517374"/>
    <w:rsid w:val="005211D5"/>
    <w:rsid w:val="00525EF4"/>
    <w:rsid w:val="00527137"/>
    <w:rsid w:val="00527508"/>
    <w:rsid w:val="0053064D"/>
    <w:rsid w:val="00535469"/>
    <w:rsid w:val="005357CF"/>
    <w:rsid w:val="00540870"/>
    <w:rsid w:val="00541518"/>
    <w:rsid w:val="005423A4"/>
    <w:rsid w:val="00551BA5"/>
    <w:rsid w:val="00555978"/>
    <w:rsid w:val="00556201"/>
    <w:rsid w:val="0055674E"/>
    <w:rsid w:val="00556E3B"/>
    <w:rsid w:val="005615B2"/>
    <w:rsid w:val="00561F1E"/>
    <w:rsid w:val="0056444F"/>
    <w:rsid w:val="00573690"/>
    <w:rsid w:val="00573A2D"/>
    <w:rsid w:val="005752D2"/>
    <w:rsid w:val="005761AD"/>
    <w:rsid w:val="0057620F"/>
    <w:rsid w:val="00576D2D"/>
    <w:rsid w:val="0058182E"/>
    <w:rsid w:val="00581C8E"/>
    <w:rsid w:val="00582968"/>
    <w:rsid w:val="005845A4"/>
    <w:rsid w:val="005858C8"/>
    <w:rsid w:val="005901DB"/>
    <w:rsid w:val="00591F96"/>
    <w:rsid w:val="00594314"/>
    <w:rsid w:val="00594C35"/>
    <w:rsid w:val="00597E2A"/>
    <w:rsid w:val="005A119B"/>
    <w:rsid w:val="005A1B01"/>
    <w:rsid w:val="005A6368"/>
    <w:rsid w:val="005B443D"/>
    <w:rsid w:val="005B5CD3"/>
    <w:rsid w:val="005C0B52"/>
    <w:rsid w:val="005C1C60"/>
    <w:rsid w:val="005C2F38"/>
    <w:rsid w:val="005C5555"/>
    <w:rsid w:val="005C78FB"/>
    <w:rsid w:val="005D1831"/>
    <w:rsid w:val="005D22DF"/>
    <w:rsid w:val="005D2628"/>
    <w:rsid w:val="005D4C8C"/>
    <w:rsid w:val="005D57AF"/>
    <w:rsid w:val="005D59FF"/>
    <w:rsid w:val="005E1F0F"/>
    <w:rsid w:val="005E38D6"/>
    <w:rsid w:val="005E6B26"/>
    <w:rsid w:val="005E77FC"/>
    <w:rsid w:val="005F1F66"/>
    <w:rsid w:val="005F20E1"/>
    <w:rsid w:val="005F21EC"/>
    <w:rsid w:val="005F2317"/>
    <w:rsid w:val="005F4199"/>
    <w:rsid w:val="005F7D39"/>
    <w:rsid w:val="00600BD3"/>
    <w:rsid w:val="006012D3"/>
    <w:rsid w:val="00601829"/>
    <w:rsid w:val="00601E36"/>
    <w:rsid w:val="00603D5D"/>
    <w:rsid w:val="00605D06"/>
    <w:rsid w:val="006062DE"/>
    <w:rsid w:val="006062F2"/>
    <w:rsid w:val="006064F8"/>
    <w:rsid w:val="006109FA"/>
    <w:rsid w:val="00611A61"/>
    <w:rsid w:val="0061217B"/>
    <w:rsid w:val="006121B9"/>
    <w:rsid w:val="00614E2E"/>
    <w:rsid w:val="0062007A"/>
    <w:rsid w:val="00620A1C"/>
    <w:rsid w:val="00621FD3"/>
    <w:rsid w:val="00623E48"/>
    <w:rsid w:val="00624CBC"/>
    <w:rsid w:val="0062652D"/>
    <w:rsid w:val="00626FB0"/>
    <w:rsid w:val="00632B8C"/>
    <w:rsid w:val="006363F4"/>
    <w:rsid w:val="006473B0"/>
    <w:rsid w:val="00647F6C"/>
    <w:rsid w:val="00650082"/>
    <w:rsid w:val="00654FEF"/>
    <w:rsid w:val="00661629"/>
    <w:rsid w:val="00661D05"/>
    <w:rsid w:val="006627CD"/>
    <w:rsid w:val="006638C2"/>
    <w:rsid w:val="00667F21"/>
    <w:rsid w:val="00667F40"/>
    <w:rsid w:val="00670446"/>
    <w:rsid w:val="0067137E"/>
    <w:rsid w:val="00672A32"/>
    <w:rsid w:val="00672B31"/>
    <w:rsid w:val="00675ABF"/>
    <w:rsid w:val="00684A43"/>
    <w:rsid w:val="00687721"/>
    <w:rsid w:val="006912A2"/>
    <w:rsid w:val="00691B21"/>
    <w:rsid w:val="006954D6"/>
    <w:rsid w:val="00696311"/>
    <w:rsid w:val="006A016B"/>
    <w:rsid w:val="006A05C2"/>
    <w:rsid w:val="006A3761"/>
    <w:rsid w:val="006A3D3B"/>
    <w:rsid w:val="006B081E"/>
    <w:rsid w:val="006B0C10"/>
    <w:rsid w:val="006B2935"/>
    <w:rsid w:val="006B2E30"/>
    <w:rsid w:val="006B5B16"/>
    <w:rsid w:val="006B607B"/>
    <w:rsid w:val="006B7146"/>
    <w:rsid w:val="006B7727"/>
    <w:rsid w:val="006C1A4C"/>
    <w:rsid w:val="006C1C71"/>
    <w:rsid w:val="006C1DF1"/>
    <w:rsid w:val="006C1FBF"/>
    <w:rsid w:val="006D4DF4"/>
    <w:rsid w:val="006D548E"/>
    <w:rsid w:val="006D61A6"/>
    <w:rsid w:val="006E0265"/>
    <w:rsid w:val="006E0C7C"/>
    <w:rsid w:val="006E2303"/>
    <w:rsid w:val="006E32C8"/>
    <w:rsid w:val="006E50AC"/>
    <w:rsid w:val="006E55E1"/>
    <w:rsid w:val="006E69A0"/>
    <w:rsid w:val="006E7710"/>
    <w:rsid w:val="006F41B8"/>
    <w:rsid w:val="006F44C1"/>
    <w:rsid w:val="006F4F20"/>
    <w:rsid w:val="006F6BCE"/>
    <w:rsid w:val="006F7AD6"/>
    <w:rsid w:val="00700330"/>
    <w:rsid w:val="0070166E"/>
    <w:rsid w:val="00701C74"/>
    <w:rsid w:val="00701D5D"/>
    <w:rsid w:val="007026A1"/>
    <w:rsid w:val="00705B4D"/>
    <w:rsid w:val="00710CD7"/>
    <w:rsid w:val="00712579"/>
    <w:rsid w:val="00712BBA"/>
    <w:rsid w:val="00720C06"/>
    <w:rsid w:val="00721325"/>
    <w:rsid w:val="00721A6B"/>
    <w:rsid w:val="007228B5"/>
    <w:rsid w:val="00724727"/>
    <w:rsid w:val="007252AE"/>
    <w:rsid w:val="0072658B"/>
    <w:rsid w:val="00730312"/>
    <w:rsid w:val="0073168B"/>
    <w:rsid w:val="007344A9"/>
    <w:rsid w:val="00736095"/>
    <w:rsid w:val="00741B2A"/>
    <w:rsid w:val="007431A8"/>
    <w:rsid w:val="007439DD"/>
    <w:rsid w:val="00752920"/>
    <w:rsid w:val="007541F5"/>
    <w:rsid w:val="0075640F"/>
    <w:rsid w:val="00760948"/>
    <w:rsid w:val="00762F8A"/>
    <w:rsid w:val="00763975"/>
    <w:rsid w:val="00764018"/>
    <w:rsid w:val="0076484E"/>
    <w:rsid w:val="00764AFA"/>
    <w:rsid w:val="00771C04"/>
    <w:rsid w:val="00774A63"/>
    <w:rsid w:val="00784D83"/>
    <w:rsid w:val="00787163"/>
    <w:rsid w:val="007930CF"/>
    <w:rsid w:val="007933C1"/>
    <w:rsid w:val="007943B6"/>
    <w:rsid w:val="007966A0"/>
    <w:rsid w:val="00797656"/>
    <w:rsid w:val="007A04BA"/>
    <w:rsid w:val="007A0B4E"/>
    <w:rsid w:val="007A0C7B"/>
    <w:rsid w:val="007A1FEB"/>
    <w:rsid w:val="007A24B7"/>
    <w:rsid w:val="007A3170"/>
    <w:rsid w:val="007A3724"/>
    <w:rsid w:val="007A5179"/>
    <w:rsid w:val="007A73CA"/>
    <w:rsid w:val="007B0EEA"/>
    <w:rsid w:val="007B17C5"/>
    <w:rsid w:val="007B19AA"/>
    <w:rsid w:val="007B3DAB"/>
    <w:rsid w:val="007B51F9"/>
    <w:rsid w:val="007B79EC"/>
    <w:rsid w:val="007B7E88"/>
    <w:rsid w:val="007C006D"/>
    <w:rsid w:val="007C1F16"/>
    <w:rsid w:val="007C2646"/>
    <w:rsid w:val="007C2B36"/>
    <w:rsid w:val="007C3D75"/>
    <w:rsid w:val="007C4282"/>
    <w:rsid w:val="007C4A4B"/>
    <w:rsid w:val="007C5160"/>
    <w:rsid w:val="007C5198"/>
    <w:rsid w:val="007C6DF4"/>
    <w:rsid w:val="007D294C"/>
    <w:rsid w:val="007D5FB2"/>
    <w:rsid w:val="007D69A6"/>
    <w:rsid w:val="007E3032"/>
    <w:rsid w:val="007E3706"/>
    <w:rsid w:val="007E491C"/>
    <w:rsid w:val="007E76D6"/>
    <w:rsid w:val="007F036C"/>
    <w:rsid w:val="007F1A00"/>
    <w:rsid w:val="007F226A"/>
    <w:rsid w:val="007F31E0"/>
    <w:rsid w:val="007F32D8"/>
    <w:rsid w:val="007F6A8C"/>
    <w:rsid w:val="007F70EE"/>
    <w:rsid w:val="007F79A6"/>
    <w:rsid w:val="00800D77"/>
    <w:rsid w:val="008025A2"/>
    <w:rsid w:val="00802CF7"/>
    <w:rsid w:val="00802F0C"/>
    <w:rsid w:val="00803E2E"/>
    <w:rsid w:val="00805492"/>
    <w:rsid w:val="00807403"/>
    <w:rsid w:val="008121EC"/>
    <w:rsid w:val="00812710"/>
    <w:rsid w:val="0081404A"/>
    <w:rsid w:val="008141D4"/>
    <w:rsid w:val="00814A09"/>
    <w:rsid w:val="0082036E"/>
    <w:rsid w:val="0082107A"/>
    <w:rsid w:val="00821E78"/>
    <w:rsid w:val="00822588"/>
    <w:rsid w:val="00823595"/>
    <w:rsid w:val="00824EFA"/>
    <w:rsid w:val="0083052E"/>
    <w:rsid w:val="00831EF6"/>
    <w:rsid w:val="008324FE"/>
    <w:rsid w:val="00835DD3"/>
    <w:rsid w:val="00837D2B"/>
    <w:rsid w:val="00840C38"/>
    <w:rsid w:val="0084265A"/>
    <w:rsid w:val="00843805"/>
    <w:rsid w:val="00844910"/>
    <w:rsid w:val="008449F5"/>
    <w:rsid w:val="008460E5"/>
    <w:rsid w:val="008518F4"/>
    <w:rsid w:val="00852324"/>
    <w:rsid w:val="00855532"/>
    <w:rsid w:val="00857DB4"/>
    <w:rsid w:val="0086202D"/>
    <w:rsid w:val="008628E4"/>
    <w:rsid w:val="00864282"/>
    <w:rsid w:val="00870BEB"/>
    <w:rsid w:val="008718AF"/>
    <w:rsid w:val="00872100"/>
    <w:rsid w:val="00873D14"/>
    <w:rsid w:val="00877403"/>
    <w:rsid w:val="00877932"/>
    <w:rsid w:val="00882E77"/>
    <w:rsid w:val="008836FA"/>
    <w:rsid w:val="00883A3F"/>
    <w:rsid w:val="00883C16"/>
    <w:rsid w:val="0088509B"/>
    <w:rsid w:val="00893BB5"/>
    <w:rsid w:val="008A733C"/>
    <w:rsid w:val="008B00F6"/>
    <w:rsid w:val="008B0966"/>
    <w:rsid w:val="008B0F20"/>
    <w:rsid w:val="008B0F3A"/>
    <w:rsid w:val="008B2B79"/>
    <w:rsid w:val="008B596B"/>
    <w:rsid w:val="008B5D73"/>
    <w:rsid w:val="008B608E"/>
    <w:rsid w:val="008C5DFF"/>
    <w:rsid w:val="008C6565"/>
    <w:rsid w:val="008D09BE"/>
    <w:rsid w:val="008D0AD0"/>
    <w:rsid w:val="008D1FA4"/>
    <w:rsid w:val="008D3146"/>
    <w:rsid w:val="008D46F8"/>
    <w:rsid w:val="008D4796"/>
    <w:rsid w:val="008D551C"/>
    <w:rsid w:val="008D646C"/>
    <w:rsid w:val="008E1E83"/>
    <w:rsid w:val="008E33EB"/>
    <w:rsid w:val="008E373E"/>
    <w:rsid w:val="008E4C08"/>
    <w:rsid w:val="008E50B3"/>
    <w:rsid w:val="008E5224"/>
    <w:rsid w:val="008E6A91"/>
    <w:rsid w:val="008E6E6C"/>
    <w:rsid w:val="008F1CF6"/>
    <w:rsid w:val="008F22B7"/>
    <w:rsid w:val="008F65AF"/>
    <w:rsid w:val="008F6AAF"/>
    <w:rsid w:val="0090010D"/>
    <w:rsid w:val="0090172C"/>
    <w:rsid w:val="00901927"/>
    <w:rsid w:val="00902BBD"/>
    <w:rsid w:val="00903B76"/>
    <w:rsid w:val="00904F0C"/>
    <w:rsid w:val="0090658E"/>
    <w:rsid w:val="00907EDA"/>
    <w:rsid w:val="00914530"/>
    <w:rsid w:val="00914DC7"/>
    <w:rsid w:val="009151E9"/>
    <w:rsid w:val="009153BF"/>
    <w:rsid w:val="00920794"/>
    <w:rsid w:val="00922EA3"/>
    <w:rsid w:val="009272F0"/>
    <w:rsid w:val="0093025E"/>
    <w:rsid w:val="009317F5"/>
    <w:rsid w:val="00931D3B"/>
    <w:rsid w:val="00932C41"/>
    <w:rsid w:val="00933591"/>
    <w:rsid w:val="00933A11"/>
    <w:rsid w:val="0093453A"/>
    <w:rsid w:val="00940317"/>
    <w:rsid w:val="00940931"/>
    <w:rsid w:val="0094284D"/>
    <w:rsid w:val="00943A7A"/>
    <w:rsid w:val="0094503E"/>
    <w:rsid w:val="00946E5B"/>
    <w:rsid w:val="00947E62"/>
    <w:rsid w:val="009543CF"/>
    <w:rsid w:val="00955C05"/>
    <w:rsid w:val="00964FCE"/>
    <w:rsid w:val="00965308"/>
    <w:rsid w:val="00965FE6"/>
    <w:rsid w:val="0097134B"/>
    <w:rsid w:val="009718B3"/>
    <w:rsid w:val="00971D1C"/>
    <w:rsid w:val="00971F3B"/>
    <w:rsid w:val="00972EC3"/>
    <w:rsid w:val="0097407B"/>
    <w:rsid w:val="00974105"/>
    <w:rsid w:val="00974C87"/>
    <w:rsid w:val="009753D9"/>
    <w:rsid w:val="009811D9"/>
    <w:rsid w:val="00981CD1"/>
    <w:rsid w:val="00982893"/>
    <w:rsid w:val="009840D5"/>
    <w:rsid w:val="0098568C"/>
    <w:rsid w:val="00986A3A"/>
    <w:rsid w:val="00992308"/>
    <w:rsid w:val="009935EB"/>
    <w:rsid w:val="00994E0D"/>
    <w:rsid w:val="00995993"/>
    <w:rsid w:val="00997CCA"/>
    <w:rsid w:val="00997E97"/>
    <w:rsid w:val="009A039F"/>
    <w:rsid w:val="009B0B01"/>
    <w:rsid w:val="009B1D9A"/>
    <w:rsid w:val="009B2B59"/>
    <w:rsid w:val="009B3FEA"/>
    <w:rsid w:val="009B5CAC"/>
    <w:rsid w:val="009B77C4"/>
    <w:rsid w:val="009C29B8"/>
    <w:rsid w:val="009C3C23"/>
    <w:rsid w:val="009C3D07"/>
    <w:rsid w:val="009C445B"/>
    <w:rsid w:val="009C4540"/>
    <w:rsid w:val="009C5DF5"/>
    <w:rsid w:val="009C760C"/>
    <w:rsid w:val="009D01F1"/>
    <w:rsid w:val="009D0D6E"/>
    <w:rsid w:val="009D148E"/>
    <w:rsid w:val="009D42E1"/>
    <w:rsid w:val="009D6647"/>
    <w:rsid w:val="009E00D6"/>
    <w:rsid w:val="009E1211"/>
    <w:rsid w:val="009E2CA6"/>
    <w:rsid w:val="009E2DC9"/>
    <w:rsid w:val="009E320E"/>
    <w:rsid w:val="009E38EB"/>
    <w:rsid w:val="009E5D8F"/>
    <w:rsid w:val="009F0C5A"/>
    <w:rsid w:val="009F25A1"/>
    <w:rsid w:val="009F4D69"/>
    <w:rsid w:val="009F5589"/>
    <w:rsid w:val="009F59A4"/>
    <w:rsid w:val="009F672F"/>
    <w:rsid w:val="00A018EF"/>
    <w:rsid w:val="00A0246A"/>
    <w:rsid w:val="00A0286E"/>
    <w:rsid w:val="00A05679"/>
    <w:rsid w:val="00A12C62"/>
    <w:rsid w:val="00A15F9E"/>
    <w:rsid w:val="00A200A7"/>
    <w:rsid w:val="00A20FB1"/>
    <w:rsid w:val="00A2181D"/>
    <w:rsid w:val="00A27C66"/>
    <w:rsid w:val="00A30B8A"/>
    <w:rsid w:val="00A327EA"/>
    <w:rsid w:val="00A3323C"/>
    <w:rsid w:val="00A33A26"/>
    <w:rsid w:val="00A3517D"/>
    <w:rsid w:val="00A37D18"/>
    <w:rsid w:val="00A44081"/>
    <w:rsid w:val="00A449A7"/>
    <w:rsid w:val="00A451C7"/>
    <w:rsid w:val="00A50353"/>
    <w:rsid w:val="00A51272"/>
    <w:rsid w:val="00A51E13"/>
    <w:rsid w:val="00A532FB"/>
    <w:rsid w:val="00A53DB2"/>
    <w:rsid w:val="00A55ABB"/>
    <w:rsid w:val="00A567DB"/>
    <w:rsid w:val="00A65023"/>
    <w:rsid w:val="00A65BC1"/>
    <w:rsid w:val="00A6792A"/>
    <w:rsid w:val="00A71027"/>
    <w:rsid w:val="00A728EA"/>
    <w:rsid w:val="00A8242D"/>
    <w:rsid w:val="00A8355A"/>
    <w:rsid w:val="00A8387D"/>
    <w:rsid w:val="00A83C1A"/>
    <w:rsid w:val="00A86DBA"/>
    <w:rsid w:val="00A86F51"/>
    <w:rsid w:val="00A87005"/>
    <w:rsid w:val="00A904D5"/>
    <w:rsid w:val="00A926B9"/>
    <w:rsid w:val="00A94689"/>
    <w:rsid w:val="00A95771"/>
    <w:rsid w:val="00A975CD"/>
    <w:rsid w:val="00AA29D1"/>
    <w:rsid w:val="00AA6A17"/>
    <w:rsid w:val="00AB4A95"/>
    <w:rsid w:val="00AB69CC"/>
    <w:rsid w:val="00AB7009"/>
    <w:rsid w:val="00AC1BEA"/>
    <w:rsid w:val="00AC3316"/>
    <w:rsid w:val="00AC4AC3"/>
    <w:rsid w:val="00AC4FC7"/>
    <w:rsid w:val="00AC6404"/>
    <w:rsid w:val="00AC6EAD"/>
    <w:rsid w:val="00AD2381"/>
    <w:rsid w:val="00AD3284"/>
    <w:rsid w:val="00AD3BC7"/>
    <w:rsid w:val="00AD7D4E"/>
    <w:rsid w:val="00AE1602"/>
    <w:rsid w:val="00AE1A04"/>
    <w:rsid w:val="00AF1E99"/>
    <w:rsid w:val="00AF28A1"/>
    <w:rsid w:val="00AF40D5"/>
    <w:rsid w:val="00AF6C82"/>
    <w:rsid w:val="00AF6F36"/>
    <w:rsid w:val="00AF71E1"/>
    <w:rsid w:val="00B058C8"/>
    <w:rsid w:val="00B11B9F"/>
    <w:rsid w:val="00B1437E"/>
    <w:rsid w:val="00B16F86"/>
    <w:rsid w:val="00B217E0"/>
    <w:rsid w:val="00B23226"/>
    <w:rsid w:val="00B23290"/>
    <w:rsid w:val="00B23EF9"/>
    <w:rsid w:val="00B23F4A"/>
    <w:rsid w:val="00B24615"/>
    <w:rsid w:val="00B2562E"/>
    <w:rsid w:val="00B2579E"/>
    <w:rsid w:val="00B26D71"/>
    <w:rsid w:val="00B31090"/>
    <w:rsid w:val="00B32257"/>
    <w:rsid w:val="00B34DAC"/>
    <w:rsid w:val="00B351B7"/>
    <w:rsid w:val="00B41A74"/>
    <w:rsid w:val="00B43A69"/>
    <w:rsid w:val="00B43DE6"/>
    <w:rsid w:val="00B50978"/>
    <w:rsid w:val="00B529D7"/>
    <w:rsid w:val="00B5347B"/>
    <w:rsid w:val="00B6029E"/>
    <w:rsid w:val="00B61252"/>
    <w:rsid w:val="00B62199"/>
    <w:rsid w:val="00B63131"/>
    <w:rsid w:val="00B640CC"/>
    <w:rsid w:val="00B65297"/>
    <w:rsid w:val="00B66890"/>
    <w:rsid w:val="00B707F1"/>
    <w:rsid w:val="00B7297A"/>
    <w:rsid w:val="00B7489F"/>
    <w:rsid w:val="00B74D3D"/>
    <w:rsid w:val="00B75B68"/>
    <w:rsid w:val="00B76EDF"/>
    <w:rsid w:val="00B770E4"/>
    <w:rsid w:val="00B834CC"/>
    <w:rsid w:val="00B836CF"/>
    <w:rsid w:val="00B842EA"/>
    <w:rsid w:val="00B86AAD"/>
    <w:rsid w:val="00B92B45"/>
    <w:rsid w:val="00B92F3B"/>
    <w:rsid w:val="00B93453"/>
    <w:rsid w:val="00B97AE3"/>
    <w:rsid w:val="00BA062A"/>
    <w:rsid w:val="00BA0AAA"/>
    <w:rsid w:val="00BA2B97"/>
    <w:rsid w:val="00BA37C1"/>
    <w:rsid w:val="00BA58D2"/>
    <w:rsid w:val="00BA6BD2"/>
    <w:rsid w:val="00BA763C"/>
    <w:rsid w:val="00BB1AF3"/>
    <w:rsid w:val="00BB1C67"/>
    <w:rsid w:val="00BB2A24"/>
    <w:rsid w:val="00BB2B8A"/>
    <w:rsid w:val="00BB6BDB"/>
    <w:rsid w:val="00BB72A8"/>
    <w:rsid w:val="00BC1534"/>
    <w:rsid w:val="00BC3EE1"/>
    <w:rsid w:val="00BC4FE6"/>
    <w:rsid w:val="00BC5A2F"/>
    <w:rsid w:val="00BC5CE9"/>
    <w:rsid w:val="00BD3E0C"/>
    <w:rsid w:val="00BD7AD3"/>
    <w:rsid w:val="00BD7F44"/>
    <w:rsid w:val="00BE20E6"/>
    <w:rsid w:val="00BE2A31"/>
    <w:rsid w:val="00BE3E98"/>
    <w:rsid w:val="00BE3F2A"/>
    <w:rsid w:val="00BE6421"/>
    <w:rsid w:val="00BE715B"/>
    <w:rsid w:val="00BF0B70"/>
    <w:rsid w:val="00BF0CFF"/>
    <w:rsid w:val="00BF0DC0"/>
    <w:rsid w:val="00BF21E2"/>
    <w:rsid w:val="00C141F5"/>
    <w:rsid w:val="00C175F0"/>
    <w:rsid w:val="00C177CB"/>
    <w:rsid w:val="00C21501"/>
    <w:rsid w:val="00C23087"/>
    <w:rsid w:val="00C27C27"/>
    <w:rsid w:val="00C37608"/>
    <w:rsid w:val="00C403AE"/>
    <w:rsid w:val="00C42E36"/>
    <w:rsid w:val="00C45691"/>
    <w:rsid w:val="00C4602F"/>
    <w:rsid w:val="00C470A8"/>
    <w:rsid w:val="00C470FA"/>
    <w:rsid w:val="00C5268B"/>
    <w:rsid w:val="00C5422A"/>
    <w:rsid w:val="00C546E1"/>
    <w:rsid w:val="00C618BD"/>
    <w:rsid w:val="00C63275"/>
    <w:rsid w:val="00C66509"/>
    <w:rsid w:val="00C6672B"/>
    <w:rsid w:val="00C714CC"/>
    <w:rsid w:val="00C74B5A"/>
    <w:rsid w:val="00C754A7"/>
    <w:rsid w:val="00C76B7C"/>
    <w:rsid w:val="00C76BE5"/>
    <w:rsid w:val="00C80C7E"/>
    <w:rsid w:val="00C83D47"/>
    <w:rsid w:val="00C863B2"/>
    <w:rsid w:val="00C87933"/>
    <w:rsid w:val="00C87B3C"/>
    <w:rsid w:val="00C91099"/>
    <w:rsid w:val="00C9141E"/>
    <w:rsid w:val="00C92FF4"/>
    <w:rsid w:val="00C9579F"/>
    <w:rsid w:val="00C96509"/>
    <w:rsid w:val="00C96817"/>
    <w:rsid w:val="00C97353"/>
    <w:rsid w:val="00C97E28"/>
    <w:rsid w:val="00CA3990"/>
    <w:rsid w:val="00CA3B9A"/>
    <w:rsid w:val="00CA5335"/>
    <w:rsid w:val="00CA5E1D"/>
    <w:rsid w:val="00CB006A"/>
    <w:rsid w:val="00CB0820"/>
    <w:rsid w:val="00CB2779"/>
    <w:rsid w:val="00CB339B"/>
    <w:rsid w:val="00CB5403"/>
    <w:rsid w:val="00CB5644"/>
    <w:rsid w:val="00CC3851"/>
    <w:rsid w:val="00CC3DAB"/>
    <w:rsid w:val="00CC4E43"/>
    <w:rsid w:val="00CC5FBB"/>
    <w:rsid w:val="00CD3132"/>
    <w:rsid w:val="00CD45B9"/>
    <w:rsid w:val="00CD4FBC"/>
    <w:rsid w:val="00CD5B75"/>
    <w:rsid w:val="00CD6154"/>
    <w:rsid w:val="00CE17D2"/>
    <w:rsid w:val="00CE2694"/>
    <w:rsid w:val="00CE3120"/>
    <w:rsid w:val="00CE34E1"/>
    <w:rsid w:val="00CE38F4"/>
    <w:rsid w:val="00CE3BCB"/>
    <w:rsid w:val="00CE4BC6"/>
    <w:rsid w:val="00CE5950"/>
    <w:rsid w:val="00CE6356"/>
    <w:rsid w:val="00CE6AC3"/>
    <w:rsid w:val="00CF0387"/>
    <w:rsid w:val="00CF2482"/>
    <w:rsid w:val="00CF2C17"/>
    <w:rsid w:val="00CF37E2"/>
    <w:rsid w:val="00CF43F4"/>
    <w:rsid w:val="00CF4BDE"/>
    <w:rsid w:val="00CF7807"/>
    <w:rsid w:val="00D0105E"/>
    <w:rsid w:val="00D01558"/>
    <w:rsid w:val="00D03BA8"/>
    <w:rsid w:val="00D03C46"/>
    <w:rsid w:val="00D04DB2"/>
    <w:rsid w:val="00D07D84"/>
    <w:rsid w:val="00D109CE"/>
    <w:rsid w:val="00D1226E"/>
    <w:rsid w:val="00D139E6"/>
    <w:rsid w:val="00D16889"/>
    <w:rsid w:val="00D2165D"/>
    <w:rsid w:val="00D2274A"/>
    <w:rsid w:val="00D24182"/>
    <w:rsid w:val="00D24D2D"/>
    <w:rsid w:val="00D26264"/>
    <w:rsid w:val="00D30255"/>
    <w:rsid w:val="00D3050F"/>
    <w:rsid w:val="00D3511D"/>
    <w:rsid w:val="00D3591A"/>
    <w:rsid w:val="00D35A2A"/>
    <w:rsid w:val="00D372AF"/>
    <w:rsid w:val="00D3756F"/>
    <w:rsid w:val="00D40696"/>
    <w:rsid w:val="00D41218"/>
    <w:rsid w:val="00D42A75"/>
    <w:rsid w:val="00D45A55"/>
    <w:rsid w:val="00D46140"/>
    <w:rsid w:val="00D46F97"/>
    <w:rsid w:val="00D5052B"/>
    <w:rsid w:val="00D50DA0"/>
    <w:rsid w:val="00D51595"/>
    <w:rsid w:val="00D52044"/>
    <w:rsid w:val="00D532A9"/>
    <w:rsid w:val="00D54E9A"/>
    <w:rsid w:val="00D66C87"/>
    <w:rsid w:val="00D703C0"/>
    <w:rsid w:val="00D70831"/>
    <w:rsid w:val="00D70B44"/>
    <w:rsid w:val="00D72C97"/>
    <w:rsid w:val="00D74373"/>
    <w:rsid w:val="00D758C5"/>
    <w:rsid w:val="00D81340"/>
    <w:rsid w:val="00D81948"/>
    <w:rsid w:val="00D825EE"/>
    <w:rsid w:val="00D86B07"/>
    <w:rsid w:val="00D87F2D"/>
    <w:rsid w:val="00D908D9"/>
    <w:rsid w:val="00D914FB"/>
    <w:rsid w:val="00D91752"/>
    <w:rsid w:val="00D9356E"/>
    <w:rsid w:val="00DA01F0"/>
    <w:rsid w:val="00DA09E3"/>
    <w:rsid w:val="00DA100C"/>
    <w:rsid w:val="00DA3DDB"/>
    <w:rsid w:val="00DA4FA5"/>
    <w:rsid w:val="00DA551A"/>
    <w:rsid w:val="00DA77B6"/>
    <w:rsid w:val="00DB033C"/>
    <w:rsid w:val="00DB22B1"/>
    <w:rsid w:val="00DB370B"/>
    <w:rsid w:val="00DB37E5"/>
    <w:rsid w:val="00DB460A"/>
    <w:rsid w:val="00DB6C3B"/>
    <w:rsid w:val="00DC1090"/>
    <w:rsid w:val="00DC5649"/>
    <w:rsid w:val="00DC6A94"/>
    <w:rsid w:val="00DC7DDA"/>
    <w:rsid w:val="00DD0224"/>
    <w:rsid w:val="00DD3066"/>
    <w:rsid w:val="00DD3198"/>
    <w:rsid w:val="00DD31E7"/>
    <w:rsid w:val="00DD4CF8"/>
    <w:rsid w:val="00DE2336"/>
    <w:rsid w:val="00DE35F5"/>
    <w:rsid w:val="00DE5424"/>
    <w:rsid w:val="00DE735E"/>
    <w:rsid w:val="00DF0AEA"/>
    <w:rsid w:val="00DF156B"/>
    <w:rsid w:val="00DF2B80"/>
    <w:rsid w:val="00DF368E"/>
    <w:rsid w:val="00DF3C58"/>
    <w:rsid w:val="00DF3E82"/>
    <w:rsid w:val="00DF4F58"/>
    <w:rsid w:val="00DF54A0"/>
    <w:rsid w:val="00DF5F1C"/>
    <w:rsid w:val="00DF64ED"/>
    <w:rsid w:val="00E0483E"/>
    <w:rsid w:val="00E05981"/>
    <w:rsid w:val="00E06CFF"/>
    <w:rsid w:val="00E07004"/>
    <w:rsid w:val="00E10C9D"/>
    <w:rsid w:val="00E14FA6"/>
    <w:rsid w:val="00E217EA"/>
    <w:rsid w:val="00E23275"/>
    <w:rsid w:val="00E2503F"/>
    <w:rsid w:val="00E331CC"/>
    <w:rsid w:val="00E33AF9"/>
    <w:rsid w:val="00E33BF6"/>
    <w:rsid w:val="00E34884"/>
    <w:rsid w:val="00E40846"/>
    <w:rsid w:val="00E41336"/>
    <w:rsid w:val="00E43182"/>
    <w:rsid w:val="00E43BFC"/>
    <w:rsid w:val="00E44CFE"/>
    <w:rsid w:val="00E50124"/>
    <w:rsid w:val="00E507AD"/>
    <w:rsid w:val="00E50FB6"/>
    <w:rsid w:val="00E5248F"/>
    <w:rsid w:val="00E540D6"/>
    <w:rsid w:val="00E54CD8"/>
    <w:rsid w:val="00E625CD"/>
    <w:rsid w:val="00E62D9E"/>
    <w:rsid w:val="00E63820"/>
    <w:rsid w:val="00E640E1"/>
    <w:rsid w:val="00E67528"/>
    <w:rsid w:val="00E676D2"/>
    <w:rsid w:val="00E72C27"/>
    <w:rsid w:val="00E73BCD"/>
    <w:rsid w:val="00E74FAB"/>
    <w:rsid w:val="00E80382"/>
    <w:rsid w:val="00E82BF8"/>
    <w:rsid w:val="00E833E9"/>
    <w:rsid w:val="00E8416D"/>
    <w:rsid w:val="00E84220"/>
    <w:rsid w:val="00E84E07"/>
    <w:rsid w:val="00E85162"/>
    <w:rsid w:val="00E85550"/>
    <w:rsid w:val="00E86443"/>
    <w:rsid w:val="00E878BE"/>
    <w:rsid w:val="00E92489"/>
    <w:rsid w:val="00E93927"/>
    <w:rsid w:val="00E946AF"/>
    <w:rsid w:val="00E97252"/>
    <w:rsid w:val="00E972B2"/>
    <w:rsid w:val="00EA3776"/>
    <w:rsid w:val="00EA3AF9"/>
    <w:rsid w:val="00EB1D0A"/>
    <w:rsid w:val="00EB1E70"/>
    <w:rsid w:val="00EB23C1"/>
    <w:rsid w:val="00EB359F"/>
    <w:rsid w:val="00EB55FF"/>
    <w:rsid w:val="00EC1A07"/>
    <w:rsid w:val="00EC5AB3"/>
    <w:rsid w:val="00EC787A"/>
    <w:rsid w:val="00ED077C"/>
    <w:rsid w:val="00ED290C"/>
    <w:rsid w:val="00ED4F48"/>
    <w:rsid w:val="00ED7D53"/>
    <w:rsid w:val="00EE078D"/>
    <w:rsid w:val="00EE2DAD"/>
    <w:rsid w:val="00EE2ED4"/>
    <w:rsid w:val="00EE339B"/>
    <w:rsid w:val="00EE3B3F"/>
    <w:rsid w:val="00EE7B66"/>
    <w:rsid w:val="00EE7C6E"/>
    <w:rsid w:val="00EF0B15"/>
    <w:rsid w:val="00EF108D"/>
    <w:rsid w:val="00EF2794"/>
    <w:rsid w:val="00EF2B8B"/>
    <w:rsid w:val="00EF346F"/>
    <w:rsid w:val="00EF5EE8"/>
    <w:rsid w:val="00EF67EC"/>
    <w:rsid w:val="00EF79E1"/>
    <w:rsid w:val="00F05DF3"/>
    <w:rsid w:val="00F0704C"/>
    <w:rsid w:val="00F102DE"/>
    <w:rsid w:val="00F113D3"/>
    <w:rsid w:val="00F11FD0"/>
    <w:rsid w:val="00F12089"/>
    <w:rsid w:val="00F12E99"/>
    <w:rsid w:val="00F1580F"/>
    <w:rsid w:val="00F174C4"/>
    <w:rsid w:val="00F20048"/>
    <w:rsid w:val="00F2124D"/>
    <w:rsid w:val="00F21E4F"/>
    <w:rsid w:val="00F221F2"/>
    <w:rsid w:val="00F2382F"/>
    <w:rsid w:val="00F24CAE"/>
    <w:rsid w:val="00F26DEA"/>
    <w:rsid w:val="00F272DA"/>
    <w:rsid w:val="00F30687"/>
    <w:rsid w:val="00F321C8"/>
    <w:rsid w:val="00F34E43"/>
    <w:rsid w:val="00F3526E"/>
    <w:rsid w:val="00F36EF3"/>
    <w:rsid w:val="00F4754B"/>
    <w:rsid w:val="00F4798E"/>
    <w:rsid w:val="00F47AFD"/>
    <w:rsid w:val="00F50263"/>
    <w:rsid w:val="00F50410"/>
    <w:rsid w:val="00F51666"/>
    <w:rsid w:val="00F51E0B"/>
    <w:rsid w:val="00F5239B"/>
    <w:rsid w:val="00F52DA8"/>
    <w:rsid w:val="00F532E2"/>
    <w:rsid w:val="00F542BD"/>
    <w:rsid w:val="00F543AE"/>
    <w:rsid w:val="00F60276"/>
    <w:rsid w:val="00F6336E"/>
    <w:rsid w:val="00F63BDC"/>
    <w:rsid w:val="00F6734D"/>
    <w:rsid w:val="00F707CA"/>
    <w:rsid w:val="00F70CF9"/>
    <w:rsid w:val="00F72DAB"/>
    <w:rsid w:val="00F744BB"/>
    <w:rsid w:val="00F74E2E"/>
    <w:rsid w:val="00F75370"/>
    <w:rsid w:val="00F7553D"/>
    <w:rsid w:val="00F7585A"/>
    <w:rsid w:val="00F77D39"/>
    <w:rsid w:val="00F77F71"/>
    <w:rsid w:val="00F825A0"/>
    <w:rsid w:val="00F834B9"/>
    <w:rsid w:val="00F84329"/>
    <w:rsid w:val="00F85362"/>
    <w:rsid w:val="00F86BB5"/>
    <w:rsid w:val="00F879C6"/>
    <w:rsid w:val="00F87F92"/>
    <w:rsid w:val="00F936B4"/>
    <w:rsid w:val="00FA23C7"/>
    <w:rsid w:val="00FA6905"/>
    <w:rsid w:val="00FA753F"/>
    <w:rsid w:val="00FB0623"/>
    <w:rsid w:val="00FB0833"/>
    <w:rsid w:val="00FB37B3"/>
    <w:rsid w:val="00FB42B6"/>
    <w:rsid w:val="00FC065B"/>
    <w:rsid w:val="00FC0D68"/>
    <w:rsid w:val="00FC24A8"/>
    <w:rsid w:val="00FC3242"/>
    <w:rsid w:val="00FD439B"/>
    <w:rsid w:val="00FD4D8B"/>
    <w:rsid w:val="00FD5440"/>
    <w:rsid w:val="00FD54B3"/>
    <w:rsid w:val="00FD5CCF"/>
    <w:rsid w:val="00FD6B09"/>
    <w:rsid w:val="00FD72C8"/>
    <w:rsid w:val="00FD7749"/>
    <w:rsid w:val="00FE0171"/>
    <w:rsid w:val="00FE221B"/>
    <w:rsid w:val="00FE3F92"/>
    <w:rsid w:val="00FE4759"/>
    <w:rsid w:val="00FE5E9B"/>
    <w:rsid w:val="00FE671B"/>
    <w:rsid w:val="00FE6BDC"/>
    <w:rsid w:val="00FF04A8"/>
    <w:rsid w:val="00FF0925"/>
    <w:rsid w:val="00FF2416"/>
    <w:rsid w:val="00FF4CC9"/>
    <w:rsid w:val="00FF5F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0CD7347"/>
  <w15:chartTrackingRefBased/>
  <w15:docId w15:val="{002F120A-3467-4823-B191-034AC39FF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after="200" w:line="276" w:lineRule="auto"/>
    </w:pPr>
    <w:rPr>
      <w:rFonts w:ascii="Calibri" w:eastAsia="Calibri" w:hAnsi="Calibri"/>
      <w:sz w:val="22"/>
      <w:szCs w:val="22"/>
      <w:lang w:eastAsia="ar-SA"/>
    </w:rPr>
  </w:style>
  <w:style w:type="paragraph" w:styleId="Nagwek1">
    <w:name w:val="heading 1"/>
    <w:aliases w:val="UMOWA NR ..."/>
    <w:basedOn w:val="Normalny"/>
    <w:next w:val="Tekstpodstawowy"/>
    <w:qFormat/>
    <w:rsid w:val="00DC6A94"/>
    <w:pPr>
      <w:keepNext/>
      <w:numPr>
        <w:numId w:val="1"/>
      </w:numPr>
      <w:spacing w:before="240" w:after="60"/>
      <w:outlineLvl w:val="0"/>
    </w:pPr>
    <w:rPr>
      <w:rFonts w:eastAsia="Times New Roman" w:cs="Calibri Light"/>
      <w:b/>
      <w:bCs/>
      <w:kern w:val="1"/>
      <w:sz w:val="28"/>
      <w:szCs w:val="32"/>
    </w:rPr>
  </w:style>
  <w:style w:type="paragraph" w:styleId="Nagwek2">
    <w:name w:val="heading 2"/>
    <w:basedOn w:val="Nagwek1"/>
    <w:next w:val="Tekstpodstawowy"/>
    <w:qFormat/>
    <w:pPr>
      <w:keepLines/>
      <w:spacing w:after="0"/>
      <w:outlineLvl w:val="1"/>
    </w:pPr>
    <w:rPr>
      <w:rFonts w:eastAsia="Calibri" w:cs="Calibri"/>
      <w:caps/>
      <w:szCs w:val="24"/>
    </w:rPr>
  </w:style>
  <w:style w:type="paragraph" w:styleId="Nagwek3">
    <w:name w:val="heading 3"/>
    <w:basedOn w:val="Normalny"/>
    <w:next w:val="Tekstpodstawowy"/>
    <w:qFormat/>
    <w:pPr>
      <w:keepNext/>
      <w:keepLines/>
      <w:numPr>
        <w:ilvl w:val="2"/>
        <w:numId w:val="1"/>
      </w:numPr>
      <w:spacing w:before="40" w:after="0"/>
      <w:outlineLvl w:val="2"/>
    </w:pPr>
    <w:rPr>
      <w:rFonts w:ascii="Cambria" w:hAnsi="Cambria" w:cs="font1137"/>
      <w:color w:val="243F60"/>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Arial"/>
      <w:b/>
    </w:rPr>
  </w:style>
  <w:style w:type="character" w:customStyle="1" w:styleId="WW8Num2z1">
    <w:name w:val="WW8Num2z1"/>
    <w:rPr>
      <w:rFonts w:eastAsia="Calibri" w:cs="Open Sans"/>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cs="Arial"/>
      <w:b w:val="0"/>
      <w:color w:val="00000A"/>
    </w:rPr>
  </w:style>
  <w:style w:type="character" w:customStyle="1" w:styleId="WW8Num3z1">
    <w:name w:val="WW8Num3z1"/>
    <w:rPr>
      <w:b w:val="0"/>
      <w:bCs w:val="0"/>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color w:val="00000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Calibri" w:hAnsi="Calibri" w:cs="Calibri"/>
      <w:b/>
      <w:color w:val="000000"/>
      <w:sz w:val="22"/>
      <w:szCs w:val="22"/>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b/>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cs="Arial"/>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Open Sans" w:eastAsia="Times New Roman" w:hAnsi="Open Sans" w:cs="Arial"/>
      <w:b/>
      <w:iCs/>
      <w:color w:val="000000"/>
      <w:sz w:val="20"/>
      <w:szCs w:val="20"/>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cs="Arial"/>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cs="Open Sans"/>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Calibri" w:eastAsia="Open Sans" w:hAnsi="Calibri" w:cs="Arial"/>
      <w:b w:val="0"/>
      <w:bCs w:val="0"/>
      <w:i w:val="0"/>
      <w:sz w:val="22"/>
      <w:szCs w:val="22"/>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eastAsia="Times New Roman"/>
      <w:b/>
      <w:color w:val="00000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b/>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b/>
      <w:color w:val="000000"/>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color w:val="000000"/>
      <w:sz w:val="22"/>
      <w:szCs w:val="22"/>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b/>
      <w:sz w:val="22"/>
      <w:szCs w:val="22"/>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b/>
      <w:color w:val="000000"/>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eastAsia="SimSun" w:cs="Arial"/>
      <w:b/>
      <w:color w:val="000000"/>
      <w:sz w:val="22"/>
      <w:szCs w:val="22"/>
    </w:rPr>
  </w:style>
  <w:style w:type="character" w:customStyle="1" w:styleId="WW8Num21z1">
    <w:name w:val="WW8Num21z1"/>
  </w:style>
  <w:style w:type="character" w:customStyle="1" w:styleId="WW8Num21z2">
    <w:name w:val="WW8Num21z2"/>
  </w:style>
  <w:style w:type="character" w:customStyle="1" w:styleId="WW8Num22z0">
    <w:name w:val="WW8Num22z0"/>
    <w:rPr>
      <w:rFonts w:cs="Arial"/>
      <w:b/>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cs="Arial"/>
      <w:b/>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b w:val="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cs="Open Sans"/>
      <w:b/>
      <w:lang w:val="en-US"/>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b/>
      <w:bCs/>
      <w:sz w:val="22"/>
      <w:szCs w:val="22"/>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Calibri" w:hAnsi="Calibri" w:cs="Arial"/>
      <w:b/>
      <w:bCs/>
      <w:sz w:val="22"/>
      <w:szCs w:val="22"/>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cs="Arial"/>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eastAsia="Times New Roman" w:cs="Open Sans"/>
      <w:b/>
      <w:iCs/>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b/>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Calibri" w:eastAsia="Times New Roman" w:hAnsi="Calibri" w:cs="Calibri"/>
      <w:b/>
      <w:bCs/>
      <w:iCs/>
      <w:sz w:val="22"/>
      <w:szCs w:val="22"/>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Calibri" w:eastAsia="Times New Roman" w:hAnsi="Calibri" w:cs="Calibri"/>
      <w:b/>
      <w:iCs/>
      <w:color w:val="FF0000"/>
      <w:sz w:val="22"/>
      <w:szCs w:val="22"/>
    </w:rPr>
  </w:style>
  <w:style w:type="character" w:customStyle="1" w:styleId="WW8Num34z0">
    <w:name w:val="WW8Num34z0"/>
    <w:rPr>
      <w:rFonts w:cs="Open Sans"/>
      <w:i w:val="0"/>
      <w:sz w:val="22"/>
      <w:szCs w:val="22"/>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5z0">
    <w:name w:val="WW8Num35z0"/>
    <w:rPr>
      <w:rFonts w:cs="Open Sans"/>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color w:val="000000"/>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b w:val="0"/>
      <w:i w:val="0"/>
      <w:strike w:val="0"/>
      <w:dstrike w:val="0"/>
      <w:color w:val="00000A"/>
      <w:sz w:val="20"/>
      <w:szCs w:val="20"/>
    </w:rPr>
  </w:style>
  <w:style w:type="character" w:customStyle="1" w:styleId="WW8Num37z1">
    <w:name w:val="WW8Num37z1"/>
    <w:rPr>
      <w:b w:val="0"/>
      <w:i w:val="0"/>
      <w:color w:val="00000A"/>
    </w:rPr>
  </w:style>
  <w:style w:type="character" w:customStyle="1" w:styleId="WW8Num37z2">
    <w:name w:val="WW8Num37z2"/>
    <w:rPr>
      <w:b w:val="0"/>
      <w:i w:val="0"/>
      <w:sz w:val="22"/>
      <w:szCs w:val="22"/>
    </w:rPr>
  </w:style>
  <w:style w:type="character" w:customStyle="1" w:styleId="WW8Num37z3">
    <w:name w:val="WW8Num37z3"/>
    <w:rPr>
      <w:b w:val="0"/>
      <w:i w:val="0"/>
    </w:rPr>
  </w:style>
  <w:style w:type="character" w:customStyle="1" w:styleId="WW8Num38z0">
    <w:name w:val="WW8Num38z0"/>
    <w:rPr>
      <w:rFonts w:eastAsia="Times New Roman" w:cs="Calibri"/>
      <w:b/>
      <w:iCs/>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Domylnaczcionkaakapitu1">
    <w:name w:val="Domyślna czcionka akapitu1"/>
  </w:style>
  <w:style w:type="character" w:customStyle="1" w:styleId="TekstpodstawowyZnak">
    <w:name w:val="Tekst podstawowy Znak"/>
    <w:rPr>
      <w:rFonts w:ascii="Verdana" w:eastAsia="Times New Roman" w:hAnsi="Verdana" w:cs="Verdana"/>
      <w:szCs w:val="24"/>
    </w:rPr>
  </w:style>
  <w:style w:type="character" w:customStyle="1" w:styleId="Odwoaniedokomentarza1">
    <w:name w:val="Odwołanie do komentarza1"/>
    <w:rPr>
      <w:sz w:val="16"/>
      <w:szCs w:val="16"/>
    </w:rPr>
  </w:style>
  <w:style w:type="character" w:customStyle="1" w:styleId="TekstkomentarzaZnak">
    <w:name w:val="Tekst komentarza Znak"/>
    <w:uiPriority w:val="99"/>
  </w:style>
  <w:style w:type="character" w:customStyle="1" w:styleId="TematkomentarzaZnak">
    <w:name w:val="Temat komentarza Znak"/>
    <w:rPr>
      <w:b/>
      <w:bCs/>
    </w:rPr>
  </w:style>
  <w:style w:type="character" w:customStyle="1" w:styleId="TekstdymkaZnak">
    <w:name w:val="Tekst dymka Znak"/>
    <w:rPr>
      <w:rFonts w:ascii="Tahoma" w:hAnsi="Tahoma" w:cs="Tahoma"/>
      <w:sz w:val="16"/>
      <w:szCs w:val="16"/>
    </w:rPr>
  </w:style>
  <w:style w:type="character" w:customStyle="1" w:styleId="apple-converted-space">
    <w:name w:val="apple-converted-space"/>
  </w:style>
  <w:style w:type="character" w:customStyle="1" w:styleId="il">
    <w:name w:val="il"/>
  </w:style>
  <w:style w:type="character" w:customStyle="1" w:styleId="Nagwek2Znak">
    <w:name w:val="Nagłówek 2 Znak"/>
    <w:rPr>
      <w:b/>
      <w:bCs/>
      <w:caps/>
      <w:sz w:val="28"/>
      <w:szCs w:val="24"/>
    </w:rPr>
  </w:style>
  <w:style w:type="character" w:customStyle="1" w:styleId="Nagwek1Znak">
    <w:name w:val="Nagłówek 1 Znak"/>
    <w:rPr>
      <w:rFonts w:ascii="Calibri Light" w:eastAsia="Times New Roman" w:hAnsi="Calibri Light" w:cs="Times New Roman"/>
      <w:b/>
      <w:bCs/>
      <w:kern w:val="1"/>
      <w:sz w:val="32"/>
      <w:szCs w:val="32"/>
    </w:rPr>
  </w:style>
  <w:style w:type="character" w:customStyle="1" w:styleId="TekstnormalnyZnak">
    <w:name w:val="Tekst normalny Znak"/>
    <w:rPr>
      <w:rFonts w:ascii="Times New Roman" w:eastAsia="Times New Roman" w:hAnsi="Times New Roman" w:cs="Times New Roman"/>
      <w:b/>
      <w:sz w:val="22"/>
      <w:szCs w:val="22"/>
    </w:rPr>
  </w:style>
  <w:style w:type="character" w:customStyle="1" w:styleId="NagwekZnak">
    <w:name w:val="Nagłówek Znak"/>
    <w:aliases w:val="Nagłówek strony Znak"/>
    <w:uiPriority w:val="99"/>
    <w:rPr>
      <w:sz w:val="22"/>
      <w:szCs w:val="22"/>
    </w:rPr>
  </w:style>
  <w:style w:type="character" w:customStyle="1" w:styleId="StopkaZnak">
    <w:name w:val="Stopka Znak"/>
    <w:uiPriority w:val="99"/>
    <w:rPr>
      <w:sz w:val="22"/>
      <w:szCs w:val="22"/>
    </w:rPr>
  </w:style>
  <w:style w:type="character" w:styleId="Hipercze">
    <w:name w:val="Hyperlink"/>
    <w:uiPriority w:val="99"/>
    <w:rPr>
      <w:color w:val="0000FF"/>
      <w:u w:val="single"/>
    </w:rPr>
  </w:style>
  <w:style w:type="character" w:customStyle="1" w:styleId="Nagwek3Znak">
    <w:name w:val="Nagłówek 3 Znak"/>
    <w:rPr>
      <w:rFonts w:ascii="Cambria" w:hAnsi="Cambria" w:cs="font1137"/>
      <w:color w:val="243F60"/>
      <w:sz w:val="24"/>
      <w:szCs w:val="24"/>
    </w:rPr>
  </w:style>
  <w:style w:type="character" w:customStyle="1" w:styleId="TekstprzypisudolnegoZnak">
    <w:name w:val="Tekst przypisu dolnego Znak"/>
    <w:uiPriority w:val="99"/>
    <w:qFormat/>
  </w:style>
  <w:style w:type="character" w:customStyle="1" w:styleId="Odwoanieprzypisudolnego1">
    <w:name w:val="Odwołanie przypisu dolnego1"/>
    <w:rPr>
      <w:vertAlign w:val="superscript"/>
    </w:rPr>
  </w:style>
  <w:style w:type="character" w:customStyle="1" w:styleId="TekstpodstawowywcityZnak">
    <w:name w:val="Tekst podstawowy wcięty Znak"/>
    <w:rPr>
      <w:sz w:val="22"/>
      <w:szCs w:val="22"/>
    </w:rPr>
  </w:style>
  <w:style w:type="character" w:customStyle="1" w:styleId="AkapitzlistZnak">
    <w:name w:val="Akapit z listą Znak"/>
    <w:aliases w:val="normalny tekst Znak,Numerowanie Znak,Akapit z listą BS Znak,Kolorowa lista — akcent 11 Znak,Podsis rysunku Znak,Preambuła Znak,EPL lista punktowana z wyrózneniem Znak,A_wyliczenie Znak,K-P_odwolanie Znak,Akapit z listą5 Znak,L Znak"/>
    <w:link w:val="Akapitzlist"/>
    <w:qFormat/>
    <w:rPr>
      <w:sz w:val="22"/>
      <w:szCs w:val="22"/>
    </w:rPr>
  </w:style>
  <w:style w:type="character" w:customStyle="1" w:styleId="Tekstpodstawowywcity2Znak">
    <w:name w:val="Tekst podstawowy wcięty 2 Znak"/>
    <w:rPr>
      <w:sz w:val="22"/>
      <w:szCs w:val="22"/>
    </w:rPr>
  </w:style>
  <w:style w:type="character" w:customStyle="1" w:styleId="TekstprzypisukocowegoZnak">
    <w:name w:val="Tekst przypisu końcowego Znak"/>
  </w:style>
  <w:style w:type="character" w:customStyle="1" w:styleId="Odwoanieprzypisukocowego1">
    <w:name w:val="Odwołanie przypisu końcowego1"/>
    <w:rPr>
      <w:vertAlign w:val="superscript"/>
    </w:rPr>
  </w:style>
  <w:style w:type="character" w:customStyle="1" w:styleId="ListLabel1">
    <w:name w:val="ListLabel 1"/>
    <w:rPr>
      <w:b/>
    </w:rPr>
  </w:style>
  <w:style w:type="character" w:customStyle="1" w:styleId="ListLabel2">
    <w:name w:val="ListLabel 2"/>
    <w:rPr>
      <w:rFonts w:eastAsia="Calibri" w:cs="Open Sans"/>
    </w:rPr>
  </w:style>
  <w:style w:type="character" w:customStyle="1" w:styleId="ListLabel3">
    <w:name w:val="ListLabel 3"/>
    <w:rPr>
      <w:b w:val="0"/>
      <w:color w:val="00000A"/>
    </w:rPr>
  </w:style>
  <w:style w:type="character" w:customStyle="1" w:styleId="ListLabel4">
    <w:name w:val="ListLabel 4"/>
    <w:rPr>
      <w:i w:val="0"/>
    </w:rPr>
  </w:style>
  <w:style w:type="character" w:customStyle="1" w:styleId="ListLabel5">
    <w:name w:val="ListLabel 5"/>
    <w:rPr>
      <w:b w:val="0"/>
    </w:rPr>
  </w:style>
  <w:style w:type="character" w:customStyle="1" w:styleId="ListLabel6">
    <w:name w:val="ListLabel 6"/>
    <w:rPr>
      <w:rFonts w:cs="Times New Roman"/>
      <w:b w:val="0"/>
    </w:rPr>
  </w:style>
  <w:style w:type="character" w:customStyle="1" w:styleId="ListLabel7">
    <w:name w:val="ListLabel 7"/>
    <w:rPr>
      <w:rFonts w:cs="Times New Roman"/>
    </w:rPr>
  </w:style>
  <w:style w:type="character" w:customStyle="1" w:styleId="ListLabel8">
    <w:name w:val="ListLabel 8"/>
    <w:rPr>
      <w:rFonts w:cs="Courier New"/>
    </w:rPr>
  </w:style>
  <w:style w:type="character" w:customStyle="1" w:styleId="ListLabel9">
    <w:name w:val="ListLabel 9"/>
    <w:rPr>
      <w:color w:val="00000A"/>
    </w:rPr>
  </w:style>
  <w:style w:type="character" w:customStyle="1" w:styleId="ListLabel10">
    <w:name w:val="ListLabel 10"/>
    <w:rPr>
      <w:rFonts w:eastAsia="Times New Roman" w:cs="Times New Roman"/>
    </w:rPr>
  </w:style>
  <w:style w:type="character" w:customStyle="1" w:styleId="ListLabel11">
    <w:name w:val="ListLabel 11"/>
    <w:rPr>
      <w:b w:val="0"/>
      <w:i w:val="0"/>
      <w:sz w:val="20"/>
      <w:szCs w:val="20"/>
    </w:rPr>
  </w:style>
  <w:style w:type="character" w:customStyle="1" w:styleId="ListLabel12">
    <w:name w:val="ListLabel 12"/>
    <w:rPr>
      <w:rFonts w:eastAsia="Times New Roman" w:cs="Arial"/>
    </w:rPr>
  </w:style>
  <w:style w:type="character" w:customStyle="1" w:styleId="ListLabel13">
    <w:name w:val="ListLabel 13"/>
    <w:rPr>
      <w:rFonts w:eastAsia="Calibri" w:cs="Open Sans"/>
      <w:b w:val="0"/>
      <w:i w:val="0"/>
      <w:strike w:val="0"/>
      <w:dstrike w:val="0"/>
      <w:color w:val="00000A"/>
    </w:rPr>
  </w:style>
  <w:style w:type="character" w:customStyle="1" w:styleId="ListLabel14">
    <w:name w:val="ListLabel 14"/>
    <w:rPr>
      <w:i w:val="0"/>
      <w:sz w:val="22"/>
      <w:szCs w:val="22"/>
    </w:rPr>
  </w:style>
  <w:style w:type="character" w:customStyle="1" w:styleId="ListLabel15">
    <w:name w:val="ListLabel 15"/>
    <w:rPr>
      <w:b w:val="0"/>
      <w:i w:val="0"/>
      <w:strike w:val="0"/>
      <w:dstrike w:val="0"/>
      <w:color w:val="00000A"/>
      <w:sz w:val="20"/>
      <w:szCs w:val="20"/>
    </w:rPr>
  </w:style>
  <w:style w:type="character" w:customStyle="1" w:styleId="ListLabel16">
    <w:name w:val="ListLabel 16"/>
    <w:rPr>
      <w:b w:val="0"/>
      <w:i w:val="0"/>
      <w:color w:val="00000A"/>
    </w:rPr>
  </w:style>
  <w:style w:type="character" w:customStyle="1" w:styleId="ListLabel17">
    <w:name w:val="ListLabel 17"/>
    <w:rPr>
      <w:b w:val="0"/>
      <w:i w:val="0"/>
      <w:sz w:val="22"/>
      <w:szCs w:val="22"/>
    </w:rPr>
  </w:style>
  <w:style w:type="character" w:customStyle="1" w:styleId="ListLabel18">
    <w:name w:val="ListLabel 18"/>
    <w:rPr>
      <w:b w:val="0"/>
      <w:i w:val="0"/>
    </w:rPr>
  </w:style>
  <w:style w:type="character" w:customStyle="1" w:styleId="ListLabel19">
    <w:name w:val="ListLabel 19"/>
    <w:rPr>
      <w:b/>
      <w:bCs w:val="0"/>
    </w:rPr>
  </w:style>
  <w:style w:type="character" w:customStyle="1" w:styleId="ListLabel20">
    <w:name w:val="ListLabel 20"/>
    <w:rPr>
      <w:b w:val="0"/>
      <w:bCs w:val="0"/>
      <w:i w:val="0"/>
      <w:iCs/>
    </w:rPr>
  </w:style>
  <w:style w:type="character" w:customStyle="1" w:styleId="Znakiprzypiswdolnych">
    <w:name w:val="Znaki przypisów dolnych"/>
    <w:rPr>
      <w:vertAlign w:val="superscript"/>
    </w:rPr>
  </w:style>
  <w:style w:type="character" w:customStyle="1" w:styleId="WW-Znakiprzypiswdolnych">
    <w:name w:val="WW-Znaki przypisów dolnych"/>
  </w:style>
  <w:style w:type="character" w:customStyle="1" w:styleId="Znakiprzypiswkocowych">
    <w:name w:val="Znaki przypisów końcowych"/>
    <w:rPr>
      <w:vertAlign w:val="superscript"/>
    </w:rPr>
  </w:style>
  <w:style w:type="character" w:customStyle="1" w:styleId="WW-Znakiprzypiswkocowych">
    <w:name w:val="WW-Znaki przypisów końcowych"/>
  </w:style>
  <w:style w:type="character" w:styleId="Odwoanieprzypisudolnego">
    <w:name w:val="footnote reference"/>
    <w:uiPriority w:val="99"/>
    <w:rPr>
      <w:vertAlign w:val="superscript"/>
    </w:rPr>
  </w:style>
  <w:style w:type="character" w:styleId="Odwoanieprzypisukocowego">
    <w:name w:val="endnote reference"/>
    <w:rPr>
      <w:vertAlign w:val="superscript"/>
    </w:rPr>
  </w:style>
  <w:style w:type="character" w:customStyle="1" w:styleId="Znakinumeracji">
    <w:name w:val="Znaki numeracji"/>
  </w:style>
  <w:style w:type="character" w:customStyle="1" w:styleId="ListLabel22">
    <w:name w:val="ListLabel 22"/>
    <w:rPr>
      <w:color w:val="00000A"/>
    </w:rPr>
  </w:style>
  <w:style w:type="character" w:customStyle="1" w:styleId="Symbolewypunktowania">
    <w:name w:val="Symbole wypunktowania"/>
    <w:rPr>
      <w:rFonts w:ascii="OpenSymbol" w:eastAsia="OpenSymbol" w:hAnsi="OpenSymbol" w:cs="OpenSymbol"/>
    </w:rPr>
  </w:style>
  <w:style w:type="paragraph" w:customStyle="1" w:styleId="Nagwek10">
    <w:name w:val="Nagłówek1"/>
    <w:basedOn w:val="Normalny"/>
    <w:next w:val="Tekstpodstawowy"/>
    <w:pPr>
      <w:keepNext/>
      <w:spacing w:before="240" w:after="120"/>
    </w:pPr>
    <w:rPr>
      <w:rFonts w:ascii="Arial" w:eastAsia="Microsoft YaHei" w:hAnsi="Arial" w:cs="Arial"/>
      <w:sz w:val="28"/>
      <w:szCs w:val="28"/>
    </w:rPr>
  </w:style>
  <w:style w:type="paragraph" w:styleId="Tekstpodstawowy">
    <w:name w:val="Body Text"/>
    <w:basedOn w:val="Normalny"/>
    <w:pPr>
      <w:spacing w:after="0" w:line="360" w:lineRule="auto"/>
      <w:jc w:val="both"/>
    </w:pPr>
    <w:rPr>
      <w:rFonts w:ascii="Verdana" w:eastAsia="Times New Roman" w:hAnsi="Verdana" w:cs="Verdana"/>
      <w:sz w:val="20"/>
      <w:szCs w:val="24"/>
    </w:rPr>
  </w:style>
  <w:style w:type="paragraph" w:styleId="Lista">
    <w:name w:val="List"/>
    <w:basedOn w:val="Tekstpodstawowy"/>
    <w:rPr>
      <w:rFonts w:cs="Arial"/>
    </w:rPr>
  </w:style>
  <w:style w:type="paragraph" w:customStyle="1" w:styleId="Podpis1">
    <w:name w:val="Podpis1"/>
    <w:basedOn w:val="Normalny"/>
    <w:pPr>
      <w:suppressLineNumbers/>
      <w:spacing w:before="120" w:after="120"/>
    </w:pPr>
    <w:rPr>
      <w:rFonts w:cs="Arial"/>
      <w:i/>
      <w:iCs/>
      <w:sz w:val="24"/>
      <w:szCs w:val="24"/>
    </w:rPr>
  </w:style>
  <w:style w:type="paragraph" w:customStyle="1" w:styleId="Indeks">
    <w:name w:val="Indeks"/>
    <w:basedOn w:val="Normalny"/>
    <w:pPr>
      <w:suppressLineNumbers/>
    </w:pPr>
    <w:rPr>
      <w:rFonts w:cs="Arial"/>
    </w:rPr>
  </w:style>
  <w:style w:type="paragraph" w:customStyle="1" w:styleId="Akapitzlist1">
    <w:name w:val="Akapit z listą1"/>
    <w:basedOn w:val="Normalny"/>
    <w:pPr>
      <w:ind w:left="720"/>
    </w:pPr>
  </w:style>
  <w:style w:type="paragraph" w:customStyle="1" w:styleId="Tekstkomentarza1">
    <w:name w:val="Tekst komentarza1"/>
    <w:basedOn w:val="Normalny"/>
    <w:rPr>
      <w:sz w:val="20"/>
      <w:szCs w:val="20"/>
    </w:rPr>
  </w:style>
  <w:style w:type="paragraph" w:customStyle="1" w:styleId="Tematkomentarza1">
    <w:name w:val="Temat komentarza1"/>
    <w:basedOn w:val="Tekstkomentarza1"/>
    <w:rPr>
      <w:b/>
      <w:bCs/>
    </w:rPr>
  </w:style>
  <w:style w:type="paragraph" w:customStyle="1" w:styleId="Poprawka1">
    <w:name w:val="Poprawka1"/>
    <w:pPr>
      <w:suppressAutoHyphens/>
    </w:pPr>
    <w:rPr>
      <w:rFonts w:ascii="Calibri" w:eastAsia="Calibri" w:hAnsi="Calibri"/>
      <w:sz w:val="22"/>
      <w:szCs w:val="22"/>
      <w:lang w:eastAsia="ar-SA"/>
    </w:rPr>
  </w:style>
  <w:style w:type="paragraph" w:customStyle="1" w:styleId="Tekstdymka1">
    <w:name w:val="Tekst dymka1"/>
    <w:basedOn w:val="Normalny"/>
    <w:pPr>
      <w:spacing w:after="0" w:line="100" w:lineRule="atLeast"/>
    </w:pPr>
    <w:rPr>
      <w:rFonts w:ascii="Tahoma" w:hAnsi="Tahoma" w:cs="Tahoma"/>
      <w:sz w:val="16"/>
      <w:szCs w:val="16"/>
    </w:rPr>
  </w:style>
  <w:style w:type="paragraph" w:customStyle="1" w:styleId="Default">
    <w:name w:val="Default"/>
    <w:pPr>
      <w:suppressAutoHyphens/>
    </w:pPr>
    <w:rPr>
      <w:rFonts w:eastAsia="Calibri"/>
      <w:color w:val="000000"/>
      <w:sz w:val="24"/>
      <w:szCs w:val="24"/>
      <w:lang w:eastAsia="ar-SA"/>
    </w:rPr>
  </w:style>
  <w:style w:type="paragraph" w:customStyle="1" w:styleId="Tekstnormalny">
    <w:name w:val="Tekst normalny"/>
    <w:basedOn w:val="Normalny"/>
    <w:pPr>
      <w:spacing w:before="120" w:after="0" w:line="100" w:lineRule="atLeast"/>
      <w:jc w:val="both"/>
    </w:pPr>
    <w:rPr>
      <w:rFonts w:ascii="Times New Roman" w:eastAsia="Times New Roman" w:hAnsi="Times New Roman"/>
      <w:b/>
    </w:rPr>
  </w:style>
  <w:style w:type="paragraph" w:styleId="Nagwek">
    <w:name w:val="header"/>
    <w:aliases w:val="Nagłówek strony"/>
    <w:basedOn w:val="Normalny"/>
    <w:uiPriority w:val="99"/>
    <w:pPr>
      <w:suppressLineNumbers/>
      <w:tabs>
        <w:tab w:val="center" w:pos="4536"/>
        <w:tab w:val="right" w:pos="9072"/>
      </w:tabs>
    </w:pPr>
  </w:style>
  <w:style w:type="paragraph" w:styleId="Stopka">
    <w:name w:val="footer"/>
    <w:basedOn w:val="Normalny"/>
    <w:uiPriority w:val="99"/>
    <w:pPr>
      <w:suppressLineNumbers/>
      <w:tabs>
        <w:tab w:val="center" w:pos="4536"/>
        <w:tab w:val="right" w:pos="9072"/>
      </w:tabs>
    </w:pPr>
  </w:style>
  <w:style w:type="paragraph" w:customStyle="1" w:styleId="Zwykytekst1">
    <w:name w:val="Zwykły tekst1"/>
    <w:basedOn w:val="Normalny"/>
    <w:pPr>
      <w:spacing w:after="0" w:line="100" w:lineRule="atLeast"/>
    </w:pPr>
    <w:rPr>
      <w:rFonts w:ascii="Times New Roman" w:eastAsia="Times New Roman" w:hAnsi="Times New Roman" w:cs="Calibri"/>
      <w:sz w:val="24"/>
      <w:szCs w:val="24"/>
    </w:rPr>
  </w:style>
  <w:style w:type="paragraph" w:customStyle="1" w:styleId="Tekstprzypisudolnego1">
    <w:name w:val="Tekst przypisu dolnego1"/>
    <w:basedOn w:val="Normalny"/>
    <w:pPr>
      <w:spacing w:after="0" w:line="100" w:lineRule="atLeast"/>
    </w:pPr>
    <w:rPr>
      <w:sz w:val="20"/>
      <w:szCs w:val="20"/>
    </w:rPr>
  </w:style>
  <w:style w:type="paragraph" w:styleId="Tekstpodstawowywcity">
    <w:name w:val="Body Text Indent"/>
    <w:basedOn w:val="Normalny"/>
    <w:pPr>
      <w:spacing w:after="120"/>
      <w:ind w:left="283"/>
    </w:pPr>
  </w:style>
  <w:style w:type="paragraph" w:customStyle="1" w:styleId="Tekstpodstawowywcity21">
    <w:name w:val="Tekst podstawowy wcięty 21"/>
    <w:basedOn w:val="Normalny"/>
    <w:pPr>
      <w:spacing w:after="120" w:line="480" w:lineRule="auto"/>
      <w:ind w:left="283"/>
    </w:pPr>
  </w:style>
  <w:style w:type="paragraph" w:customStyle="1" w:styleId="Tekstprzypisukocowego1">
    <w:name w:val="Tekst przypisu końcowego1"/>
    <w:basedOn w:val="Normalny"/>
    <w:pPr>
      <w:spacing w:after="0" w:line="100" w:lineRule="atLeast"/>
    </w:pPr>
    <w:rPr>
      <w:sz w:val="20"/>
      <w:szCs w:val="20"/>
    </w:rPr>
  </w:style>
  <w:style w:type="paragraph" w:customStyle="1" w:styleId="Bezodstpw1">
    <w:name w:val="Bez odstępów1"/>
    <w:pPr>
      <w:suppressAutoHyphens/>
    </w:pPr>
    <w:rPr>
      <w:rFonts w:ascii="Calibri" w:eastAsia="Calibri" w:hAnsi="Calibri"/>
      <w:sz w:val="22"/>
      <w:szCs w:val="22"/>
      <w:lang w:eastAsia="ar-SA"/>
    </w:rPr>
  </w:style>
  <w:style w:type="paragraph" w:customStyle="1" w:styleId="ww-tekstpodstawowywcity2">
    <w:name w:val="ww-tekstpodstawowywcity2"/>
    <w:basedOn w:val="Normalny"/>
    <w:pPr>
      <w:spacing w:after="0" w:line="100" w:lineRule="atLeast"/>
      <w:ind w:left="360" w:hanging="360"/>
      <w:jc w:val="both"/>
    </w:pPr>
    <w:rPr>
      <w:rFonts w:ascii="Century Gothic" w:eastAsia="Times New Roman" w:hAnsi="Century Gothic" w:cs="Century Gothic"/>
      <w:sz w:val="24"/>
      <w:szCs w:val="24"/>
    </w:rPr>
  </w:style>
  <w:style w:type="paragraph" w:styleId="Tekstprzypisudolnego">
    <w:name w:val="footnote text"/>
    <w:basedOn w:val="Normalny"/>
    <w:uiPriority w:val="99"/>
    <w:pPr>
      <w:suppressLineNumbers/>
      <w:ind w:left="283" w:hanging="283"/>
    </w:pPr>
    <w:rPr>
      <w:sz w:val="20"/>
      <w:szCs w:val="20"/>
    </w:rPr>
  </w:style>
  <w:style w:type="character" w:styleId="Odwoaniedokomentarza">
    <w:name w:val="annotation reference"/>
    <w:uiPriority w:val="99"/>
    <w:unhideWhenUsed/>
    <w:rsid w:val="00182622"/>
    <w:rPr>
      <w:sz w:val="16"/>
      <w:szCs w:val="16"/>
    </w:rPr>
  </w:style>
  <w:style w:type="paragraph" w:styleId="Tekstkomentarza">
    <w:name w:val="annotation text"/>
    <w:basedOn w:val="Normalny"/>
    <w:link w:val="TekstkomentarzaZnak1"/>
    <w:uiPriority w:val="99"/>
    <w:unhideWhenUsed/>
    <w:rsid w:val="00182622"/>
    <w:rPr>
      <w:sz w:val="20"/>
      <w:szCs w:val="20"/>
    </w:rPr>
  </w:style>
  <w:style w:type="character" w:customStyle="1" w:styleId="TekstkomentarzaZnak1">
    <w:name w:val="Tekst komentarza Znak1"/>
    <w:link w:val="Tekstkomentarza"/>
    <w:uiPriority w:val="99"/>
    <w:semiHidden/>
    <w:rsid w:val="00182622"/>
    <w:rPr>
      <w:rFonts w:ascii="Calibri" w:eastAsia="Calibri" w:hAnsi="Calibri"/>
      <w:lang w:eastAsia="ar-SA"/>
    </w:rPr>
  </w:style>
  <w:style w:type="paragraph" w:styleId="Tematkomentarza">
    <w:name w:val="annotation subject"/>
    <w:basedOn w:val="Tekstkomentarza"/>
    <w:next w:val="Tekstkomentarza"/>
    <w:link w:val="TematkomentarzaZnak1"/>
    <w:uiPriority w:val="99"/>
    <w:semiHidden/>
    <w:unhideWhenUsed/>
    <w:rsid w:val="00182622"/>
    <w:rPr>
      <w:b/>
      <w:bCs/>
    </w:rPr>
  </w:style>
  <w:style w:type="character" w:customStyle="1" w:styleId="TematkomentarzaZnak1">
    <w:name w:val="Temat komentarza Znak1"/>
    <w:link w:val="Tematkomentarza"/>
    <w:uiPriority w:val="99"/>
    <w:semiHidden/>
    <w:rsid w:val="00182622"/>
    <w:rPr>
      <w:rFonts w:ascii="Calibri" w:eastAsia="Calibri" w:hAnsi="Calibri"/>
      <w:b/>
      <w:bCs/>
      <w:lang w:eastAsia="ar-SA"/>
    </w:rPr>
  </w:style>
  <w:style w:type="paragraph" w:styleId="Poprawka">
    <w:name w:val="Revision"/>
    <w:hidden/>
    <w:uiPriority w:val="99"/>
    <w:semiHidden/>
    <w:rsid w:val="00182622"/>
    <w:rPr>
      <w:rFonts w:ascii="Calibri" w:eastAsia="Calibri" w:hAnsi="Calibri"/>
      <w:sz w:val="22"/>
      <w:szCs w:val="22"/>
      <w:lang w:eastAsia="ar-SA"/>
    </w:rPr>
  </w:style>
  <w:style w:type="paragraph" w:styleId="Tekstdymka">
    <w:name w:val="Balloon Text"/>
    <w:basedOn w:val="Normalny"/>
    <w:link w:val="TekstdymkaZnak1"/>
    <w:uiPriority w:val="99"/>
    <w:semiHidden/>
    <w:unhideWhenUsed/>
    <w:rsid w:val="00182622"/>
    <w:pPr>
      <w:spacing w:after="0" w:line="240" w:lineRule="auto"/>
    </w:pPr>
    <w:rPr>
      <w:rFonts w:ascii="Segoe UI" w:hAnsi="Segoe UI" w:cs="Segoe UI"/>
      <w:sz w:val="18"/>
      <w:szCs w:val="18"/>
    </w:rPr>
  </w:style>
  <w:style w:type="character" w:customStyle="1" w:styleId="TekstdymkaZnak1">
    <w:name w:val="Tekst dymka Znak1"/>
    <w:link w:val="Tekstdymka"/>
    <w:uiPriority w:val="99"/>
    <w:semiHidden/>
    <w:rsid w:val="00182622"/>
    <w:rPr>
      <w:rFonts w:ascii="Segoe UI" w:eastAsia="Calibri" w:hAnsi="Segoe UI" w:cs="Segoe UI"/>
      <w:sz w:val="18"/>
      <w:szCs w:val="18"/>
      <w:lang w:eastAsia="ar-SA"/>
    </w:rPr>
  </w:style>
  <w:style w:type="paragraph" w:styleId="Tekstprzypisukocowego">
    <w:name w:val="endnote text"/>
    <w:basedOn w:val="Normalny"/>
    <w:link w:val="TekstprzypisukocowegoZnak1"/>
    <w:uiPriority w:val="99"/>
    <w:semiHidden/>
    <w:unhideWhenUsed/>
    <w:rsid w:val="00E74FAB"/>
    <w:rPr>
      <w:sz w:val="20"/>
      <w:szCs w:val="20"/>
    </w:rPr>
  </w:style>
  <w:style w:type="character" w:customStyle="1" w:styleId="TekstprzypisukocowegoZnak1">
    <w:name w:val="Tekst przypisu końcowego Znak1"/>
    <w:link w:val="Tekstprzypisukocowego"/>
    <w:uiPriority w:val="99"/>
    <w:semiHidden/>
    <w:rsid w:val="00E74FAB"/>
    <w:rPr>
      <w:rFonts w:ascii="Calibri" w:eastAsia="Calibri" w:hAnsi="Calibri"/>
      <w:lang w:eastAsia="ar-SA"/>
    </w:rPr>
  </w:style>
  <w:style w:type="paragraph" w:styleId="Akapitzlist">
    <w:name w:val="List Paragraph"/>
    <w:aliases w:val="normalny tekst,Numerowanie,Akapit z listą BS,Kolorowa lista — akcent 11,Podsis rysunku,Preambuła,EPL lista punktowana z wyrózneniem,A_wyliczenie,K-P_odwolanie,Akapit z listą5,maz_wyliczenie,opis dzialania,Akapit z listą 1,List Paragraph,L"/>
    <w:basedOn w:val="Normalny"/>
    <w:link w:val="AkapitzlistZnak"/>
    <w:qFormat/>
    <w:rsid w:val="00E74FAB"/>
    <w:pPr>
      <w:suppressAutoHyphens w:val="0"/>
      <w:spacing w:after="0" w:line="240" w:lineRule="auto"/>
      <w:ind w:left="720"/>
      <w:contextualSpacing/>
    </w:pPr>
    <w:rPr>
      <w:rFonts w:ascii="Times New Roman" w:eastAsia="Times New Roman" w:hAnsi="Times New Roman"/>
      <w:lang w:eastAsia="pl-PL"/>
    </w:rPr>
  </w:style>
  <w:style w:type="paragraph" w:styleId="Tekstpodstawowy3">
    <w:name w:val="Body Text 3"/>
    <w:basedOn w:val="Normalny"/>
    <w:link w:val="Tekstpodstawowy3Znak"/>
    <w:uiPriority w:val="99"/>
    <w:semiHidden/>
    <w:unhideWhenUsed/>
    <w:rsid w:val="004D3948"/>
    <w:pPr>
      <w:spacing w:after="120"/>
    </w:pPr>
    <w:rPr>
      <w:sz w:val="16"/>
      <w:szCs w:val="16"/>
    </w:rPr>
  </w:style>
  <w:style w:type="character" w:customStyle="1" w:styleId="Tekstpodstawowy3Znak">
    <w:name w:val="Tekst podstawowy 3 Znak"/>
    <w:link w:val="Tekstpodstawowy3"/>
    <w:uiPriority w:val="99"/>
    <w:semiHidden/>
    <w:rsid w:val="004D3948"/>
    <w:rPr>
      <w:rFonts w:ascii="Calibri" w:eastAsia="Calibri" w:hAnsi="Calibri"/>
      <w:sz w:val="16"/>
      <w:szCs w:val="16"/>
      <w:lang w:eastAsia="ar-SA"/>
    </w:rPr>
  </w:style>
  <w:style w:type="character" w:customStyle="1" w:styleId="Nierozpoznanawzmianka1">
    <w:name w:val="Nierozpoznana wzmianka1"/>
    <w:uiPriority w:val="99"/>
    <w:semiHidden/>
    <w:unhideWhenUsed/>
    <w:rsid w:val="0015137A"/>
    <w:rPr>
      <w:color w:val="605E5C"/>
      <w:shd w:val="clear" w:color="auto" w:fill="E1DFDD"/>
    </w:rPr>
  </w:style>
  <w:style w:type="character" w:customStyle="1" w:styleId="Teksttreci">
    <w:name w:val="Tekst treści_"/>
    <w:basedOn w:val="Domylnaczcionkaakapitu"/>
    <w:link w:val="Teksttreci0"/>
    <w:rsid w:val="0090658E"/>
    <w:rPr>
      <w:rFonts w:ascii="Calibri" w:eastAsia="Calibri" w:hAnsi="Calibri" w:cs="Calibri"/>
      <w:sz w:val="22"/>
      <w:szCs w:val="22"/>
    </w:rPr>
  </w:style>
  <w:style w:type="paragraph" w:customStyle="1" w:styleId="Teksttreci0">
    <w:name w:val="Tekst treści"/>
    <w:basedOn w:val="Normalny"/>
    <w:link w:val="Teksttreci"/>
    <w:rsid w:val="0090658E"/>
    <w:pPr>
      <w:widowControl w:val="0"/>
      <w:suppressAutoHyphens w:val="0"/>
      <w:spacing w:after="0"/>
    </w:pPr>
    <w:rPr>
      <w:rFonts w:cs="Calibri"/>
      <w:lang w:eastAsia="pl-PL"/>
    </w:rPr>
  </w:style>
  <w:style w:type="paragraph" w:styleId="Tekstpodstawowywcity3">
    <w:name w:val="Body Text Indent 3"/>
    <w:basedOn w:val="Normalny"/>
    <w:link w:val="Tekstpodstawowywcity3Znak"/>
    <w:uiPriority w:val="99"/>
    <w:unhideWhenUsed/>
    <w:rsid w:val="0021281F"/>
    <w:pPr>
      <w:suppressAutoHyphens w:val="0"/>
      <w:spacing w:after="120"/>
      <w:ind w:left="283"/>
    </w:pPr>
    <w:rPr>
      <w:sz w:val="16"/>
      <w:szCs w:val="16"/>
      <w:lang w:eastAsia="en-US"/>
    </w:rPr>
  </w:style>
  <w:style w:type="character" w:customStyle="1" w:styleId="Tekstpodstawowywcity3Znak">
    <w:name w:val="Tekst podstawowy wcięty 3 Znak"/>
    <w:basedOn w:val="Domylnaczcionkaakapitu"/>
    <w:link w:val="Tekstpodstawowywcity3"/>
    <w:uiPriority w:val="99"/>
    <w:rsid w:val="0021281F"/>
    <w:rPr>
      <w:rFonts w:ascii="Calibri" w:eastAsia="Calibri" w:hAnsi="Calibri"/>
      <w:sz w:val="16"/>
      <w:szCs w:val="16"/>
      <w:lang w:eastAsia="en-US"/>
    </w:rPr>
  </w:style>
  <w:style w:type="paragraph" w:customStyle="1" w:styleId="Tekstpodstawowywcity31">
    <w:name w:val="Tekst podstawowy wcięty 31"/>
    <w:basedOn w:val="Normalny"/>
    <w:rsid w:val="00E10C9D"/>
    <w:pPr>
      <w:spacing w:after="0" w:line="240" w:lineRule="auto"/>
      <w:ind w:left="900" w:hanging="540"/>
      <w:jc w:val="both"/>
    </w:pPr>
    <w:rPr>
      <w:rFonts w:ascii="Century Gothic" w:eastAsia="Times New Roman" w:hAnsi="Century Gothic" w:cs="Arial"/>
      <w:sz w:val="24"/>
      <w:szCs w:val="24"/>
      <w:lang w:eastAsia="zh-CN"/>
    </w:rPr>
  </w:style>
  <w:style w:type="character" w:styleId="Nierozpoznanawzmianka">
    <w:name w:val="Unresolved Mention"/>
    <w:basedOn w:val="Domylnaczcionkaakapitu"/>
    <w:uiPriority w:val="99"/>
    <w:semiHidden/>
    <w:unhideWhenUsed/>
    <w:rsid w:val="001E4F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9840750">
      <w:bodyDiv w:val="1"/>
      <w:marLeft w:val="0"/>
      <w:marRight w:val="0"/>
      <w:marTop w:val="0"/>
      <w:marBottom w:val="0"/>
      <w:divBdr>
        <w:top w:val="none" w:sz="0" w:space="0" w:color="auto"/>
        <w:left w:val="none" w:sz="0" w:space="0" w:color="auto"/>
        <w:bottom w:val="none" w:sz="0" w:space="0" w:color="auto"/>
        <w:right w:val="none" w:sz="0" w:space="0" w:color="auto"/>
      </w:divBdr>
    </w:div>
    <w:div w:id="506335371">
      <w:bodyDiv w:val="1"/>
      <w:marLeft w:val="0"/>
      <w:marRight w:val="0"/>
      <w:marTop w:val="0"/>
      <w:marBottom w:val="0"/>
      <w:divBdr>
        <w:top w:val="none" w:sz="0" w:space="0" w:color="auto"/>
        <w:left w:val="none" w:sz="0" w:space="0" w:color="auto"/>
        <w:bottom w:val="none" w:sz="0" w:space="0" w:color="auto"/>
        <w:right w:val="none" w:sz="0" w:space="0" w:color="auto"/>
      </w:divBdr>
      <w:divsChild>
        <w:div w:id="1278175030">
          <w:marLeft w:val="0"/>
          <w:marRight w:val="0"/>
          <w:marTop w:val="0"/>
          <w:marBottom w:val="0"/>
          <w:divBdr>
            <w:top w:val="none" w:sz="0" w:space="0" w:color="auto"/>
            <w:left w:val="none" w:sz="0" w:space="0" w:color="auto"/>
            <w:bottom w:val="none" w:sz="0" w:space="0" w:color="auto"/>
            <w:right w:val="none" w:sz="0" w:space="0" w:color="auto"/>
          </w:divBdr>
        </w:div>
      </w:divsChild>
    </w:div>
    <w:div w:id="629632797">
      <w:bodyDiv w:val="1"/>
      <w:marLeft w:val="0"/>
      <w:marRight w:val="0"/>
      <w:marTop w:val="0"/>
      <w:marBottom w:val="0"/>
      <w:divBdr>
        <w:top w:val="none" w:sz="0" w:space="0" w:color="auto"/>
        <w:left w:val="none" w:sz="0" w:space="0" w:color="auto"/>
        <w:bottom w:val="none" w:sz="0" w:space="0" w:color="auto"/>
        <w:right w:val="none" w:sz="0" w:space="0" w:color="auto"/>
      </w:divBdr>
    </w:div>
    <w:div w:id="935752911">
      <w:bodyDiv w:val="1"/>
      <w:marLeft w:val="0"/>
      <w:marRight w:val="0"/>
      <w:marTop w:val="0"/>
      <w:marBottom w:val="0"/>
      <w:divBdr>
        <w:top w:val="none" w:sz="0" w:space="0" w:color="auto"/>
        <w:left w:val="none" w:sz="0" w:space="0" w:color="auto"/>
        <w:bottom w:val="none" w:sz="0" w:space="0" w:color="auto"/>
        <w:right w:val="none" w:sz="0" w:space="0" w:color="auto"/>
      </w:divBdr>
    </w:div>
    <w:div w:id="1128157824">
      <w:bodyDiv w:val="1"/>
      <w:marLeft w:val="0"/>
      <w:marRight w:val="0"/>
      <w:marTop w:val="0"/>
      <w:marBottom w:val="0"/>
      <w:divBdr>
        <w:top w:val="none" w:sz="0" w:space="0" w:color="auto"/>
        <w:left w:val="none" w:sz="0" w:space="0" w:color="auto"/>
        <w:bottom w:val="none" w:sz="0" w:space="0" w:color="auto"/>
        <w:right w:val="none" w:sz="0" w:space="0" w:color="auto"/>
      </w:divBdr>
    </w:div>
    <w:div w:id="1434206955">
      <w:bodyDiv w:val="1"/>
      <w:marLeft w:val="0"/>
      <w:marRight w:val="0"/>
      <w:marTop w:val="0"/>
      <w:marBottom w:val="0"/>
      <w:divBdr>
        <w:top w:val="none" w:sz="0" w:space="0" w:color="auto"/>
        <w:left w:val="none" w:sz="0" w:space="0" w:color="auto"/>
        <w:bottom w:val="none" w:sz="0" w:space="0" w:color="auto"/>
        <w:right w:val="none" w:sz="0" w:space="0" w:color="auto"/>
      </w:divBdr>
    </w:div>
    <w:div w:id="1481537316">
      <w:bodyDiv w:val="1"/>
      <w:marLeft w:val="0"/>
      <w:marRight w:val="0"/>
      <w:marTop w:val="0"/>
      <w:marBottom w:val="0"/>
      <w:divBdr>
        <w:top w:val="none" w:sz="0" w:space="0" w:color="auto"/>
        <w:left w:val="none" w:sz="0" w:space="0" w:color="auto"/>
        <w:bottom w:val="none" w:sz="0" w:space="0" w:color="auto"/>
        <w:right w:val="none" w:sz="0" w:space="0" w:color="auto"/>
      </w:divBdr>
    </w:div>
    <w:div w:id="1738017491">
      <w:bodyDiv w:val="1"/>
      <w:marLeft w:val="0"/>
      <w:marRight w:val="0"/>
      <w:marTop w:val="0"/>
      <w:marBottom w:val="0"/>
      <w:divBdr>
        <w:top w:val="none" w:sz="0" w:space="0" w:color="auto"/>
        <w:left w:val="none" w:sz="0" w:space="0" w:color="auto"/>
        <w:bottom w:val="none" w:sz="0" w:space="0" w:color="auto"/>
        <w:right w:val="none" w:sz="0" w:space="0" w:color="auto"/>
      </w:divBdr>
    </w:div>
    <w:div w:id="1798061654">
      <w:bodyDiv w:val="1"/>
      <w:marLeft w:val="0"/>
      <w:marRight w:val="0"/>
      <w:marTop w:val="0"/>
      <w:marBottom w:val="0"/>
      <w:divBdr>
        <w:top w:val="none" w:sz="0" w:space="0" w:color="auto"/>
        <w:left w:val="none" w:sz="0" w:space="0" w:color="auto"/>
        <w:bottom w:val="none" w:sz="0" w:space="0" w:color="auto"/>
        <w:right w:val="none" w:sz="0" w:space="0" w:color="auto"/>
      </w:divBdr>
    </w:div>
    <w:div w:id="2040618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ontakt@zzw.waw.p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zzw.waw.pl/wp-content/uploads/2024/09/KLAUZULA-INFORMACYJNA_dla_reprezentantow-w-tym-pelnomocnikow-i-osob-do-kontaktu.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ontakt@zzw.waw.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27846079476D34A860B4E6DEDC57D64" ma:contentTypeVersion="13" ma:contentTypeDescription="Utwórz nowy dokument." ma:contentTypeScope="" ma:versionID="9d84471c355a6198c0cf9c7808fae5e9">
  <xsd:schema xmlns:xsd="http://www.w3.org/2001/XMLSchema" xmlns:xs="http://www.w3.org/2001/XMLSchema" xmlns:p="http://schemas.microsoft.com/office/2006/metadata/properties" xmlns:ns2="a00e5991-715e-4e93-8a17-f0a4e8b0596f" xmlns:ns3="a3f95f04-0c06-4f57-af0b-a7814c3affbc" targetNamespace="http://schemas.microsoft.com/office/2006/metadata/properties" ma:root="true" ma:fieldsID="f65b321583ccae81aee35cd3921d5db0" ns2:_="" ns3:_="">
    <xsd:import namespace="a00e5991-715e-4e93-8a17-f0a4e8b0596f"/>
    <xsd:import namespace="a3f95f04-0c06-4f57-af0b-a7814c3aff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0e5991-715e-4e93-8a17-f0a4e8b059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f95f04-0c06-4f57-af0b-a7814c3affbc"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871181-7F90-4086-90E5-AFB366F08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0e5991-715e-4e93-8a17-f0a4e8b0596f"/>
    <ds:schemaRef ds:uri="a3f95f04-0c06-4f57-af0b-a7814c3aff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929A43-3B62-4A13-8F89-4954DB30A021}">
  <ds:schemaRefs>
    <ds:schemaRef ds:uri="http://schemas.openxmlformats.org/officeDocument/2006/bibliography"/>
  </ds:schemaRefs>
</ds:datastoreItem>
</file>

<file path=customXml/itemProps3.xml><?xml version="1.0" encoding="utf-8"?>
<ds:datastoreItem xmlns:ds="http://schemas.openxmlformats.org/officeDocument/2006/customXml" ds:itemID="{746690C4-1C29-443E-9B4E-1771CF9B12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324754-9C0E-4DFF-9CB1-B8C010F1B3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4847</Words>
  <Characters>29083</Characters>
  <Application>Microsoft Office Word</Application>
  <DocSecurity>0</DocSecurity>
  <Lines>242</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33863</CharactersWithSpaces>
  <SharedDoc>false</SharedDoc>
  <HLinks>
    <vt:vector size="6" baseType="variant">
      <vt:variant>
        <vt:i4>983137</vt:i4>
      </vt:variant>
      <vt:variant>
        <vt:i4>0</vt:i4>
      </vt:variant>
      <vt:variant>
        <vt:i4>0</vt:i4>
      </vt:variant>
      <vt:variant>
        <vt:i4>5</vt:i4>
      </vt:variant>
      <vt:variant>
        <vt:lpwstr>mailto:kontakt@zzw.waw.pl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Krzyżańska-Grzesiuk Martyna</dc:creator>
  <cp:keywords/>
  <cp:lastModifiedBy>Chodaniecka Marta</cp:lastModifiedBy>
  <cp:revision>5</cp:revision>
  <cp:lastPrinted>2024-10-23T11:06:00Z</cp:lastPrinted>
  <dcterms:created xsi:type="dcterms:W3CDTF">2024-10-30T06:48:00Z</dcterms:created>
  <dcterms:modified xsi:type="dcterms:W3CDTF">2024-10-31T10:56:00Z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